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034" w:rsidRPr="00AA3DEF" w:rsidRDefault="001E5125" w:rsidP="008A3B7F">
      <w:pPr>
        <w:adjustRightInd w:val="0"/>
        <w:snapToGrid w:val="0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87" type="#_x0000_t75" style="position:absolute;left:0;text-align:left;margin-left:953pt;margin-top:861pt;width:35pt;height:26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8" o:title=""/>
            <w10:wrap anchorx="page"/>
          </v:shape>
        </w:pict>
      </w:r>
      <w:r w:rsidRPr="00AA3DEF">
        <w:rPr>
          <w:rFonts w:ascii="宋体" w:hAnsi="宋体"/>
          <w:b/>
          <w:sz w:val="30"/>
          <w:szCs w:val="30"/>
        </w:rPr>
        <w:t>2018</w:t>
      </w:r>
      <w:r w:rsidRPr="00AA3DEF">
        <w:rPr>
          <w:rFonts w:ascii="宋体" w:hAnsi="宋体" w:hint="eastAsia"/>
          <w:b/>
          <w:sz w:val="30"/>
          <w:szCs w:val="30"/>
        </w:rPr>
        <w:t>年初中学业水平模拟考试（一）</w:t>
      </w:r>
    </w:p>
    <w:p w:rsidR="00980034" w:rsidRPr="00AA3DEF" w:rsidRDefault="001E5125" w:rsidP="008A3B7F">
      <w:pPr>
        <w:adjustRightInd w:val="0"/>
        <w:snapToGrid w:val="0"/>
        <w:jc w:val="center"/>
        <w:rPr>
          <w:rFonts w:ascii="黑体" w:eastAsia="黑体" w:hAnsi="宋体"/>
          <w:b/>
          <w:sz w:val="36"/>
          <w:szCs w:val="36"/>
        </w:rPr>
      </w:pPr>
      <w:r w:rsidRPr="00AA3DEF">
        <w:rPr>
          <w:rFonts w:ascii="宋体" w:hAnsi="宋体"/>
          <w:b/>
          <w:sz w:val="30"/>
          <w:szCs w:val="30"/>
        </w:rPr>
        <w:t xml:space="preserve">        </w:t>
      </w:r>
      <w:r w:rsidRPr="00AA3DEF">
        <w:rPr>
          <w:rFonts w:ascii="宋体" w:hAnsi="宋体"/>
          <w:b/>
          <w:sz w:val="36"/>
          <w:szCs w:val="36"/>
        </w:rPr>
        <w:t xml:space="preserve">     </w:t>
      </w:r>
      <w:r w:rsidRPr="00AA3DEF">
        <w:rPr>
          <w:rFonts w:ascii="宋体" w:hAnsi="宋体" w:hint="eastAsia"/>
          <w:b/>
          <w:sz w:val="36"/>
          <w:szCs w:val="36"/>
        </w:rPr>
        <w:t>数</w:t>
      </w:r>
      <w:r w:rsidRPr="00AA3DEF">
        <w:rPr>
          <w:rFonts w:ascii="宋体" w:hAnsi="宋体"/>
          <w:b/>
          <w:sz w:val="36"/>
          <w:szCs w:val="36"/>
        </w:rPr>
        <w:t xml:space="preserve"> </w:t>
      </w:r>
      <w:r w:rsidRPr="00AA3DEF">
        <w:rPr>
          <w:rFonts w:ascii="宋体" w:hAnsi="宋体" w:hint="eastAsia"/>
          <w:b/>
          <w:sz w:val="36"/>
          <w:szCs w:val="36"/>
        </w:rPr>
        <w:t>学</w:t>
      </w:r>
      <w:r w:rsidRPr="00AA3DEF">
        <w:rPr>
          <w:rFonts w:ascii="宋体" w:hAnsi="宋体"/>
          <w:b/>
          <w:sz w:val="36"/>
          <w:szCs w:val="36"/>
        </w:rPr>
        <w:t xml:space="preserve"> </w:t>
      </w:r>
      <w:r w:rsidRPr="00AA3DEF">
        <w:rPr>
          <w:rFonts w:ascii="宋体" w:hAnsi="宋体" w:hint="eastAsia"/>
          <w:b/>
          <w:sz w:val="36"/>
          <w:szCs w:val="36"/>
        </w:rPr>
        <w:t>试</w:t>
      </w:r>
      <w:r w:rsidRPr="00AA3DEF">
        <w:rPr>
          <w:rFonts w:ascii="宋体" w:hAnsi="宋体"/>
          <w:b/>
          <w:sz w:val="36"/>
          <w:szCs w:val="36"/>
        </w:rPr>
        <w:t xml:space="preserve"> </w:t>
      </w:r>
      <w:r w:rsidRPr="00AA3DEF">
        <w:rPr>
          <w:rFonts w:ascii="宋体" w:hAnsi="宋体" w:hint="eastAsia"/>
          <w:b/>
          <w:sz w:val="36"/>
          <w:szCs w:val="36"/>
        </w:rPr>
        <w:t>题</w:t>
      </w:r>
      <w:r w:rsidRPr="00AA3DEF">
        <w:rPr>
          <w:rFonts w:ascii="黑体" w:eastAsia="黑体" w:hAnsi="宋体"/>
          <w:b/>
          <w:sz w:val="36"/>
          <w:szCs w:val="36"/>
        </w:rPr>
        <w:t xml:space="preserve">          </w:t>
      </w:r>
      <w:r w:rsidRPr="00AA3DEF">
        <w:rPr>
          <w:rFonts w:ascii="楷体_GB2312" w:eastAsia="楷体_GB2312" w:hAnsi="宋体"/>
          <w:b/>
          <w:sz w:val="24"/>
        </w:rPr>
        <w:t>2018.4</w:t>
      </w:r>
    </w:p>
    <w:p w:rsidR="00980034" w:rsidRPr="00AA3DEF" w:rsidRDefault="001E5125" w:rsidP="008A3B7F">
      <w:pPr>
        <w:adjustRightInd w:val="0"/>
        <w:snapToGrid w:val="0"/>
        <w:rPr>
          <w:rFonts w:ascii="黑体" w:eastAsia="黑体" w:hAnsi="宋体"/>
          <w:b/>
          <w:bCs/>
        </w:rPr>
      </w:pPr>
      <w:r w:rsidRPr="00AA3DEF">
        <w:rPr>
          <w:rFonts w:ascii="黑体" w:eastAsia="黑体" w:hAnsi="宋体" w:hint="eastAsia"/>
          <w:b/>
          <w:bCs/>
        </w:rPr>
        <w:t>注意事项：</w:t>
      </w:r>
    </w:p>
    <w:p w:rsidR="00980034" w:rsidRPr="00AA3DEF" w:rsidRDefault="001E5125" w:rsidP="008A3B7F">
      <w:pPr>
        <w:adjustRightInd w:val="0"/>
        <w:snapToGrid w:val="0"/>
        <w:rPr>
          <w:rFonts w:ascii="黑体" w:eastAsia="黑体" w:hAnsi="宋体"/>
        </w:rPr>
      </w:pPr>
      <w:r w:rsidRPr="00AA3DEF">
        <w:rPr>
          <w:rFonts w:ascii="黑体" w:eastAsia="黑体" w:hAnsi="宋体"/>
        </w:rPr>
        <w:t>1.</w:t>
      </w:r>
      <w:r w:rsidRPr="00AA3DEF">
        <w:rPr>
          <w:rFonts w:ascii="黑体" w:eastAsia="黑体" w:hAnsi="宋体" w:hint="eastAsia"/>
        </w:rPr>
        <w:t>本</w:t>
      </w:r>
      <w:proofErr w:type="gramStart"/>
      <w:r w:rsidRPr="00AA3DEF">
        <w:rPr>
          <w:rFonts w:ascii="黑体" w:eastAsia="黑体" w:hAnsi="宋体" w:hint="eastAsia"/>
        </w:rPr>
        <w:t>试卷分第</w:t>
      </w:r>
      <w:proofErr w:type="gramEnd"/>
      <w:r w:rsidRPr="00AA3DEF">
        <w:rPr>
          <w:rFonts w:hint="eastAsia"/>
          <w:b/>
        </w:rPr>
        <w:t>Ⅰ</w:t>
      </w:r>
      <w:r w:rsidRPr="00AA3DEF">
        <w:rPr>
          <w:rFonts w:ascii="黑体" w:eastAsia="黑体" w:hAnsi="宋体" w:hint="eastAsia"/>
        </w:rPr>
        <w:t>卷和第</w:t>
      </w:r>
      <w:r w:rsidRPr="00AA3DEF">
        <w:rPr>
          <w:rFonts w:hint="eastAsia"/>
          <w:b/>
        </w:rPr>
        <w:t>Ⅱ</w:t>
      </w:r>
      <w:proofErr w:type="gramStart"/>
      <w:r w:rsidRPr="00AA3DEF">
        <w:rPr>
          <w:rFonts w:ascii="黑体" w:eastAsia="黑体" w:hAnsi="宋体" w:hint="eastAsia"/>
        </w:rPr>
        <w:t>卷两部分</w:t>
      </w:r>
      <w:proofErr w:type="gramEnd"/>
      <w:r w:rsidRPr="00AA3DEF">
        <w:rPr>
          <w:rFonts w:ascii="宋体" w:hAnsi="宋体" w:cs="宋体"/>
        </w:rPr>
        <w:t xml:space="preserve">. </w:t>
      </w:r>
      <w:r w:rsidRPr="00AA3DEF">
        <w:rPr>
          <w:rFonts w:ascii="黑体" w:eastAsia="黑体" w:hAnsi="宋体" w:hint="eastAsia"/>
        </w:rPr>
        <w:t>第</w:t>
      </w:r>
      <w:r w:rsidRPr="00AA3DEF">
        <w:rPr>
          <w:rFonts w:hint="eastAsia"/>
          <w:b/>
        </w:rPr>
        <w:t>Ⅰ</w:t>
      </w:r>
      <w:r w:rsidRPr="00AA3DEF">
        <w:rPr>
          <w:rFonts w:ascii="黑体" w:eastAsia="黑体" w:hAnsi="宋体" w:hint="eastAsia"/>
        </w:rPr>
        <w:t>卷，为选择题，</w:t>
      </w:r>
      <w:r w:rsidRPr="00AA3DEF">
        <w:rPr>
          <w:rFonts w:ascii="黑体" w:eastAsia="黑体" w:hAnsi="宋体"/>
        </w:rPr>
        <w:t>36</w:t>
      </w:r>
      <w:r w:rsidRPr="00AA3DEF">
        <w:rPr>
          <w:rFonts w:ascii="黑体" w:eastAsia="黑体" w:hAnsi="宋体" w:hint="eastAsia"/>
        </w:rPr>
        <w:t>分；第</w:t>
      </w:r>
      <w:r w:rsidRPr="00AA3DEF">
        <w:rPr>
          <w:rFonts w:hint="eastAsia"/>
          <w:b/>
        </w:rPr>
        <w:t>Ⅱ</w:t>
      </w:r>
      <w:r w:rsidRPr="00AA3DEF">
        <w:rPr>
          <w:rFonts w:ascii="黑体" w:eastAsia="黑体" w:hAnsi="宋体" w:hint="eastAsia"/>
        </w:rPr>
        <w:t>卷，为非选择题，</w:t>
      </w:r>
      <w:r w:rsidRPr="00AA3DEF">
        <w:rPr>
          <w:rFonts w:ascii="黑体" w:eastAsia="黑体" w:hAnsi="宋体"/>
        </w:rPr>
        <w:t>84</w:t>
      </w:r>
      <w:r w:rsidRPr="00AA3DEF">
        <w:rPr>
          <w:rFonts w:ascii="黑体" w:eastAsia="黑体" w:hAnsi="宋体" w:hint="eastAsia"/>
        </w:rPr>
        <w:t>分；满分</w:t>
      </w:r>
      <w:r w:rsidRPr="00AA3DEF">
        <w:rPr>
          <w:rFonts w:ascii="黑体" w:eastAsia="黑体" w:hAnsi="宋体"/>
        </w:rPr>
        <w:t>120</w:t>
      </w:r>
      <w:r w:rsidRPr="00AA3DEF">
        <w:rPr>
          <w:rFonts w:ascii="黑体" w:eastAsia="黑体" w:hAnsi="宋体" w:hint="eastAsia"/>
        </w:rPr>
        <w:t>分，考试时间</w:t>
      </w:r>
      <w:r w:rsidRPr="00AA3DEF">
        <w:rPr>
          <w:rFonts w:ascii="黑体" w:eastAsia="黑体" w:hAnsi="宋体"/>
        </w:rPr>
        <w:t>120</w:t>
      </w:r>
      <w:r w:rsidRPr="00AA3DEF">
        <w:rPr>
          <w:rFonts w:ascii="黑体" w:eastAsia="黑体" w:hAnsi="宋体" w:hint="eastAsia"/>
        </w:rPr>
        <w:t>分钟</w:t>
      </w:r>
      <w:r w:rsidRPr="00AA3DEF">
        <w:rPr>
          <w:rFonts w:ascii="宋体" w:hAnsi="宋体" w:cs="宋体"/>
        </w:rPr>
        <w:t xml:space="preserve">. </w:t>
      </w:r>
    </w:p>
    <w:p w:rsidR="00980034" w:rsidRPr="00AA3DEF" w:rsidRDefault="001E5125" w:rsidP="008A3B7F">
      <w:pPr>
        <w:adjustRightInd w:val="0"/>
        <w:snapToGrid w:val="0"/>
        <w:rPr>
          <w:rFonts w:ascii="黑体" w:eastAsia="黑体" w:hAnsi="宋体"/>
        </w:rPr>
      </w:pPr>
      <w:r w:rsidRPr="00AA3DEF">
        <w:rPr>
          <w:rFonts w:ascii="黑体" w:eastAsia="黑体" w:hAnsi="宋体"/>
        </w:rPr>
        <w:t>2.</w:t>
      </w:r>
      <w:r w:rsidRPr="00AA3DEF">
        <w:rPr>
          <w:rFonts w:ascii="黑体" w:eastAsia="黑体" w:hAnsi="宋体" w:hint="eastAsia"/>
        </w:rPr>
        <w:t>答卷前务必将试卷密封线内和答题卡上面的项目填涂清楚</w:t>
      </w:r>
      <w:r w:rsidRPr="00AA3DEF">
        <w:rPr>
          <w:rFonts w:ascii="宋体" w:hAnsi="宋体" w:cs="宋体"/>
        </w:rPr>
        <w:t xml:space="preserve">. </w:t>
      </w:r>
      <w:r w:rsidRPr="00AA3DEF">
        <w:rPr>
          <w:rFonts w:ascii="黑体" w:eastAsia="黑体" w:hAnsi="宋体" w:hint="eastAsia"/>
        </w:rPr>
        <w:t>所有答案都必须涂写在答题卡的相应位置，</w:t>
      </w:r>
      <w:proofErr w:type="gramStart"/>
      <w:r w:rsidRPr="00AA3DEF">
        <w:rPr>
          <w:rFonts w:ascii="黑体" w:eastAsia="黑体" w:hAnsi="宋体" w:hint="eastAsia"/>
        </w:rPr>
        <w:t>答在本</w:t>
      </w:r>
      <w:proofErr w:type="gramEnd"/>
      <w:r w:rsidRPr="00AA3DEF">
        <w:rPr>
          <w:rFonts w:ascii="黑体" w:eastAsia="黑体" w:hAnsi="宋体" w:hint="eastAsia"/>
        </w:rPr>
        <w:t>试卷上一律无效</w:t>
      </w:r>
      <w:r w:rsidRPr="00AA3DEF">
        <w:rPr>
          <w:rFonts w:ascii="宋体" w:hAnsi="宋体" w:cs="宋体"/>
        </w:rPr>
        <w:t xml:space="preserve">. </w:t>
      </w:r>
    </w:p>
    <w:p w:rsidR="00980034" w:rsidRPr="00AA3DEF" w:rsidRDefault="001E5125" w:rsidP="008A3B7F">
      <w:pPr>
        <w:adjustRightInd w:val="0"/>
        <w:snapToGrid w:val="0"/>
        <w:jc w:val="center"/>
        <w:rPr>
          <w:rFonts w:ascii="黑体" w:eastAsia="黑体" w:hAnsi="黑体" w:cs="方正仿宋简体"/>
        </w:rPr>
      </w:pPr>
    </w:p>
    <w:p w:rsidR="00980034" w:rsidRPr="00AA3DEF" w:rsidRDefault="001E5125" w:rsidP="008A3B7F">
      <w:pPr>
        <w:adjustRightInd w:val="0"/>
        <w:snapToGrid w:val="0"/>
        <w:jc w:val="center"/>
        <w:rPr>
          <w:rFonts w:ascii="黑体" w:eastAsia="黑体" w:hAnsi="黑体" w:cs="方正仿宋简体"/>
          <w:sz w:val="28"/>
          <w:szCs w:val="24"/>
        </w:rPr>
      </w:pPr>
      <w:r w:rsidRPr="00AA3DEF">
        <w:rPr>
          <w:rFonts w:ascii="黑体" w:eastAsia="黑体" w:hAnsi="黑体" w:cs="方正仿宋简体" w:hint="eastAsia"/>
          <w:sz w:val="28"/>
          <w:szCs w:val="24"/>
        </w:rPr>
        <w:t>第Ⅰ卷</w:t>
      </w:r>
      <w:r w:rsidRPr="00AA3DEF">
        <w:rPr>
          <w:rFonts w:ascii="黑体" w:eastAsia="黑体" w:hAnsi="黑体" w:cs="方正仿宋简体"/>
          <w:sz w:val="28"/>
          <w:szCs w:val="24"/>
        </w:rPr>
        <w:t xml:space="preserve">  </w:t>
      </w:r>
      <w:r w:rsidRPr="00AA3DEF">
        <w:rPr>
          <w:rFonts w:ascii="黑体" w:eastAsia="黑体" w:hAnsi="黑体" w:cs="方正仿宋简体" w:hint="eastAsia"/>
          <w:sz w:val="28"/>
          <w:szCs w:val="24"/>
        </w:rPr>
        <w:t>（选择题</w:t>
      </w:r>
      <w:r w:rsidRPr="00AA3DEF">
        <w:rPr>
          <w:rFonts w:ascii="黑体" w:eastAsia="黑体" w:hAnsi="黑体" w:cs="方正仿宋简体"/>
          <w:sz w:val="28"/>
          <w:szCs w:val="24"/>
        </w:rPr>
        <w:t xml:space="preserve">  </w:t>
      </w:r>
      <w:r w:rsidRPr="00AA3DEF">
        <w:rPr>
          <w:rFonts w:ascii="黑体" w:eastAsia="黑体" w:hAnsi="黑体" w:cs="方正仿宋简体" w:hint="eastAsia"/>
          <w:sz w:val="28"/>
          <w:szCs w:val="24"/>
        </w:rPr>
        <w:t>共</w:t>
      </w:r>
      <w:r w:rsidRPr="00AA3DEF">
        <w:rPr>
          <w:rFonts w:ascii="黑体" w:eastAsia="黑体" w:hAnsi="黑体" w:cs="方正仿宋简体"/>
          <w:sz w:val="28"/>
          <w:szCs w:val="24"/>
        </w:rPr>
        <w:t>36</w:t>
      </w:r>
      <w:r w:rsidRPr="00AA3DEF">
        <w:rPr>
          <w:rFonts w:ascii="黑体" w:eastAsia="黑体" w:hAnsi="黑体" w:cs="方正仿宋简体" w:hint="eastAsia"/>
          <w:sz w:val="28"/>
          <w:szCs w:val="24"/>
        </w:rPr>
        <w:t>分）</w:t>
      </w:r>
    </w:p>
    <w:p w:rsidR="00980034" w:rsidRPr="00AA3DEF" w:rsidRDefault="001E5125" w:rsidP="008A3BBF">
      <w:pPr>
        <w:adjustRightInd w:val="0"/>
        <w:snapToGrid w:val="0"/>
        <w:ind w:left="422" w:hangingChars="200" w:hanging="422"/>
        <w:rPr>
          <w:rFonts w:ascii="宋体" w:cs="宋体"/>
          <w:b/>
          <w:bCs/>
        </w:rPr>
      </w:pPr>
      <w:r w:rsidRPr="00AA3DEF">
        <w:rPr>
          <w:rFonts w:ascii="宋体" w:hAnsi="宋体" w:cs="宋体" w:hint="eastAsia"/>
          <w:b/>
          <w:bCs/>
        </w:rPr>
        <w:t>一、选择题（本大题共</w:t>
      </w:r>
      <w:r w:rsidRPr="00AA3DEF">
        <w:rPr>
          <w:rFonts w:ascii="宋体" w:hAnsi="宋体" w:cs="宋体"/>
          <w:b/>
          <w:bCs/>
        </w:rPr>
        <w:t>12</w:t>
      </w:r>
      <w:r w:rsidRPr="00AA3DEF">
        <w:rPr>
          <w:rFonts w:ascii="宋体" w:hAnsi="宋体" w:cs="宋体" w:hint="eastAsia"/>
          <w:b/>
          <w:bCs/>
        </w:rPr>
        <w:t>小题，在每个小题给出的四个选项中，只有一项是正确的，请把正确的选项选出来，每小题选对得</w:t>
      </w:r>
      <w:r w:rsidRPr="00AA3DEF">
        <w:rPr>
          <w:rFonts w:ascii="宋体" w:hAnsi="宋体" w:cs="宋体"/>
          <w:b/>
          <w:bCs/>
        </w:rPr>
        <w:t>3</w:t>
      </w:r>
      <w:r w:rsidRPr="00AA3DEF">
        <w:rPr>
          <w:rFonts w:ascii="宋体" w:hAnsi="宋体" w:cs="宋体" w:hint="eastAsia"/>
          <w:b/>
          <w:bCs/>
        </w:rPr>
        <w:t>分，错选、不选或选出的答案超过一个均记</w:t>
      </w:r>
      <w:r w:rsidRPr="00AA3DEF">
        <w:rPr>
          <w:rFonts w:ascii="宋体" w:cs="宋体"/>
          <w:b/>
          <w:bCs/>
        </w:rPr>
        <w:t>0</w:t>
      </w:r>
      <w:r w:rsidRPr="00AA3DEF">
        <w:rPr>
          <w:rFonts w:ascii="宋体" w:hAnsi="宋体" w:cs="宋体" w:hint="eastAsia"/>
          <w:b/>
          <w:bCs/>
        </w:rPr>
        <w:t>分</w:t>
      </w:r>
      <w:r w:rsidRPr="00AA3DEF">
        <w:rPr>
          <w:rFonts w:ascii="宋体" w:cs="宋体"/>
          <w:b/>
          <w:bCs/>
        </w:rPr>
        <w:t>.</w:t>
      </w:r>
      <w:r w:rsidRPr="00AA3DEF">
        <w:rPr>
          <w:rFonts w:ascii="宋体" w:hAnsi="宋体" w:cs="宋体" w:hint="eastAsia"/>
          <w:b/>
          <w:bCs/>
        </w:rPr>
        <w:t>）</w:t>
      </w:r>
    </w:p>
    <w:p w:rsidR="00980034" w:rsidRPr="00AA3DEF" w:rsidRDefault="001E5125" w:rsidP="008A3B7F">
      <w:pPr>
        <w:ind w:hanging="5"/>
      </w:pPr>
      <w:r w:rsidRPr="00AA3DEF">
        <w:t>1</w:t>
      </w:r>
      <w:r w:rsidRPr="00AA3DEF">
        <w:rPr>
          <w:rFonts w:ascii="宋体" w:cs="宋体"/>
        </w:rPr>
        <w:t>.</w:t>
      </w:r>
      <w:r w:rsidRPr="00AA3DEF">
        <w:rPr>
          <w:rFonts w:hint="eastAsia"/>
        </w:rPr>
        <w:t>计算</w:t>
      </w:r>
      <w:r>
        <w:rPr>
          <w:rFonts w:ascii="宋体" w:hAnsi="宋体" w:hint="eastAsia"/>
          <w:position w:val="-24"/>
        </w:rPr>
        <w:object w:dxaOrig="1530" w:dyaOrig="615">
          <v:shape id="_x0000_i1025" type="#_x0000_t75" alt="学科网(www.zxxk.com)--教育资源门户，提供试卷、教案、课件、论文、素材及各类教学资源下载，还有大量而丰富的教学相关资讯！" style="width:76.5pt;height:30.75pt" o:ole="">
            <v:imagedata r:id="rId9" o:title=""/>
          </v:shape>
          <o:OLEObject Type="Embed" ProgID="Equation.DSMT4" ShapeID="_x0000_i1025" DrawAspect="Content" ObjectID="_1589741022" r:id="rId10"/>
        </w:object>
      </w:r>
      <w:r w:rsidRPr="00AA3DEF">
        <w:rPr>
          <w:rFonts w:hint="eastAsia"/>
        </w:rPr>
        <w:t>的结果是（</w:t>
      </w:r>
      <w:r w:rsidRPr="00AA3DEF">
        <w:t xml:space="preserve">      </w:t>
      </w:r>
      <w:r w:rsidRPr="00AA3DEF">
        <w:rPr>
          <w:rFonts w:hint="eastAsia"/>
        </w:rPr>
        <w:t>）</w:t>
      </w:r>
      <w:r w:rsidRPr="00AA3DEF">
        <w:rPr>
          <w:rFonts w:ascii="宋体" w:cs="宋体"/>
        </w:rPr>
        <w:t>.</w:t>
      </w:r>
    </w:p>
    <w:p w:rsidR="00980034" w:rsidRPr="00AA3DEF" w:rsidRDefault="001E5125" w:rsidP="008A3B7F">
      <w:pPr>
        <w:ind w:left="10" w:firstLineChars="100" w:firstLine="210"/>
      </w:pPr>
      <w:r w:rsidRPr="00AA3DEF">
        <w:t>A</w:t>
      </w:r>
      <w:r w:rsidRPr="00AA3DEF">
        <w:rPr>
          <w:rFonts w:hAnsi="宋体" w:hint="eastAsia"/>
        </w:rPr>
        <w:t>．</w:t>
      </w:r>
      <w:r w:rsidRPr="00AA3DEF">
        <w:t xml:space="preserve">1         </w:t>
      </w:r>
      <w:r>
        <w:t xml:space="preserve">               </w:t>
      </w:r>
      <w:r w:rsidRPr="00AA3DEF">
        <w:t xml:space="preserve">   B</w:t>
      </w:r>
      <w:r w:rsidRPr="00AA3DEF">
        <w:rPr>
          <w:rFonts w:hAnsi="宋体" w:hint="eastAsia"/>
        </w:rPr>
        <w:t>．</w:t>
      </w:r>
      <w:r w:rsidRPr="00AA3DEF">
        <w:t xml:space="preserve"> 5         </w:t>
      </w:r>
      <w:r>
        <w:t xml:space="preserve">               </w:t>
      </w:r>
      <w:r w:rsidRPr="00AA3DEF">
        <w:t xml:space="preserve">   C</w:t>
      </w:r>
      <w:r w:rsidRPr="00AA3DEF">
        <w:rPr>
          <w:rFonts w:hAnsi="宋体" w:hint="eastAsia"/>
        </w:rPr>
        <w:t>．</w:t>
      </w:r>
      <w:r w:rsidRPr="00AA3DEF">
        <w:rPr>
          <w:rFonts w:hAnsi="宋体"/>
        </w:rPr>
        <w:fldChar w:fldCharType="begin"/>
      </w:r>
      <w:r w:rsidRPr="00AA3DEF">
        <w:rPr>
          <w:rFonts w:hAnsi="宋体"/>
        </w:rPr>
        <w:instrText xml:space="preserve"> eq \f</w:instrText>
      </w:r>
      <w:r w:rsidRPr="00AA3DEF">
        <w:rPr>
          <w:rFonts w:hAnsi="宋体"/>
          <w:sz w:val="20"/>
        </w:rPr>
        <w:instrText>(1,2)</w:instrText>
      </w:r>
      <w:r w:rsidRPr="00AA3DEF">
        <w:rPr>
          <w:rFonts w:hAnsi="宋体"/>
        </w:rPr>
        <w:fldChar w:fldCharType="end"/>
      </w:r>
      <w:r w:rsidRPr="00AA3DEF">
        <w:t xml:space="preserve">        </w:t>
      </w:r>
      <w:r>
        <w:t xml:space="preserve">               </w:t>
      </w:r>
      <w:r w:rsidRPr="00AA3DEF">
        <w:t xml:space="preserve">   D</w:t>
      </w:r>
      <w:r w:rsidRPr="00AA3DEF">
        <w:rPr>
          <w:rFonts w:hAnsi="宋体" w:hint="eastAsia"/>
        </w:rPr>
        <w:t>．</w:t>
      </w:r>
      <w:r w:rsidRPr="00AA3DEF">
        <w:t>3</w:t>
      </w:r>
    </w:p>
    <w:p w:rsidR="00980034" w:rsidRPr="00AA3DEF" w:rsidRDefault="001E5125" w:rsidP="008A3B7F">
      <w:pPr>
        <w:ind w:hanging="5"/>
      </w:pPr>
      <w:r w:rsidRPr="00AA3DEF">
        <w:t>2</w:t>
      </w:r>
      <w:r w:rsidRPr="00AA3DEF">
        <w:rPr>
          <w:rFonts w:ascii="宋体" w:cs="宋体"/>
        </w:rPr>
        <w:t>.</w:t>
      </w:r>
      <w:r w:rsidRPr="00AA3DEF">
        <w:rPr>
          <w:rFonts w:hint="eastAsia"/>
        </w:rPr>
        <w:t>图中几何体的主视图是（</w:t>
      </w:r>
      <w:r w:rsidRPr="00AA3DEF">
        <w:t xml:space="preserve">      </w:t>
      </w:r>
      <w:r w:rsidRPr="00AA3DEF">
        <w:rPr>
          <w:rFonts w:hint="eastAsia"/>
        </w:rPr>
        <w:t>）</w:t>
      </w:r>
      <w:r w:rsidRPr="00AA3DEF">
        <w:rPr>
          <w:rFonts w:ascii="宋体" w:cs="宋体"/>
        </w:rPr>
        <w:t>.</w:t>
      </w:r>
    </w:p>
    <w:p w:rsidR="00980034" w:rsidRPr="00AA3DEF" w:rsidRDefault="001E5125" w:rsidP="008A3B7F">
      <w:pPr>
        <w:ind w:hanging="5"/>
      </w:pPr>
      <w:r>
        <w:pict>
          <v:shape id="_x0000_i1026" type="#_x0000_t75" alt="学科网(www.zxxk.com)--教育资源门户，提供试卷、教案、课件、论文、素材及各类教学资源下载，还有大量而丰富的教学相关资讯！" style="width:347.25pt;height:68.25pt">
            <v:imagedata r:id="rId11" o:title=""/>
          </v:shape>
        </w:pict>
      </w:r>
    </w:p>
    <w:p w:rsidR="00980034" w:rsidRPr="00AA3DEF" w:rsidRDefault="001E5125" w:rsidP="008A3B7F">
      <w:pPr>
        <w:ind w:leftChars="-2" w:left="210" w:hangingChars="102" w:hanging="214"/>
      </w:pPr>
      <w:r w:rsidRPr="00AA3DEF">
        <w:t>3</w:t>
      </w:r>
      <w:r w:rsidRPr="00AA3DEF">
        <w:rPr>
          <w:rFonts w:ascii="宋体" w:cs="宋体"/>
        </w:rPr>
        <w:t>.</w:t>
      </w:r>
      <w:r w:rsidRPr="00AA3DEF">
        <w:rPr>
          <w:rFonts w:hint="eastAsia"/>
        </w:rPr>
        <w:t>潍坊市</w:t>
      </w:r>
      <w:r w:rsidRPr="00AA3DEF">
        <w:t>2018</w:t>
      </w:r>
      <w:r w:rsidRPr="00AA3DEF">
        <w:rPr>
          <w:rFonts w:hint="eastAsia"/>
        </w:rPr>
        <w:t>年政府工作报告中显示，潍坊社会经济平稳运行，地区生产总值增长</w:t>
      </w:r>
      <w:r w:rsidRPr="00AA3DEF">
        <w:t>8%</w:t>
      </w:r>
      <w:r w:rsidRPr="00AA3DEF">
        <w:rPr>
          <w:rFonts w:hint="eastAsia"/>
        </w:rPr>
        <w:t>左右，社会消费品零售总额增长</w:t>
      </w:r>
      <w:r w:rsidRPr="00AA3DEF">
        <w:t>12%</w:t>
      </w:r>
      <w:r w:rsidRPr="00AA3DEF">
        <w:rPr>
          <w:rFonts w:hint="eastAsia"/>
        </w:rPr>
        <w:t>左右，一般公共预算收入</w:t>
      </w:r>
      <w:r w:rsidRPr="00AA3DEF">
        <w:t>539.1</w:t>
      </w:r>
      <w:r w:rsidRPr="00AA3DEF">
        <w:rPr>
          <w:rFonts w:hint="eastAsia"/>
        </w:rPr>
        <w:t>亿元，</w:t>
      </w:r>
      <w:r w:rsidRPr="00AA3DEF">
        <w:t>7</w:t>
      </w:r>
      <w:r w:rsidRPr="00AA3DEF">
        <w:rPr>
          <w:rFonts w:hint="eastAsia"/>
        </w:rPr>
        <w:t>家企业入选国家“两化”融合贯标试点（</w:t>
      </w:r>
      <w:r w:rsidRPr="00AA3DEF">
        <w:rPr>
          <w:rFonts w:ascii="楷体" w:eastAsia="楷体" w:hAnsi="楷体" w:hint="eastAsia"/>
        </w:rPr>
        <w:t>小知识：“两化”融合是指</w:t>
      </w:r>
      <w:r w:rsidRPr="00AA3DEF">
        <w:rPr>
          <w:rFonts w:ascii="楷体" w:eastAsia="楷体" w:hAnsi="楷体" w:cs="Arial" w:hint="eastAsia"/>
          <w:shd w:val="clear" w:color="auto" w:fill="FFFFFF"/>
        </w:rPr>
        <w:t>信息化和工业化的高层次的深度结合；“贯标”是贯彻相关的质量管理体系标准</w:t>
      </w:r>
      <w:r w:rsidRPr="00AA3DEF">
        <w:rPr>
          <w:rFonts w:ascii="Arial" w:hAnsi="Arial" w:cs="Arial"/>
          <w:shd w:val="clear" w:color="auto" w:fill="FFFFFF"/>
        </w:rPr>
        <w:t>.</w:t>
      </w:r>
      <w:r w:rsidRPr="00AA3DEF">
        <w:rPr>
          <w:rFonts w:hint="eastAsia"/>
        </w:rPr>
        <w:t>），</w:t>
      </w:r>
      <w:proofErr w:type="gramStart"/>
      <w:r w:rsidRPr="00AA3DEF">
        <w:rPr>
          <w:rFonts w:hint="eastAsia"/>
        </w:rPr>
        <w:t>潍</w:t>
      </w:r>
      <w:proofErr w:type="gramEnd"/>
      <w:r w:rsidRPr="00AA3DEF">
        <w:rPr>
          <w:rFonts w:hint="eastAsia"/>
        </w:rPr>
        <w:t>柴集团收入突破</w:t>
      </w:r>
      <w:r w:rsidRPr="00AA3DEF">
        <w:t>2000</w:t>
      </w:r>
      <w:r w:rsidRPr="00AA3DEF">
        <w:rPr>
          <w:rFonts w:hint="eastAsia"/>
        </w:rPr>
        <w:t>亿元，荣获中国商标金奖</w:t>
      </w:r>
      <w:r w:rsidRPr="00AA3DEF">
        <w:rPr>
          <w:rFonts w:ascii="宋体" w:hAnsi="宋体" w:cs="宋体"/>
        </w:rPr>
        <w:t xml:space="preserve">. </w:t>
      </w:r>
      <w:r w:rsidRPr="00AA3DEF">
        <w:rPr>
          <w:rFonts w:hint="eastAsia"/>
        </w:rPr>
        <w:t>其中，数字</w:t>
      </w:r>
      <w:r w:rsidRPr="00AA3DEF">
        <w:t>2000</w:t>
      </w:r>
      <w:r w:rsidRPr="00AA3DEF">
        <w:rPr>
          <w:rFonts w:hint="eastAsia"/>
        </w:rPr>
        <w:t>亿元用科学计数法表示为（</w:t>
      </w:r>
      <w:r w:rsidRPr="00AA3DEF">
        <w:t xml:space="preserve">      </w:t>
      </w:r>
      <w:r w:rsidRPr="00AA3DEF">
        <w:rPr>
          <w:rFonts w:hint="eastAsia"/>
        </w:rPr>
        <w:t>）</w:t>
      </w:r>
      <w:r w:rsidRPr="00AA3DEF">
        <w:t>.</w:t>
      </w:r>
      <w:r w:rsidRPr="00AA3DEF">
        <w:rPr>
          <w:rFonts w:hint="eastAsia"/>
        </w:rPr>
        <w:t>（精确到百亿位）</w:t>
      </w:r>
    </w:p>
    <w:p w:rsidR="00980034" w:rsidRPr="00AA3DEF" w:rsidRDefault="001E5125" w:rsidP="008A3B7F">
      <w:pPr>
        <w:ind w:left="10" w:firstLineChars="100" w:firstLine="210"/>
      </w:pPr>
      <w:r w:rsidRPr="00AA3DEF">
        <w:t>A</w:t>
      </w:r>
      <w:r w:rsidRPr="00AA3DEF">
        <w:rPr>
          <w:rFonts w:hAnsi="宋体" w:hint="eastAsia"/>
        </w:rPr>
        <w:t>．</w:t>
      </w:r>
      <w:r>
        <w:rPr>
          <w:rFonts w:hAnsi="宋体"/>
          <w:position w:val="-6"/>
        </w:rPr>
        <w:object w:dxaOrig="720" w:dyaOrig="315">
          <v:shape id="_x0000_i1027" type="#_x0000_t75" alt="学科网(www.zxxk.com)--教育资源门户，提供试卷、教案、课件、论文、素材及各类教学资源下载，还有大量而丰富的教学相关资讯！" style="width:36pt;height:15.75pt" o:ole="">
            <v:imagedata r:id="rId12" o:title=""/>
          </v:shape>
          <o:OLEObject Type="Embed" ProgID="Equation.DSMT4" ShapeID="_x0000_i1027" DrawAspect="Content" ObjectID="_1589741023" r:id="rId13"/>
        </w:object>
      </w:r>
      <w:r w:rsidRPr="00AA3DEF">
        <w:rPr>
          <w:rFonts w:hint="eastAsia"/>
        </w:rPr>
        <w:t>元</w:t>
      </w:r>
      <w:r w:rsidRPr="00AA3DEF">
        <w:t xml:space="preserve">           B</w:t>
      </w:r>
      <w:r w:rsidRPr="00AA3DEF">
        <w:rPr>
          <w:rFonts w:hAnsi="宋体" w:hint="eastAsia"/>
        </w:rPr>
        <w:t>．</w:t>
      </w:r>
      <w:r>
        <w:rPr>
          <w:rFonts w:hAnsi="宋体"/>
          <w:position w:val="-6"/>
        </w:rPr>
        <w:object w:dxaOrig="720" w:dyaOrig="315">
          <v:shape id="_x0000_i1028" type="#_x0000_t75" alt="学科网(www.zxxk.com)--教育资源门户，提供试卷、教案、课件、论文、素材及各类教学资源下载，还有大量而丰富的教学相关资讯！" style="width:36pt;height:15.75pt" o:ole="">
            <v:imagedata r:id="rId14" o:title=""/>
          </v:shape>
          <o:OLEObject Type="Embed" ProgID="Equation.DSMT4" ShapeID="_x0000_i1028" DrawAspect="Content" ObjectID="_1589741024" r:id="rId15"/>
        </w:object>
      </w:r>
      <w:r w:rsidRPr="00AA3DEF">
        <w:rPr>
          <w:rFonts w:hint="eastAsia"/>
        </w:rPr>
        <w:t>元</w:t>
      </w:r>
      <w:r w:rsidRPr="00AA3DEF">
        <w:t xml:space="preserve">         C</w:t>
      </w:r>
      <w:r w:rsidRPr="00AA3DEF">
        <w:rPr>
          <w:rFonts w:hAnsi="宋体" w:hint="eastAsia"/>
        </w:rPr>
        <w:t>．</w:t>
      </w:r>
      <w:r>
        <w:rPr>
          <w:rFonts w:hAnsi="宋体"/>
          <w:position w:val="-6"/>
        </w:rPr>
        <w:object w:dxaOrig="900" w:dyaOrig="315">
          <v:shape id="_x0000_i1029" type="#_x0000_t75" alt="学科网(www.zxxk.com)--教育资源门户，提供试卷、教案、课件、论文、素材及各类教学资源下载，还有大量而丰富的教学相关资讯！" style="width:45pt;height:15.75pt" o:ole="">
            <v:imagedata r:id="rId16" o:title=""/>
          </v:shape>
          <o:OLEObject Type="Embed" ProgID="Equation.DSMT4" ShapeID="_x0000_i1029" DrawAspect="Content" ObjectID="_1589741025" r:id="rId17"/>
        </w:object>
      </w:r>
      <w:r w:rsidRPr="00AA3DEF">
        <w:rPr>
          <w:rFonts w:hint="eastAsia"/>
        </w:rPr>
        <w:t>元</w:t>
      </w:r>
      <w:r w:rsidRPr="00AA3DEF">
        <w:t xml:space="preserve">        D</w:t>
      </w:r>
      <w:r w:rsidRPr="00AA3DEF">
        <w:rPr>
          <w:rFonts w:hAnsi="宋体" w:hint="eastAsia"/>
        </w:rPr>
        <w:t>．</w:t>
      </w:r>
      <w:r>
        <w:rPr>
          <w:rFonts w:hAnsi="宋体"/>
          <w:position w:val="-6"/>
        </w:rPr>
        <w:object w:dxaOrig="900" w:dyaOrig="315">
          <v:shape id="_x0000_i1030" type="#_x0000_t75" alt="学科网(www.zxxk.com)--教育资源门户，提供试卷、教案、课件、论文、素材及各类教学资源下载，还有大量而丰富的教学相关资讯！" style="width:45pt;height:15.75pt" o:ole="">
            <v:imagedata r:id="rId18" o:title=""/>
          </v:shape>
          <o:OLEObject Type="Embed" ProgID="Equation.DSMT4" ShapeID="_x0000_i1030" DrawAspect="Content" ObjectID="_1589741026" r:id="rId19"/>
        </w:object>
      </w:r>
      <w:r w:rsidRPr="00AA3DEF">
        <w:rPr>
          <w:rFonts w:hint="eastAsia"/>
        </w:rPr>
        <w:t>元</w:t>
      </w:r>
    </w:p>
    <w:p w:rsidR="00980034" w:rsidRPr="00AA3DEF" w:rsidRDefault="001E5125" w:rsidP="008A3B7F">
      <w:pPr>
        <w:snapToGrid w:val="0"/>
        <w:ind w:hanging="5"/>
        <w:rPr>
          <w:rFonts w:ascii="宋体"/>
        </w:rPr>
      </w:pPr>
      <w:r w:rsidRPr="00AA3DEF">
        <w:t>4</w:t>
      </w:r>
      <w:r w:rsidRPr="00AA3DEF">
        <w:rPr>
          <w:rFonts w:ascii="宋体" w:cs="宋体"/>
        </w:rPr>
        <w:t>.</w:t>
      </w:r>
      <w:r w:rsidRPr="00AA3DEF">
        <w:rPr>
          <w:rFonts w:ascii="宋体" w:hAnsi="宋体" w:hint="eastAsia"/>
        </w:rPr>
        <w:t>函数</w:t>
      </w:r>
      <w:r>
        <w:rPr>
          <w:rFonts w:ascii="宋体" w:hAnsi="宋体" w:hint="eastAsia"/>
          <w:position w:val="-24"/>
        </w:rPr>
        <w:object w:dxaOrig="1785" w:dyaOrig="615">
          <v:shape id="_x0000_i1031" type="#_x0000_t75" alt="学科网(www.zxxk.com)--教育资源门户，提供试卷、教案、课件、论文、素材及各类教学资源下载，还有大量而丰富的教学相关资讯！" style="width:89.25pt;height:30.75pt" o:ole="">
            <v:imagedata r:id="rId20" o:title=""/>
          </v:shape>
          <o:OLEObject Type="Embed" ProgID="Equation.DSMT4" ShapeID="_x0000_i1031" DrawAspect="Content" ObjectID="_1589741027" r:id="rId21"/>
        </w:object>
      </w:r>
      <w:r w:rsidRPr="00AA3DEF">
        <w:rPr>
          <w:rFonts w:ascii="宋体" w:hAnsi="宋体" w:hint="eastAsia"/>
        </w:rPr>
        <w:t>的自变量</w:t>
      </w:r>
      <w:r>
        <w:rPr>
          <w:rFonts w:ascii="宋体" w:hAnsi="宋体" w:hint="eastAsia"/>
          <w:position w:val="-6"/>
        </w:rPr>
        <w:object w:dxaOrig="195" w:dyaOrig="225">
          <v:shape id="_x0000_i1032" type="#_x0000_t75" alt="学科网(www.zxxk.com)--教育资源门户，提供试卷、教案、课件、论文、素材及各类教学资源下载，还有大量而丰富的教学相关资讯！" style="width:9.75pt;height:11.25pt" o:ole="">
            <v:imagedata r:id="rId22" o:title=""/>
          </v:shape>
          <o:OLEObject Type="Embed" ProgID="Equation.DSMT4" ShapeID="_x0000_i1032" DrawAspect="Content" ObjectID="_1589741028" r:id="rId23"/>
        </w:object>
      </w:r>
      <w:r w:rsidRPr="00AA3DEF">
        <w:rPr>
          <w:rFonts w:ascii="宋体" w:hAnsi="宋体" w:hint="eastAsia"/>
        </w:rPr>
        <w:t>的取值范围是</w:t>
      </w:r>
      <w:r w:rsidRPr="00AA3DEF">
        <w:rPr>
          <w:rFonts w:hint="eastAsia"/>
        </w:rPr>
        <w:t>（</w:t>
      </w:r>
      <w:r w:rsidRPr="00AA3DEF">
        <w:t xml:space="preserve">      </w:t>
      </w:r>
      <w:r w:rsidRPr="00AA3DEF">
        <w:rPr>
          <w:rFonts w:hint="eastAsia"/>
        </w:rPr>
        <w:t>）</w:t>
      </w:r>
      <w:r w:rsidRPr="00AA3DEF">
        <w:rPr>
          <w:rFonts w:ascii="宋体" w:cs="宋体"/>
        </w:rPr>
        <w:t>.</w:t>
      </w:r>
    </w:p>
    <w:p w:rsidR="00980034" w:rsidRPr="00AA3DEF" w:rsidRDefault="001E5125" w:rsidP="008A3B7F">
      <w:pPr>
        <w:ind w:left="10" w:firstLineChars="100" w:firstLine="210"/>
        <w:rPr>
          <w:rFonts w:ascii="宋体"/>
        </w:rPr>
      </w:pPr>
      <w:r w:rsidRPr="00AA3DEF">
        <w:t>A</w:t>
      </w:r>
      <w:r w:rsidRPr="00AA3DEF">
        <w:rPr>
          <w:rFonts w:ascii="宋体" w:hAnsi="宋体" w:hint="eastAsia"/>
        </w:rPr>
        <w:t>．</w:t>
      </w:r>
      <w:r>
        <w:rPr>
          <w:rFonts w:ascii="宋体" w:hAnsi="宋体" w:hint="eastAsia"/>
          <w:position w:val="-6"/>
        </w:rPr>
        <w:object w:dxaOrig="555" w:dyaOrig="285">
          <v:shape id="_x0000_i1033" type="#_x0000_t75" alt="学科网(www.zxxk.com)--教育资源门户，提供试卷、教案、课件、论文、素材及各类教学资源下载，还有大量而丰富的教学相关资讯！" style="width:27.75pt;height:14.25pt" o:ole="">
            <v:imagedata r:id="rId24" o:title=""/>
          </v:shape>
          <o:OLEObject Type="Embed" ProgID="Equation.DSMT4" ShapeID="_x0000_i1033" DrawAspect="Content" ObjectID="_1589741029" r:id="rId25"/>
        </w:object>
      </w:r>
      <w:r w:rsidRPr="00AA3DEF">
        <w:rPr>
          <w:rFonts w:ascii="宋体" w:hAnsi="宋体"/>
        </w:rPr>
        <w:t xml:space="preserve">      </w:t>
      </w:r>
      <w:r w:rsidRPr="00AA3DEF">
        <w:t>B</w:t>
      </w:r>
      <w:r w:rsidRPr="00AA3DEF">
        <w:rPr>
          <w:rFonts w:ascii="宋体" w:hAnsi="宋体" w:hint="eastAsia"/>
        </w:rPr>
        <w:t>．</w:t>
      </w:r>
      <w:r>
        <w:rPr>
          <w:rFonts w:ascii="宋体" w:hAnsi="宋体" w:hint="eastAsia"/>
          <w:position w:val="-6"/>
        </w:rPr>
        <w:object w:dxaOrig="555" w:dyaOrig="285">
          <v:shape id="_x0000_i1034" type="#_x0000_t75" alt="学科网(www.zxxk.com)--教育资源门户，提供试卷、教案、课件、论文、素材及各类教学资源下载，还有大量而丰富的教学相关资讯！" style="width:27.75pt;height:14.25pt" o:ole="">
            <v:imagedata r:id="rId26" o:title=""/>
          </v:shape>
          <o:OLEObject Type="Embed" ProgID="Equation.DSMT4" ShapeID="_x0000_i1034" DrawAspect="Content" ObjectID="_1589741030" r:id="rId27"/>
        </w:object>
      </w:r>
      <w:r w:rsidRPr="00AA3DEF">
        <w:rPr>
          <w:rFonts w:ascii="宋体" w:hAnsi="宋体" w:hint="eastAsia"/>
        </w:rPr>
        <w:t>且</w:t>
      </w:r>
      <w:r>
        <w:rPr>
          <w:rFonts w:ascii="宋体" w:hAnsi="宋体" w:hint="eastAsia"/>
          <w:position w:val="-6"/>
        </w:rPr>
        <w:object w:dxaOrig="675" w:dyaOrig="285">
          <v:shape id="_x0000_i1035" type="#_x0000_t75" alt="学科网(www.zxxk.com)--教育资源门户，提供试卷、教案、课件、论文、素材及各类教学资源下载，还有大量而丰富的教学相关资讯！" style="width:33.75pt;height:14.25pt" o:ole="">
            <v:imagedata r:id="rId28" o:title=""/>
          </v:shape>
          <o:OLEObject Type="Embed" ProgID="Equation.DSMT4" ShapeID="_x0000_i1035" DrawAspect="Content" ObjectID="_1589741031" r:id="rId29"/>
        </w:object>
      </w:r>
      <w:r w:rsidRPr="00AA3DEF">
        <w:rPr>
          <w:rFonts w:ascii="宋体" w:hAnsi="宋体"/>
          <w:position w:val="-6"/>
        </w:rPr>
        <w:t xml:space="preserve">     </w:t>
      </w:r>
      <w:r w:rsidRPr="00AA3DEF">
        <w:t>C</w:t>
      </w:r>
      <w:r w:rsidRPr="00AA3DEF">
        <w:rPr>
          <w:rFonts w:ascii="宋体" w:hAnsi="宋体" w:hint="eastAsia"/>
        </w:rPr>
        <w:t>．</w:t>
      </w:r>
      <w:r>
        <w:rPr>
          <w:rFonts w:ascii="宋体" w:hAnsi="宋体" w:hint="eastAsia"/>
          <w:position w:val="-6"/>
        </w:rPr>
        <w:object w:dxaOrig="555" w:dyaOrig="285">
          <v:shape id="_x0000_i1036" type="#_x0000_t75" alt="学科网(www.zxxk.com)--教育资源门户，提供试卷、教案、课件、论文、素材及各类教学资源下载，还有大量而丰富的教学相关资讯！" style="width:27.75pt;height:14.25pt" o:ole="">
            <v:imagedata r:id="rId30" o:title=""/>
          </v:shape>
          <o:OLEObject Type="Embed" ProgID="Equation.DSMT4" ShapeID="_x0000_i1036" DrawAspect="Content" ObjectID="_1589741032" r:id="rId31"/>
        </w:object>
      </w:r>
      <w:r w:rsidRPr="00AA3DEF">
        <w:rPr>
          <w:rFonts w:ascii="宋体" w:hAnsi="宋体" w:hint="eastAsia"/>
        </w:rPr>
        <w:t>且</w:t>
      </w:r>
      <w:r>
        <w:rPr>
          <w:rFonts w:ascii="宋体" w:hAnsi="宋体" w:hint="eastAsia"/>
          <w:position w:val="-6"/>
        </w:rPr>
        <w:object w:dxaOrig="675" w:dyaOrig="285">
          <v:shape id="_x0000_i1037" type="#_x0000_t75" alt="学科网(www.zxxk.com)--教育资源门户，提供试卷、教案、课件、论文、素材及各类教学资源下载，还有大量而丰富的教学相关资讯！" style="width:33.75pt;height:14.25pt" o:ole="">
            <v:imagedata r:id="rId32" o:title=""/>
          </v:shape>
          <o:OLEObject Type="Embed" ProgID="Equation.DSMT4" ShapeID="_x0000_i1037" DrawAspect="Content" ObjectID="_1589741033" r:id="rId33"/>
        </w:object>
      </w:r>
      <w:r w:rsidRPr="00AA3DEF">
        <w:rPr>
          <w:rFonts w:ascii="宋体" w:hAnsi="宋体"/>
        </w:rPr>
        <w:t xml:space="preserve">       </w:t>
      </w:r>
      <w:r w:rsidRPr="00AA3DEF">
        <w:t>D</w:t>
      </w:r>
      <w:r w:rsidRPr="00AA3DEF">
        <w:rPr>
          <w:rFonts w:ascii="宋体" w:hAnsi="宋体" w:hint="eastAsia"/>
        </w:rPr>
        <w:t>．</w:t>
      </w:r>
      <w:r>
        <w:rPr>
          <w:rFonts w:ascii="宋体" w:hAnsi="宋体" w:hint="eastAsia"/>
          <w:position w:val="-6"/>
        </w:rPr>
        <w:object w:dxaOrig="540" w:dyaOrig="285">
          <v:shape id="_x0000_i1038" type="#_x0000_t75" alt="学科网(www.zxxk.com)--教育资源门户，提供试卷、教案、课件、论文、素材及各类教学资源下载，还有大量而丰富的教学相关资讯！" style="width:27pt;height:14.25pt" o:ole="">
            <v:imagedata r:id="rId34" o:title=""/>
          </v:shape>
          <o:OLEObject Type="Embed" ProgID="Equation.DSMT4" ShapeID="_x0000_i1038" DrawAspect="Content" ObjectID="_1589741034" r:id="rId35"/>
        </w:object>
      </w:r>
    </w:p>
    <w:p w:rsidR="00980034" w:rsidRPr="00AA3DEF" w:rsidRDefault="001E5125" w:rsidP="008A3B7F">
      <w:pPr>
        <w:ind w:hanging="5"/>
      </w:pPr>
      <w:r>
        <w:rPr>
          <w:noProof/>
        </w:rPr>
        <w:pict>
          <v:shape id="_x0000_s1040" type="#_x0000_t75" alt="学科网(www.zxxk.com)--教育资源门户，提供试卷、教案、课件、论文、素材及各类教学资源下载，还有大量而丰富的教学相关资讯！" style="position:absolute;margin-left:313.65pt;margin-top:13.7pt;width:114.75pt;height:118.5pt;z-index:4">
            <v:imagedata r:id="rId36" o:title=""/>
          </v:shape>
        </w:pict>
      </w:r>
      <w:r w:rsidRPr="00AA3DEF">
        <w:t>5</w:t>
      </w:r>
      <w:r w:rsidRPr="00AA3DEF">
        <w:rPr>
          <w:rFonts w:ascii="宋体" w:cs="宋体"/>
        </w:rPr>
        <w:t>.</w:t>
      </w:r>
      <w:r w:rsidRPr="00AA3DEF">
        <w:rPr>
          <w:rFonts w:hint="eastAsia"/>
        </w:rPr>
        <w:t>等边三角形</w:t>
      </w:r>
      <w:r w:rsidRPr="00AA3DEF">
        <w:rPr>
          <w:i/>
        </w:rPr>
        <w:t>ABC</w:t>
      </w:r>
      <w:r w:rsidRPr="00AA3DEF">
        <w:rPr>
          <w:rFonts w:hint="eastAsia"/>
        </w:rPr>
        <w:t>的边长为</w:t>
      </w:r>
      <w:r>
        <w:rPr>
          <w:position w:val="-8"/>
        </w:rPr>
        <w:object w:dxaOrig="480" w:dyaOrig="360">
          <v:shape id="_x0000_i1039" type="#_x0000_t75" alt="学科网(www.zxxk.com)--教育资源门户，提供试卷、教案、课件、论文、素材及各类教学资源下载，还有大量而丰富的教学相关资讯！" style="width:24pt;height:18pt" o:ole="">
            <v:imagedata r:id="rId37" o:title=""/>
          </v:shape>
          <o:OLEObject Type="Embed" ProgID="Equation.DSMT4" ShapeID="_x0000_i1039" DrawAspect="Content" ObjectID="_1589741035" r:id="rId38"/>
        </w:object>
      </w:r>
      <w:r w:rsidRPr="00AA3DEF">
        <w:rPr>
          <w:rFonts w:hint="eastAsia"/>
        </w:rPr>
        <w:t>，则它的内切圆半径的长是（</w:t>
      </w:r>
      <w:r w:rsidRPr="00AA3DEF">
        <w:t xml:space="preserve">      </w:t>
      </w:r>
      <w:r w:rsidRPr="00AA3DEF">
        <w:rPr>
          <w:rFonts w:hint="eastAsia"/>
        </w:rPr>
        <w:t>）</w:t>
      </w:r>
      <w:r w:rsidRPr="00AA3DEF">
        <w:rPr>
          <w:rFonts w:ascii="宋体" w:cs="宋体"/>
        </w:rPr>
        <w:t>.</w:t>
      </w:r>
    </w:p>
    <w:p w:rsidR="00980034" w:rsidRPr="00AA3DEF" w:rsidRDefault="001E5125" w:rsidP="008A3B7F">
      <w:pPr>
        <w:ind w:left="10" w:firstLineChars="100" w:firstLine="210"/>
      </w:pPr>
      <w:r w:rsidRPr="00AA3DEF">
        <w:t xml:space="preserve">A. </w:t>
      </w:r>
      <w:r>
        <w:rPr>
          <w:position w:val="-8"/>
        </w:rPr>
        <w:object w:dxaOrig="480" w:dyaOrig="360">
          <v:shape id="_x0000_i1040" type="#_x0000_t75" alt="学科网(www.zxxk.com)--教育资源门户，提供试卷、教案、课件、论文、素材及各类教学资源下载，还有大量而丰富的教学相关资讯！" style="width:24pt;height:18pt" o:ole="">
            <v:imagedata r:id="rId39" o:title=""/>
          </v:shape>
          <o:OLEObject Type="Embed" ProgID="Equation.DSMT4" ShapeID="_x0000_i1040" DrawAspect="Content" ObjectID="_1589741036" r:id="rId40"/>
        </w:object>
      </w:r>
      <w:r w:rsidRPr="00AA3DEF">
        <w:t xml:space="preserve">                     B. </w:t>
      </w:r>
      <w:r>
        <w:rPr>
          <w:position w:val="-8"/>
        </w:rPr>
        <w:object w:dxaOrig="360" w:dyaOrig="360">
          <v:shape id="_x0000_i1041" type="#_x0000_t75" alt="学科网(www.zxxk.com)--教育资源门户，提供试卷、教案、课件、论文、素材及各类教学资源下载，还有大量而丰富的教学相关资讯！" style="width:18pt;height:18pt" o:ole="">
            <v:imagedata r:id="rId41" o:title=""/>
          </v:shape>
          <o:OLEObject Type="Embed" ProgID="Equation.DSMT4" ShapeID="_x0000_i1041" DrawAspect="Content" ObjectID="_1589741037" r:id="rId42"/>
        </w:object>
      </w:r>
      <w:r w:rsidRPr="00AA3DEF">
        <w:t xml:space="preserve">                   C.  2                      D.  4</w:t>
      </w:r>
    </w:p>
    <w:p w:rsidR="00980034" w:rsidRPr="00AA3DEF" w:rsidRDefault="001E5125" w:rsidP="008A3B7F"/>
    <w:p w:rsidR="00980034" w:rsidRPr="00AA3DEF" w:rsidRDefault="001E5125" w:rsidP="008A3B7F">
      <w:pPr>
        <w:pStyle w:val="DefaultParagraph"/>
        <w:spacing w:line="360" w:lineRule="auto"/>
        <w:ind w:left="212" w:hangingChars="101" w:hanging="212"/>
        <w:rPr>
          <w:rFonts w:hAnsi="宋体"/>
        </w:rPr>
      </w:pPr>
      <w:r w:rsidRPr="00AA3DEF">
        <w:rPr>
          <w:rFonts w:hAnsi="宋体"/>
        </w:rPr>
        <w:t>6</w:t>
      </w:r>
      <w:r w:rsidRPr="00AA3DEF">
        <w:rPr>
          <w:rFonts w:ascii="宋体" w:cs="宋体"/>
          <w:kern w:val="0"/>
          <w:szCs w:val="21"/>
        </w:rPr>
        <w:t>.</w:t>
      </w:r>
      <w:r w:rsidRPr="00AA3DEF">
        <w:rPr>
          <w:rFonts w:hAnsi="宋体" w:hint="eastAsia"/>
        </w:rPr>
        <w:t>小明家</w:t>
      </w:r>
      <w:r w:rsidRPr="00AA3DEF">
        <w:rPr>
          <w:rFonts w:hAnsi="宋体"/>
        </w:rPr>
        <w:t>1</w:t>
      </w:r>
      <w:r w:rsidRPr="00AA3DEF">
        <w:rPr>
          <w:rFonts w:hAnsi="宋体" w:hint="eastAsia"/>
        </w:rPr>
        <w:t>至</w:t>
      </w:r>
      <w:r w:rsidRPr="00AA3DEF">
        <w:rPr>
          <w:rFonts w:hAnsi="宋体"/>
        </w:rPr>
        <w:t>6</w:t>
      </w:r>
      <w:r w:rsidRPr="00AA3DEF">
        <w:rPr>
          <w:rFonts w:hAnsi="宋体" w:hint="eastAsia"/>
        </w:rPr>
        <w:t>月份的用水量统计如图所示，关于这组数据，</w:t>
      </w:r>
    </w:p>
    <w:p w:rsidR="00980034" w:rsidRPr="00AA3DEF" w:rsidRDefault="001E5125" w:rsidP="008A3B7F">
      <w:pPr>
        <w:pStyle w:val="DefaultParagraph"/>
        <w:spacing w:line="360" w:lineRule="auto"/>
        <w:ind w:leftChars="100" w:left="212" w:hangingChars="1" w:hanging="2"/>
        <w:rPr>
          <w:rFonts w:hAnsi="宋体"/>
        </w:rPr>
      </w:pPr>
      <w:r w:rsidRPr="00AA3DEF">
        <w:rPr>
          <w:rFonts w:hAnsi="宋体" w:hint="eastAsia"/>
        </w:rPr>
        <w:lastRenderedPageBreak/>
        <w:t>下列说法中错误的</w:t>
      </w:r>
      <w:r w:rsidRPr="00AA3DEF">
        <w:rPr>
          <w:rFonts w:hint="eastAsia"/>
        </w:rPr>
        <w:t>（</w:t>
      </w:r>
      <w:r w:rsidRPr="00AA3DEF">
        <w:t xml:space="preserve">      </w:t>
      </w:r>
      <w:r w:rsidRPr="00AA3DEF">
        <w:rPr>
          <w:rFonts w:hint="eastAsia"/>
        </w:rPr>
        <w:t>）</w:t>
      </w:r>
      <w:r w:rsidRPr="00AA3DEF">
        <w:rPr>
          <w:rFonts w:ascii="宋体" w:cs="宋体"/>
        </w:rPr>
        <w:t>.</w:t>
      </w:r>
    </w:p>
    <w:p w:rsidR="00980034" w:rsidRPr="00AA3DEF" w:rsidRDefault="001E5125" w:rsidP="008A3B7F">
      <w:pPr>
        <w:pStyle w:val="DefaultParagraph"/>
        <w:spacing w:line="360" w:lineRule="auto"/>
        <w:ind w:leftChars="99" w:left="208"/>
        <w:rPr>
          <w:rFonts w:hAnsi="宋体"/>
        </w:rPr>
      </w:pPr>
      <w:r w:rsidRPr="00AA3DEF">
        <w:rPr>
          <w:rFonts w:hAnsi="宋体"/>
        </w:rPr>
        <w:t>A.</w:t>
      </w:r>
      <w:r w:rsidRPr="00AA3DEF">
        <w:rPr>
          <w:rFonts w:hAnsi="宋体" w:hint="eastAsia"/>
        </w:rPr>
        <w:t>众数是</w:t>
      </w:r>
      <w:r w:rsidRPr="00AA3DEF">
        <w:rPr>
          <w:rFonts w:hAnsi="宋体"/>
        </w:rPr>
        <w:t>6</w:t>
      </w:r>
      <w:r w:rsidRPr="00AA3DEF">
        <w:rPr>
          <w:rFonts w:hAnsi="宋体" w:hint="eastAsia"/>
        </w:rPr>
        <w:t>吨</w:t>
      </w:r>
      <w:r w:rsidRPr="00AA3DEF">
        <w:rPr>
          <w:rFonts w:hAnsi="宋体"/>
        </w:rPr>
        <w:t xml:space="preserve">               </w:t>
      </w:r>
      <w:r>
        <w:rPr>
          <w:rFonts w:hAnsi="宋体"/>
        </w:rPr>
        <w:t xml:space="preserve">               </w:t>
      </w:r>
      <w:r w:rsidRPr="00AA3DEF">
        <w:rPr>
          <w:rFonts w:hAnsi="宋体"/>
        </w:rPr>
        <w:t xml:space="preserve"> B.</w:t>
      </w:r>
      <w:r w:rsidRPr="00AA3DEF">
        <w:rPr>
          <w:rFonts w:hAnsi="宋体" w:hint="eastAsia"/>
        </w:rPr>
        <w:t>平均数是</w:t>
      </w:r>
      <w:r w:rsidRPr="00AA3DEF">
        <w:rPr>
          <w:rFonts w:hAnsi="宋体"/>
        </w:rPr>
        <w:t>5</w:t>
      </w:r>
      <w:r w:rsidRPr="00AA3DEF">
        <w:rPr>
          <w:rFonts w:hAnsi="宋体" w:hint="eastAsia"/>
        </w:rPr>
        <w:t>吨</w:t>
      </w:r>
    </w:p>
    <w:p w:rsidR="00980034" w:rsidRPr="00AA3DEF" w:rsidRDefault="001E5125" w:rsidP="008A3B7F">
      <w:pPr>
        <w:pStyle w:val="DefaultParagraph"/>
        <w:spacing w:line="360" w:lineRule="auto"/>
        <w:ind w:leftChars="99" w:left="208"/>
        <w:rPr>
          <w:rFonts w:hAnsi="宋体"/>
        </w:rPr>
      </w:pPr>
      <w:r w:rsidRPr="00AA3DEF">
        <w:rPr>
          <w:rFonts w:hAnsi="宋体"/>
        </w:rPr>
        <w:t>C.</w:t>
      </w:r>
      <w:r w:rsidRPr="00AA3DEF">
        <w:rPr>
          <w:rFonts w:hAnsi="宋体" w:hint="eastAsia"/>
        </w:rPr>
        <w:t>中位数是</w:t>
      </w:r>
      <w:r w:rsidRPr="00AA3DEF">
        <w:rPr>
          <w:rFonts w:hAnsi="宋体"/>
        </w:rPr>
        <w:t>5</w:t>
      </w:r>
      <w:r w:rsidRPr="00AA3DEF">
        <w:rPr>
          <w:rFonts w:hAnsi="宋体" w:hint="eastAsia"/>
        </w:rPr>
        <w:t>吨</w:t>
      </w:r>
      <w:r w:rsidRPr="00AA3DEF">
        <w:rPr>
          <w:rFonts w:hAnsi="宋体"/>
        </w:rPr>
        <w:t xml:space="preserve">            </w:t>
      </w:r>
      <w:r>
        <w:rPr>
          <w:rFonts w:hAnsi="宋体"/>
        </w:rPr>
        <w:t xml:space="preserve">               </w:t>
      </w:r>
      <w:r w:rsidRPr="00AA3DEF">
        <w:rPr>
          <w:rFonts w:hAnsi="宋体"/>
        </w:rPr>
        <w:t>D.</w:t>
      </w:r>
      <w:r w:rsidRPr="00AA3DEF">
        <w:rPr>
          <w:rFonts w:hAnsi="宋体" w:hint="eastAsia"/>
        </w:rPr>
        <w:t>方差是</w:t>
      </w:r>
      <w:r>
        <w:rPr>
          <w:rFonts w:hAnsi="宋体"/>
          <w:position w:val="-24"/>
        </w:rPr>
        <w:object w:dxaOrig="240" w:dyaOrig="615">
          <v:shape id="_x0000_i1042" type="#_x0000_t75" alt="学科网(www.zxxk.com)--教育资源门户，提供试卷、教案、课件、论文、素材及各类教学资源下载，还有大量而丰富的教学相关资讯！" style="width:12pt;height:30.75pt" o:ole="">
            <v:imagedata r:id="rId43" o:title=""/>
          </v:shape>
          <o:OLEObject Type="Embed" ProgID="Equation.DSMT4" ShapeID="_x0000_i1042" DrawAspect="Content" ObjectID="_1589741038" r:id="rId44"/>
        </w:object>
      </w:r>
    </w:p>
    <w:p w:rsidR="00980034" w:rsidRPr="00AA3DEF" w:rsidRDefault="001E5125" w:rsidP="008A3B7F">
      <w:pPr>
        <w:pStyle w:val="DefaultParagraph"/>
        <w:spacing w:line="360" w:lineRule="auto"/>
        <w:ind w:leftChars="99" w:left="208" w:firstLineChars="350" w:firstLine="735"/>
        <w:rPr>
          <w:rFonts w:ascii="宋体" w:cs="宋体"/>
          <w:b/>
          <w:bCs/>
          <w:szCs w:val="21"/>
        </w:rPr>
      </w:pPr>
      <w:r w:rsidRPr="00AA3DEF">
        <w:t xml:space="preserve">          </w:t>
      </w:r>
    </w:p>
    <w:p w:rsidR="00980034" w:rsidRPr="00AA3DEF" w:rsidRDefault="001E5125" w:rsidP="008A3B7F">
      <w:pPr>
        <w:pStyle w:val="DefaultParagraph"/>
        <w:spacing w:line="360" w:lineRule="auto"/>
        <w:ind w:left="212" w:hangingChars="101" w:hanging="212"/>
        <w:rPr>
          <w:rFonts w:hAnsi="宋体"/>
        </w:rPr>
      </w:pPr>
      <w:r w:rsidRPr="00AA3DEF">
        <w:t>7</w:t>
      </w:r>
      <w:r w:rsidRPr="00AA3DEF">
        <w:rPr>
          <w:rFonts w:ascii="宋体" w:cs="宋体"/>
          <w:szCs w:val="21"/>
        </w:rPr>
        <w:t>.</w:t>
      </w:r>
      <w:r w:rsidRPr="00AA3DEF">
        <w:rPr>
          <w:rFonts w:hAnsi="宋体" w:hint="eastAsia"/>
        </w:rPr>
        <w:t>如图，在</w:t>
      </w:r>
      <w:r w:rsidRPr="00AA3DEF">
        <w:rPr>
          <w:rFonts w:ascii="宋体" w:hint="eastAsia"/>
        </w:rPr>
        <w:t>△</w:t>
      </w:r>
      <w:r w:rsidRPr="00AA3DEF">
        <w:rPr>
          <w:rFonts w:hAnsi="Times New Roman"/>
          <w:i/>
          <w:iCs/>
        </w:rPr>
        <w:t>ABC</w:t>
      </w:r>
      <w:r w:rsidRPr="00AA3DEF">
        <w:rPr>
          <w:rFonts w:hAnsi="宋体" w:hint="eastAsia"/>
        </w:rPr>
        <w:t>中，</w:t>
      </w:r>
      <w:r w:rsidRPr="00AA3DEF">
        <w:rPr>
          <w:rFonts w:ascii="宋体" w:hint="eastAsia"/>
        </w:rPr>
        <w:t>∠</w:t>
      </w:r>
      <w:r w:rsidRPr="00AA3DEF">
        <w:rPr>
          <w:rFonts w:hAnsi="Times New Roman"/>
          <w:i/>
        </w:rPr>
        <w:t>A</w:t>
      </w:r>
      <w:r w:rsidRPr="00AA3DEF">
        <w:rPr>
          <w:rFonts w:hAnsi="Times New Roman"/>
        </w:rPr>
        <w:t>=36°</w:t>
      </w:r>
      <w:r w:rsidRPr="00AA3DEF">
        <w:rPr>
          <w:rFonts w:hAnsi="宋体" w:hint="eastAsia"/>
        </w:rPr>
        <w:t>，</w:t>
      </w:r>
      <w:r w:rsidRPr="00AA3DEF">
        <w:rPr>
          <w:rFonts w:hAnsi="Times New Roman"/>
          <w:i/>
        </w:rPr>
        <w:t>AB</w:t>
      </w:r>
      <w:r w:rsidRPr="00AA3DEF">
        <w:rPr>
          <w:rFonts w:hAnsi="Times New Roman"/>
        </w:rPr>
        <w:t>=</w:t>
      </w:r>
      <w:r w:rsidRPr="00AA3DEF">
        <w:rPr>
          <w:rFonts w:hAnsi="Times New Roman"/>
          <w:i/>
        </w:rPr>
        <w:t>AC</w:t>
      </w:r>
      <w:r w:rsidRPr="00AA3DEF">
        <w:rPr>
          <w:rFonts w:hAnsi="宋体" w:hint="eastAsia"/>
        </w:rPr>
        <w:t>，按照如下步骤作图：（</w:t>
      </w:r>
      <w:r w:rsidRPr="00AA3DEF">
        <w:rPr>
          <w:rFonts w:hAnsi="宋体"/>
        </w:rPr>
        <w:t>1</w:t>
      </w:r>
      <w:r w:rsidRPr="00AA3DEF">
        <w:rPr>
          <w:rFonts w:hAnsi="宋体" w:hint="eastAsia"/>
        </w:rPr>
        <w:t>）分别以</w:t>
      </w:r>
      <w:r w:rsidRPr="00AA3DEF">
        <w:rPr>
          <w:rFonts w:hAnsi="宋体"/>
          <w:i/>
          <w:iCs/>
        </w:rPr>
        <w:t>A</w:t>
      </w:r>
      <w:r w:rsidRPr="00AA3DEF">
        <w:rPr>
          <w:rFonts w:hAnsi="宋体" w:hint="eastAsia"/>
        </w:rPr>
        <w:t>、</w:t>
      </w:r>
      <w:r w:rsidRPr="00AA3DEF">
        <w:rPr>
          <w:rFonts w:hAnsi="宋体"/>
          <w:i/>
          <w:iCs/>
        </w:rPr>
        <w:t>B</w:t>
      </w:r>
      <w:r w:rsidRPr="00AA3DEF">
        <w:rPr>
          <w:rFonts w:hAnsi="宋体" w:hint="eastAsia"/>
        </w:rPr>
        <w:t>为圆心，以大于</w:t>
      </w:r>
      <w:r w:rsidRPr="00AA3DEF">
        <w:rPr>
          <w:rFonts w:hAnsi="宋体"/>
        </w:rPr>
        <w:fldChar w:fldCharType="begin"/>
      </w:r>
      <w:r w:rsidRPr="00AA3DEF">
        <w:rPr>
          <w:rFonts w:hAnsi="宋体"/>
        </w:rPr>
        <w:instrText xml:space="preserve"> eq \f</w:instrText>
      </w:r>
      <w:r w:rsidRPr="00AA3DEF">
        <w:rPr>
          <w:rFonts w:hAnsi="宋体"/>
          <w:sz w:val="20"/>
        </w:rPr>
        <w:instrText>(1,2)</w:instrText>
      </w:r>
      <w:r w:rsidRPr="00AA3DEF">
        <w:rPr>
          <w:rFonts w:hAnsi="宋体"/>
        </w:rPr>
        <w:fldChar w:fldCharType="end"/>
      </w:r>
      <w:r w:rsidRPr="00AA3DEF">
        <w:rPr>
          <w:rFonts w:hAnsi="宋体"/>
          <w:i/>
          <w:iCs/>
        </w:rPr>
        <w:t>AB</w:t>
      </w:r>
      <w:r w:rsidRPr="00AA3DEF">
        <w:rPr>
          <w:rFonts w:hAnsi="宋体" w:hint="eastAsia"/>
        </w:rPr>
        <w:t>长为半径画弧；（</w:t>
      </w:r>
      <w:r w:rsidRPr="00AA3DEF">
        <w:rPr>
          <w:rFonts w:hAnsi="宋体"/>
        </w:rPr>
        <w:t>2</w:t>
      </w:r>
      <w:r w:rsidRPr="00AA3DEF">
        <w:rPr>
          <w:rFonts w:hAnsi="宋体" w:hint="eastAsia"/>
        </w:rPr>
        <w:t>）连接弧的交点，交</w:t>
      </w:r>
      <w:r w:rsidRPr="00AA3DEF">
        <w:rPr>
          <w:rFonts w:hAnsi="宋体"/>
          <w:i/>
          <w:iCs/>
        </w:rPr>
        <w:t>AC</w:t>
      </w:r>
      <w:r w:rsidRPr="00AA3DEF">
        <w:rPr>
          <w:rFonts w:hAnsi="宋体" w:hint="eastAsia"/>
        </w:rPr>
        <w:t>于点</w:t>
      </w:r>
      <w:r w:rsidRPr="00AA3DEF">
        <w:rPr>
          <w:rFonts w:hAnsi="宋体"/>
          <w:i/>
          <w:iCs/>
        </w:rPr>
        <w:t>D</w:t>
      </w:r>
      <w:r w:rsidRPr="00AA3DEF">
        <w:rPr>
          <w:rFonts w:hAnsi="宋体" w:hint="eastAsia"/>
        </w:rPr>
        <w:t>，连接</w:t>
      </w:r>
      <w:r w:rsidRPr="00AA3DEF">
        <w:rPr>
          <w:rFonts w:hAnsi="Times New Roman"/>
          <w:i/>
        </w:rPr>
        <w:t>BD</w:t>
      </w:r>
      <w:r w:rsidRPr="00AA3DEF">
        <w:rPr>
          <w:rFonts w:hAnsi="宋体"/>
        </w:rPr>
        <w:t>.</w:t>
      </w:r>
    </w:p>
    <w:p w:rsidR="00980034" w:rsidRPr="00AA3DEF" w:rsidRDefault="001E5125" w:rsidP="008A3B7F">
      <w:pPr>
        <w:pStyle w:val="DefaultParagraph"/>
        <w:spacing w:line="360" w:lineRule="auto"/>
        <w:ind w:leftChars="99" w:left="208"/>
        <w:rPr>
          <w:rFonts w:hAnsi="Times New Roman"/>
        </w:rPr>
      </w:pPr>
      <w:r w:rsidRPr="00AA3DEF">
        <w:rPr>
          <w:rFonts w:hAnsi="宋体" w:hint="eastAsia"/>
        </w:rPr>
        <w:t>则下列结论错误的是</w:t>
      </w:r>
      <w:r w:rsidRPr="00AA3DEF">
        <w:rPr>
          <w:rFonts w:hint="eastAsia"/>
        </w:rPr>
        <w:t>（</w:t>
      </w:r>
      <w:r w:rsidRPr="00AA3DEF">
        <w:t xml:space="preserve">      </w:t>
      </w:r>
      <w:r w:rsidRPr="00AA3DEF">
        <w:rPr>
          <w:rFonts w:hint="eastAsia"/>
        </w:rPr>
        <w:t>）</w:t>
      </w:r>
      <w:r w:rsidRPr="00AA3DEF">
        <w:rPr>
          <w:rFonts w:ascii="宋体" w:cs="宋体"/>
        </w:rPr>
        <w:t>.</w:t>
      </w:r>
      <w:r w:rsidR="008A3BBF">
        <w:rPr>
          <w:rFonts w:ascii="宋体" w:cs="宋体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1.5pt;height:1.5pt">
            <v:imagedata r:id="rId45" o:title="530105444803"/>
          </v:shape>
        </w:pict>
      </w:r>
    </w:p>
    <w:p w:rsidR="00980034" w:rsidRPr="00AA3DEF" w:rsidRDefault="001E5125" w:rsidP="008A3B7F">
      <w:pPr>
        <w:pStyle w:val="DefaultParagraph"/>
        <w:spacing w:line="360" w:lineRule="auto"/>
        <w:ind w:leftChars="100" w:left="214" w:hangingChars="2" w:hanging="4"/>
        <w:rPr>
          <w:rFonts w:hAnsi="宋体"/>
          <w:i/>
          <w:iCs/>
        </w:rPr>
      </w:pPr>
      <w:r w:rsidRPr="00AA3DEF">
        <w:rPr>
          <w:szCs w:val="21"/>
        </w:rPr>
        <w:t>A.</w:t>
      </w:r>
      <w:r w:rsidRPr="00AA3DEF">
        <w:t xml:space="preserve"> </w:t>
      </w:r>
      <w:r w:rsidRPr="00AA3DEF">
        <w:rPr>
          <w:rFonts w:ascii="宋体" w:hint="eastAsia"/>
        </w:rPr>
        <w:t>∠</w:t>
      </w:r>
      <w:r w:rsidRPr="00AA3DEF">
        <w:rPr>
          <w:i/>
        </w:rPr>
        <w:t>C</w:t>
      </w:r>
      <w:r w:rsidRPr="00AA3DEF">
        <w:t>=2</w:t>
      </w:r>
      <w:r w:rsidRPr="00AA3DEF">
        <w:rPr>
          <w:rFonts w:ascii="宋体" w:hint="eastAsia"/>
        </w:rPr>
        <w:t>∠</w:t>
      </w:r>
      <w:r w:rsidRPr="00AA3DEF">
        <w:rPr>
          <w:i/>
        </w:rPr>
        <w:t>A</w:t>
      </w:r>
      <w:r w:rsidRPr="00AA3DEF">
        <w:rPr>
          <w:szCs w:val="21"/>
        </w:rPr>
        <w:t xml:space="preserve">             B.</w:t>
      </w:r>
      <w:r w:rsidRPr="00AA3DEF">
        <w:t xml:space="preserve"> </w:t>
      </w:r>
      <w:r w:rsidRPr="00AA3DEF">
        <w:rPr>
          <w:i/>
        </w:rPr>
        <w:t>BD</w:t>
      </w:r>
      <w:r w:rsidRPr="00AA3DEF">
        <w:rPr>
          <w:rFonts w:hAnsi="宋体" w:hint="eastAsia"/>
        </w:rPr>
        <w:t>平分</w:t>
      </w:r>
      <w:r w:rsidRPr="00AA3DEF">
        <w:rPr>
          <w:rFonts w:ascii="宋体" w:hint="eastAsia"/>
        </w:rPr>
        <w:t>∠</w:t>
      </w:r>
      <w:r w:rsidRPr="00AA3DEF">
        <w:rPr>
          <w:i/>
        </w:rPr>
        <w:t>ABC</w:t>
      </w:r>
      <w:r w:rsidRPr="00AA3DEF">
        <w:rPr>
          <w:szCs w:val="21"/>
        </w:rPr>
        <w:t xml:space="preserve">            </w:t>
      </w:r>
      <w:r w:rsidRPr="00AA3DEF">
        <w:rPr>
          <w:rFonts w:hAnsi="宋体"/>
        </w:rPr>
        <w:t>C. S</w:t>
      </w:r>
      <w:r w:rsidRPr="00AA3DEF">
        <w:rPr>
          <w:rFonts w:hAnsi="宋体" w:hint="eastAsia"/>
          <w:vertAlign w:val="subscript"/>
        </w:rPr>
        <w:t>△</w:t>
      </w:r>
      <w:r w:rsidRPr="00AA3DEF">
        <w:rPr>
          <w:rFonts w:hAnsi="宋体"/>
          <w:i/>
          <w:iCs/>
          <w:vertAlign w:val="subscript"/>
        </w:rPr>
        <w:t>BCD</w:t>
      </w:r>
      <w:r w:rsidRPr="00AA3DEF">
        <w:rPr>
          <w:rFonts w:hAnsi="宋体"/>
        </w:rPr>
        <w:t>=S</w:t>
      </w:r>
      <w:r w:rsidRPr="00AA3DEF">
        <w:rPr>
          <w:rFonts w:hAnsi="宋体" w:hint="eastAsia"/>
          <w:vertAlign w:val="subscript"/>
        </w:rPr>
        <w:t>△</w:t>
      </w:r>
      <w:r w:rsidRPr="00AA3DEF">
        <w:rPr>
          <w:rFonts w:hAnsi="宋体"/>
          <w:i/>
          <w:iCs/>
          <w:vertAlign w:val="subscript"/>
        </w:rPr>
        <w:t xml:space="preserve">BOD </w:t>
      </w:r>
      <w:r w:rsidRPr="00AA3DEF">
        <w:rPr>
          <w:rFonts w:hAnsi="宋体"/>
          <w:i/>
          <w:iCs/>
        </w:rPr>
        <w:t xml:space="preserve">          </w:t>
      </w:r>
      <w:r w:rsidRPr="00AA3DEF">
        <w:rPr>
          <w:rFonts w:hAnsi="宋体"/>
        </w:rPr>
        <w:t xml:space="preserve">D. </w:t>
      </w:r>
      <w:r w:rsidRPr="00AA3DEF">
        <w:rPr>
          <w:rFonts w:hAnsi="宋体"/>
          <w:i/>
          <w:iCs/>
        </w:rPr>
        <w:t>AD</w:t>
      </w:r>
      <w:r w:rsidRPr="00AA3DEF">
        <w:rPr>
          <w:rFonts w:hAnsi="宋体"/>
          <w:vertAlign w:val="superscript"/>
        </w:rPr>
        <w:t>2</w:t>
      </w:r>
      <w:r w:rsidRPr="00AA3DEF">
        <w:rPr>
          <w:rFonts w:hAnsi="宋体"/>
        </w:rPr>
        <w:t>=</w:t>
      </w:r>
      <w:r w:rsidRPr="00AA3DEF">
        <w:rPr>
          <w:rFonts w:hAnsi="宋体"/>
          <w:i/>
          <w:iCs/>
        </w:rPr>
        <w:t>AC</w:t>
      </w:r>
      <w:r w:rsidRPr="00AA3DEF">
        <w:rPr>
          <w:rFonts w:hAnsi="宋体" w:hint="eastAsia"/>
        </w:rPr>
        <w:t>·</w:t>
      </w:r>
      <w:r w:rsidRPr="00AA3DEF">
        <w:rPr>
          <w:rFonts w:hAnsi="宋体"/>
          <w:i/>
          <w:iCs/>
        </w:rPr>
        <w:t>CD</w:t>
      </w:r>
    </w:p>
    <w:p w:rsidR="00980034" w:rsidRPr="00AA3DEF" w:rsidRDefault="001E5125" w:rsidP="008A3B7F">
      <w:pPr>
        <w:pStyle w:val="DefaultParagraph"/>
        <w:spacing w:line="360" w:lineRule="auto"/>
        <w:ind w:leftChars="99" w:left="208"/>
      </w:pPr>
    </w:p>
    <w:p w:rsidR="00980034" w:rsidRPr="00AA3DEF" w:rsidRDefault="001E5125" w:rsidP="008A3B7F">
      <w:pPr>
        <w:pStyle w:val="DefaultParagraph"/>
        <w:spacing w:line="360" w:lineRule="auto"/>
        <w:ind w:leftChars="99" w:left="208"/>
      </w:pPr>
      <w:r>
        <w:rPr>
          <w:noProof/>
        </w:rPr>
        <w:pict>
          <v:group id="_x0000_s1046" alt="学科网(www.zxxk.com)--教育资源门户，提供试卷、教案、课件、论文、素材及各类教学资源下载，还有大量而丰富的教学相关资讯！" style="position:absolute;left:0;text-align:left;margin-left:-4.8pt;margin-top:-13.95pt;width:421.6pt;height:139.45pt;z-index:5" coordorigin="1080,1138" coordsize="8432,2789">
            <v:group id="_x0000_s1047" style="position:absolute;left:4094;top:1153;width:2271;height:2774" coordorigin="6250,3240" coordsize="2271,2774">
              <v:group id="_x0000_s1048" style="position:absolute;left:6250;top:3240;width:2271;height:2564" coordorigin="6250,3240" coordsize="2271,2564">
                <v:oval id="_x0000_s1049" style="position:absolute;left:6480;top:3585;width:1830;height:1830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7395;top:3585;width:0;height:1830" o:connectortype="straigh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left:7106;top:4138;width:650;height:689" stroked="f">
                  <v:fill opacity="0"/>
                  <v:textbox>
                    <w:txbxContent>
                      <w:p w:rsidR="00980034" w:rsidRDefault="001E5125" w:rsidP="00F35ABD">
                        <w:r w:rsidRPr="00F35ABD">
                          <w:rPr>
                            <w:rFonts w:ascii="宋体" w:hint="eastAsia"/>
                            <w:b/>
                            <w:sz w:val="28"/>
                            <w:szCs w:val="28"/>
                          </w:rPr>
                          <w:t>·</w:t>
                        </w:r>
                      </w:p>
                    </w:txbxContent>
                  </v:textbox>
                </v:shape>
                <v:shape id="_x0000_s1052" type="#_x0000_t32" style="position:absolute;left:6600;top:3585;width:795;height:1351;flip:x" o:connectortype="straight"/>
                <v:shape id="_x0000_s1053" type="#_x0000_t32" style="position:absolute;left:6600;top:4936;width:1590;height:0;flip:x" o:connectortype="straight"/>
                <v:shape id="_x0000_s1054" type="#_x0000_t202" style="position:absolute;left:7158;top:3240;width:425;height:506" stroked="f">
                  <v:fill opacity="0"/>
                  <v:textbox>
                    <w:txbxContent>
                      <w:p w:rsidR="00980034" w:rsidRPr="00FA5A4B" w:rsidRDefault="001E5125" w:rsidP="00F35ABD">
                        <w:pPr>
                          <w:rPr>
                            <w:i/>
                          </w:rPr>
                        </w:pPr>
                        <w:r w:rsidRPr="00FA5A4B">
                          <w:rPr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_x0000_s1055" type="#_x0000_t202" style="position:absolute;left:7180;top:5298;width:425;height:506" stroked="f">
                  <v:fill opacity="0"/>
                  <v:textbox>
                    <w:txbxContent>
                      <w:p w:rsidR="00980034" w:rsidRPr="00FA5A4B" w:rsidRDefault="001E5125" w:rsidP="00F35ABD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_x0000_s1056" type="#_x0000_t202" style="position:absolute;left:6250;top:4766;width:425;height:506" stroked="f">
                  <v:fill opacity="0"/>
                  <v:textbox>
                    <w:txbxContent>
                      <w:p w:rsidR="00980034" w:rsidRPr="00FA5A4B" w:rsidRDefault="001E5125" w:rsidP="005F215E">
                        <w:pPr>
                          <w:spacing w:line="240" w:lineRule="auto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C</w:t>
                        </w:r>
                      </w:p>
                    </w:txbxContent>
                  </v:textbox>
                </v:shape>
                <v:shape id="_x0000_s1057" type="#_x0000_t202" style="position:absolute;left:8096;top:4766;width:425;height:506" stroked="f">
                  <v:fill opacity="0"/>
                  <v:textbox>
                    <w:txbxContent>
                      <w:p w:rsidR="00980034" w:rsidRPr="00FA5A4B" w:rsidRDefault="001E5125" w:rsidP="00F35ABD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D</w:t>
                        </w:r>
                      </w:p>
                    </w:txbxContent>
                  </v:textbox>
                </v:shape>
                <v:shape id="_x0000_s1058" type="#_x0000_t202" style="position:absolute;left:7062;top:4620;width:425;height:506" stroked="f">
                  <v:fill opacity="0"/>
                  <v:textbox>
                    <w:txbxContent>
                      <w:p w:rsidR="00980034" w:rsidRPr="00FA5A4B" w:rsidRDefault="001E5125" w:rsidP="00F35ABD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E</w:t>
                        </w:r>
                      </w:p>
                    </w:txbxContent>
                  </v:textbox>
                </v:shape>
                <v:shape id="_x0000_s1059" type="#_x0000_t202" style="position:absolute;left:7062;top:4270;width:425;height:506" stroked="f">
                  <v:fill opacity="0"/>
                  <v:textbox>
                    <w:txbxContent>
                      <w:p w:rsidR="00980034" w:rsidRPr="00FA5A4B" w:rsidRDefault="001E5125" w:rsidP="00F35ABD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O</w:t>
                        </w:r>
                      </w:p>
                    </w:txbxContent>
                  </v:textbox>
                </v:shape>
              </v:group>
              <v:shape id="_x0000_s1060" type="#_x0000_t202" style="position:absolute;left:6944;top:5520;width:1243;height:494" stroked="f">
                <v:fill opacity="0"/>
                <v:textbox>
                  <w:txbxContent>
                    <w:p w:rsidR="00980034" w:rsidRPr="001B3006" w:rsidRDefault="001E5125" w:rsidP="00F35ABD">
                      <w:pPr>
                        <w:rPr>
                          <w:sz w:val="18"/>
                          <w:szCs w:val="18"/>
                        </w:rPr>
                      </w:pPr>
                      <w:r w:rsidRPr="001B3006">
                        <w:rPr>
                          <w:rFonts w:hint="eastAsia"/>
                          <w:sz w:val="18"/>
                          <w:szCs w:val="18"/>
                        </w:rPr>
                        <w:t>第</w:t>
                      </w:r>
                      <w:r w:rsidRPr="001B3006">
                        <w:rPr>
                          <w:sz w:val="18"/>
                          <w:szCs w:val="18"/>
                        </w:rPr>
                        <w:t>8</w:t>
                      </w:r>
                      <w:r w:rsidRPr="001B3006">
                        <w:rPr>
                          <w:rFonts w:hint="eastAsia"/>
                          <w:sz w:val="18"/>
                          <w:szCs w:val="18"/>
                        </w:rPr>
                        <w:t>题图</w:t>
                      </w:r>
                    </w:p>
                  </w:txbxContent>
                </v:textbox>
              </v:shape>
            </v:group>
            <v:shape id="_x0000_s1061" type="#_x0000_t75" style="position:absolute;left:7052;top:1138;width:2460;height:2670">
              <v:imagedata r:id="rId46" o:title=""/>
            </v:shape>
            <v:shape id="_x0000_s1062" type="#_x0000_t75" style="position:absolute;left:1080;top:1407;width:2430;height:2310">
              <v:imagedata r:id="rId47" o:title=""/>
            </v:shape>
          </v:group>
        </w:pict>
      </w:r>
    </w:p>
    <w:p w:rsidR="00980034" w:rsidRPr="00AA3DEF" w:rsidRDefault="001E5125" w:rsidP="008A3B7F">
      <w:pPr>
        <w:pStyle w:val="DefaultParagraph"/>
        <w:spacing w:line="360" w:lineRule="auto"/>
        <w:ind w:leftChars="99" w:left="208"/>
      </w:pPr>
    </w:p>
    <w:p w:rsidR="00980034" w:rsidRPr="00AA3DEF" w:rsidRDefault="001E5125" w:rsidP="008A3B7F">
      <w:pPr>
        <w:pStyle w:val="DefaultParagraph"/>
        <w:spacing w:line="360" w:lineRule="auto"/>
        <w:ind w:leftChars="99" w:left="208"/>
      </w:pPr>
    </w:p>
    <w:p w:rsidR="00980034" w:rsidRPr="00AA3DEF" w:rsidRDefault="001E5125" w:rsidP="008A3B7F">
      <w:pPr>
        <w:pStyle w:val="DefaultParagraph"/>
        <w:spacing w:line="360" w:lineRule="auto"/>
        <w:ind w:leftChars="99" w:left="208"/>
      </w:pPr>
    </w:p>
    <w:p w:rsidR="00980034" w:rsidRPr="00AA3DEF" w:rsidRDefault="001E5125" w:rsidP="008A3B7F">
      <w:pPr>
        <w:pStyle w:val="DefaultParagraph"/>
        <w:spacing w:line="360" w:lineRule="auto"/>
        <w:ind w:leftChars="99" w:left="208"/>
      </w:pPr>
    </w:p>
    <w:p w:rsidR="00980034" w:rsidRPr="00AA3DEF" w:rsidRDefault="001E5125" w:rsidP="008A3B7F">
      <w:pPr>
        <w:pStyle w:val="DefaultParagraph"/>
        <w:spacing w:line="360" w:lineRule="auto"/>
        <w:ind w:leftChars="99" w:left="208"/>
      </w:pPr>
    </w:p>
    <w:p w:rsidR="00980034" w:rsidRPr="00AA3DEF" w:rsidRDefault="001E5125" w:rsidP="008A3B7F">
      <w:pPr>
        <w:pStyle w:val="DefaultParagraph"/>
        <w:spacing w:line="360" w:lineRule="auto"/>
        <w:ind w:leftChars="99" w:left="208"/>
      </w:pPr>
    </w:p>
    <w:p w:rsidR="00980034" w:rsidRPr="00AA3DEF" w:rsidRDefault="001E5125" w:rsidP="008A3B7F">
      <w:pPr>
        <w:pStyle w:val="DefaultParagraph"/>
        <w:spacing w:line="360" w:lineRule="auto"/>
        <w:ind w:leftChars="99" w:left="208"/>
      </w:pPr>
    </w:p>
    <w:p w:rsidR="00980034" w:rsidRPr="00AA3DEF" w:rsidRDefault="001E5125" w:rsidP="008A3B7F">
      <w:pPr>
        <w:pStyle w:val="DefaultParagraph"/>
        <w:spacing w:line="360" w:lineRule="auto"/>
        <w:ind w:leftChars="99" w:left="208"/>
      </w:pPr>
    </w:p>
    <w:p w:rsidR="00980034" w:rsidRPr="00AA3DEF" w:rsidRDefault="001E5125" w:rsidP="008A3B7F">
      <w:pPr>
        <w:pStyle w:val="DefaultParagraph"/>
        <w:spacing w:line="360" w:lineRule="auto"/>
        <w:ind w:leftChars="99" w:left="208"/>
        <w:rPr>
          <w:rFonts w:hAnsi="宋体"/>
          <w:i/>
          <w:iCs/>
        </w:rPr>
      </w:pPr>
      <w:r w:rsidRPr="00AA3DEF">
        <w:t xml:space="preserve">                                 </w:t>
      </w:r>
      <w:r w:rsidR="008A3BBF">
        <w:pict>
          <v:shape id="_x0000_i1044" type="#_x0000_t75" alt="学科网(www.zxxk.com)--教育资源门户，提供试卷、教案、课件、论文、素材及各类教学资源下载，还有大量而丰富的教学相关资讯！" style="width:1.5pt;height:.75pt">
            <v:imagedata r:id="rId45" o:title="530105444803"/>
          </v:shape>
        </w:pict>
      </w:r>
      <w:r w:rsidRPr="00AA3DEF">
        <w:t xml:space="preserve">                               </w:t>
      </w:r>
    </w:p>
    <w:p w:rsidR="00980034" w:rsidRPr="00AA3DEF" w:rsidRDefault="001E5125" w:rsidP="008A3B7F">
      <w:pPr>
        <w:pStyle w:val="DefaultParagraph"/>
        <w:spacing w:line="360" w:lineRule="auto"/>
        <w:ind w:hanging="5"/>
        <w:rPr>
          <w:rFonts w:ascii="宋体" w:cs="宋体"/>
        </w:rPr>
      </w:pPr>
      <w:r w:rsidRPr="00AA3DEF">
        <w:rPr>
          <w:szCs w:val="21"/>
        </w:rPr>
        <w:t>8</w:t>
      </w:r>
      <w:r w:rsidRPr="00AA3DEF">
        <w:rPr>
          <w:rFonts w:ascii="宋体" w:cs="宋体"/>
          <w:szCs w:val="21"/>
        </w:rPr>
        <w:t>.</w:t>
      </w:r>
      <w:r w:rsidRPr="00AA3DEF">
        <w:rPr>
          <w:rFonts w:hAnsi="宋体" w:hint="eastAsia"/>
          <w:szCs w:val="21"/>
        </w:rPr>
        <w:t>如图，⊙</w:t>
      </w:r>
      <w:r w:rsidRPr="00AA3DEF">
        <w:rPr>
          <w:rFonts w:hAnsi="Times New Roman"/>
          <w:i/>
          <w:szCs w:val="21"/>
        </w:rPr>
        <w:t>O</w:t>
      </w:r>
      <w:r w:rsidRPr="00AA3DEF">
        <w:rPr>
          <w:rFonts w:hAnsi="宋体" w:hint="eastAsia"/>
          <w:szCs w:val="21"/>
        </w:rPr>
        <w:t>的直径</w:t>
      </w:r>
      <w:r w:rsidRPr="00AA3DEF">
        <w:rPr>
          <w:rFonts w:hAnsi="Times New Roman"/>
          <w:i/>
          <w:szCs w:val="21"/>
        </w:rPr>
        <w:t>AB</w:t>
      </w:r>
      <w:r w:rsidRPr="00AA3DEF">
        <w:rPr>
          <w:rFonts w:hAnsi="宋体" w:hint="eastAsia"/>
          <w:szCs w:val="21"/>
        </w:rPr>
        <w:t>与弦</w:t>
      </w:r>
      <w:r w:rsidRPr="00AA3DEF">
        <w:rPr>
          <w:rFonts w:hAnsi="Times New Roman"/>
          <w:i/>
          <w:szCs w:val="21"/>
        </w:rPr>
        <w:t>CD</w:t>
      </w:r>
      <w:r w:rsidRPr="00AA3DEF">
        <w:rPr>
          <w:rFonts w:hAnsi="Times New Roman" w:hint="eastAsia"/>
          <w:szCs w:val="21"/>
        </w:rPr>
        <w:t>垂直</w:t>
      </w:r>
      <w:r w:rsidRPr="00AA3DEF">
        <w:rPr>
          <w:rFonts w:hAnsi="宋体" w:hint="eastAsia"/>
          <w:szCs w:val="21"/>
        </w:rPr>
        <w:t>相交于点</w:t>
      </w:r>
      <w:r w:rsidRPr="00AA3DEF">
        <w:rPr>
          <w:rFonts w:hAnsi="Times New Roman"/>
          <w:i/>
          <w:szCs w:val="21"/>
        </w:rPr>
        <w:t>E</w:t>
      </w:r>
      <w:r w:rsidRPr="00AA3DEF">
        <w:rPr>
          <w:rFonts w:hAnsi="宋体" w:hint="eastAsia"/>
          <w:szCs w:val="21"/>
        </w:rPr>
        <w:t>，且</w:t>
      </w:r>
      <w:r w:rsidRPr="00AA3DEF">
        <w:rPr>
          <w:rFonts w:hAnsi="Times New Roman"/>
          <w:i/>
          <w:szCs w:val="21"/>
        </w:rPr>
        <w:t>AC</w:t>
      </w:r>
      <w:r w:rsidRPr="00AA3DEF">
        <w:rPr>
          <w:rFonts w:hAnsi="Times New Roman"/>
          <w:szCs w:val="21"/>
        </w:rPr>
        <w:t>=2</w:t>
      </w:r>
      <w:r w:rsidRPr="00AA3DEF">
        <w:rPr>
          <w:rFonts w:hAnsi="宋体" w:hint="eastAsia"/>
          <w:szCs w:val="21"/>
        </w:rPr>
        <w:t>，</w:t>
      </w:r>
      <w:r w:rsidRPr="00AA3DEF">
        <w:rPr>
          <w:rFonts w:hAnsi="Times New Roman"/>
          <w:i/>
          <w:szCs w:val="21"/>
        </w:rPr>
        <w:t>AE</w:t>
      </w:r>
      <w:r w:rsidRPr="00AA3DEF">
        <w:rPr>
          <w:rFonts w:hAnsi="Times New Roman"/>
          <w:szCs w:val="21"/>
        </w:rPr>
        <w:t>=</w:t>
      </w:r>
      <w:r>
        <w:rPr>
          <w:rFonts w:hAnsi="Times New Roman"/>
          <w:position w:val="-5"/>
          <w:szCs w:val="21"/>
        </w:rPr>
        <w:pict>
          <v:shape id="_x0000_i1045" type="#_x0000_t75" alt="学科网(www.zxxk.com)--教育资源门户，提供试卷、教案、课件、论文、素材及各类教学资源下载，还有大量而丰富的教学相关资讯！" style="width:15pt;height:13.5pt">
            <v:imagedata r:id="rId48" o:title=""/>
          </v:shape>
        </w:pict>
      </w:r>
      <w:r w:rsidRPr="00AA3DEF">
        <w:rPr>
          <w:rFonts w:hAnsi="宋体" w:hint="eastAsia"/>
          <w:szCs w:val="21"/>
        </w:rPr>
        <w:t>．则</w:t>
      </w:r>
      <w:r w:rsidRPr="00AA3DEF">
        <w:rPr>
          <w:rFonts w:hAnsi="宋体"/>
          <w:szCs w:val="21"/>
        </w:rPr>
        <w:fldChar w:fldCharType="begin"/>
      </w:r>
      <w:r w:rsidRPr="00AA3DEF">
        <w:rPr>
          <w:rFonts w:hAnsi="宋体"/>
          <w:szCs w:val="21"/>
        </w:rPr>
        <w:instrText xml:space="preserve"> eq \o(</w:instrText>
      </w:r>
      <w:r w:rsidRPr="00AA3DEF">
        <w:rPr>
          <w:rFonts w:hAnsi="Times New Roman"/>
          <w:i/>
          <w:szCs w:val="21"/>
        </w:rPr>
        <w:instrText>BD</w:instrText>
      </w:r>
      <w:r w:rsidRPr="00AA3DEF">
        <w:rPr>
          <w:rFonts w:hAnsi="宋体"/>
          <w:szCs w:val="21"/>
        </w:rPr>
        <w:instrText>,\s\up5(</w:instrText>
      </w:r>
      <w:r w:rsidRPr="00AA3DEF">
        <w:rPr>
          <w:rFonts w:hAnsi="宋体" w:hint="eastAsia"/>
          <w:w w:val="150"/>
          <w:sz w:val="18"/>
          <w:szCs w:val="21"/>
        </w:rPr>
        <w:instrText>⌒</w:instrText>
      </w:r>
      <w:r w:rsidRPr="00AA3DEF">
        <w:rPr>
          <w:rFonts w:hAnsi="宋体"/>
          <w:szCs w:val="21"/>
        </w:rPr>
        <w:instrText>))</w:instrText>
      </w:r>
      <w:r w:rsidRPr="00AA3DEF">
        <w:rPr>
          <w:rFonts w:hAnsi="宋体"/>
          <w:szCs w:val="21"/>
        </w:rPr>
        <w:fldChar w:fldCharType="end"/>
      </w:r>
      <w:r w:rsidRPr="00AA3DEF">
        <w:rPr>
          <w:rFonts w:hAnsi="宋体" w:hint="eastAsia"/>
          <w:szCs w:val="21"/>
        </w:rPr>
        <w:t>的长是</w:t>
      </w:r>
      <w:r w:rsidRPr="00AA3DEF">
        <w:rPr>
          <w:rFonts w:hint="eastAsia"/>
        </w:rPr>
        <w:t>（</w:t>
      </w:r>
      <w:r w:rsidRPr="00AA3DEF">
        <w:t xml:space="preserve">      </w:t>
      </w:r>
      <w:r w:rsidRPr="00AA3DEF">
        <w:rPr>
          <w:rFonts w:hint="eastAsia"/>
        </w:rPr>
        <w:t>）</w:t>
      </w:r>
      <w:r w:rsidRPr="00AA3DEF">
        <w:rPr>
          <w:rFonts w:ascii="宋体" w:cs="宋体"/>
        </w:rPr>
        <w:t>.</w:t>
      </w:r>
    </w:p>
    <w:p w:rsidR="00980034" w:rsidRPr="00AA3DEF" w:rsidRDefault="001E5125" w:rsidP="008A3B7F">
      <w:pPr>
        <w:pStyle w:val="DefaultParagraph"/>
        <w:spacing w:line="360" w:lineRule="auto"/>
        <w:ind w:leftChars="100" w:left="214" w:hangingChars="2" w:hanging="4"/>
      </w:pPr>
      <w:r w:rsidRPr="00AA3DEF">
        <w:t>A</w:t>
      </w:r>
      <w:r w:rsidRPr="00AA3DEF">
        <w:rPr>
          <w:rFonts w:hint="eastAsia"/>
        </w:rPr>
        <w:t>．</w:t>
      </w:r>
      <w:r>
        <w:rPr>
          <w:position w:val="-24"/>
        </w:rPr>
        <w:object w:dxaOrig="540" w:dyaOrig="675">
          <v:shape id="_x0000_i1046" type="#_x0000_t75" alt="学科网(www.zxxk.com)--教育资源门户，提供试卷、教案、课件、论文、素材及各类教学资源下载，还有大量而丰富的教学相关资讯！" style="width:27pt;height:33.75pt" o:ole="">
            <v:imagedata r:id="rId49" o:title=""/>
          </v:shape>
          <o:OLEObject Type="Embed" ProgID="Equation.DSMT4" ShapeID="_x0000_i1046" DrawAspect="Content" ObjectID="_1589741039" r:id="rId50"/>
        </w:object>
      </w:r>
      <w:r w:rsidRPr="00AA3DEF">
        <w:t xml:space="preserve">                  B</w:t>
      </w:r>
      <w:r w:rsidRPr="00AA3DEF">
        <w:rPr>
          <w:rFonts w:hint="eastAsia"/>
        </w:rPr>
        <w:t>．</w:t>
      </w:r>
      <w:r>
        <w:rPr>
          <w:position w:val="-24"/>
        </w:rPr>
        <w:object w:dxaOrig="660" w:dyaOrig="675">
          <v:shape id="_x0000_i1047" type="#_x0000_t75" alt="学科网(www.zxxk.com)--教育资源门户，提供试卷、教案、课件、论文、素材及各类教学资源下载，还有大量而丰富的教学相关资讯！" style="width:33pt;height:33.75pt" o:ole="">
            <v:imagedata r:id="rId51" o:title=""/>
          </v:shape>
          <o:OLEObject Type="Embed" ProgID="Equation.DSMT4" ShapeID="_x0000_i1047" DrawAspect="Content" ObjectID="_1589741040" r:id="rId52"/>
        </w:object>
      </w:r>
      <w:r w:rsidRPr="00AA3DEF">
        <w:t xml:space="preserve">                    C</w:t>
      </w:r>
      <w:r w:rsidRPr="00AA3DEF">
        <w:rPr>
          <w:rFonts w:hint="eastAsia"/>
        </w:rPr>
        <w:t>．</w:t>
      </w:r>
      <w:r w:rsidRPr="00AA3DEF">
        <w:t xml:space="preserve"> </w:t>
      </w:r>
      <w:r>
        <w:rPr>
          <w:position w:val="-24"/>
        </w:rPr>
        <w:object w:dxaOrig="540" w:dyaOrig="675">
          <v:shape id="_x0000_i1048" type="#_x0000_t75" alt="学科网(www.zxxk.com)--教育资源门户，提供试卷、教案、课件、论文、素材及各类教学资源下载，还有大量而丰富的教学相关资讯！" style="width:27pt;height:33.75pt" o:ole="">
            <v:imagedata r:id="rId53" o:title=""/>
          </v:shape>
          <o:OLEObject Type="Embed" ProgID="Equation.DSMT4" ShapeID="_x0000_i1048" DrawAspect="Content" ObjectID="_1589741041" r:id="rId54"/>
        </w:object>
      </w:r>
      <w:r w:rsidRPr="00AA3DEF">
        <w:t xml:space="preserve">                  D</w:t>
      </w:r>
      <w:r w:rsidRPr="00AA3DEF">
        <w:rPr>
          <w:rFonts w:hint="eastAsia"/>
        </w:rPr>
        <w:t>．</w:t>
      </w:r>
      <w:r>
        <w:rPr>
          <w:position w:val="-24"/>
        </w:rPr>
        <w:object w:dxaOrig="660" w:dyaOrig="675">
          <v:shape id="_x0000_i1049" type="#_x0000_t75" alt="学科网(www.zxxk.com)--教育资源门户，提供试卷、教案、课件、论文、素材及各类教学资源下载，还有大量而丰富的教学相关资讯！" style="width:33pt;height:33.75pt" o:ole="">
            <v:imagedata r:id="rId55" o:title=""/>
          </v:shape>
          <o:OLEObject Type="Embed" ProgID="Equation.DSMT4" ShapeID="_x0000_i1049" DrawAspect="Content" ObjectID="_1589741042" r:id="rId56"/>
        </w:object>
      </w:r>
      <w:r w:rsidRPr="00AA3DEF">
        <w:t xml:space="preserve"> </w:t>
      </w:r>
    </w:p>
    <w:p w:rsidR="00980034" w:rsidRPr="00AA3DEF" w:rsidRDefault="001E5125" w:rsidP="008A3B7F">
      <w:pPr>
        <w:pStyle w:val="DefaultParagraph"/>
        <w:spacing w:line="360" w:lineRule="auto"/>
        <w:ind w:left="212" w:hangingChars="101" w:hanging="212"/>
        <w:rPr>
          <w:szCs w:val="21"/>
        </w:rPr>
      </w:pPr>
      <w:r w:rsidRPr="00AA3DEF">
        <w:t>9</w:t>
      </w:r>
      <w:r w:rsidRPr="00AA3DEF">
        <w:rPr>
          <w:rFonts w:ascii="宋体" w:cs="宋体"/>
          <w:szCs w:val="21"/>
        </w:rPr>
        <w:t>.</w:t>
      </w:r>
      <w:r w:rsidRPr="00AA3DEF">
        <w:rPr>
          <w:rFonts w:hAnsi="宋体" w:hint="eastAsia"/>
          <w:szCs w:val="21"/>
        </w:rPr>
        <w:t>如图，</w:t>
      </w:r>
      <w:r w:rsidRPr="00AA3DEF">
        <w:rPr>
          <w:rFonts w:ascii="宋体" w:hint="eastAsia"/>
          <w:szCs w:val="21"/>
        </w:rPr>
        <w:t>△</w:t>
      </w:r>
      <w:r w:rsidRPr="00AA3DEF">
        <w:rPr>
          <w:i/>
          <w:szCs w:val="21"/>
        </w:rPr>
        <w:t>ABO</w:t>
      </w:r>
      <w:r w:rsidRPr="00AA3DEF">
        <w:rPr>
          <w:rFonts w:hAnsi="宋体" w:hint="eastAsia"/>
          <w:szCs w:val="21"/>
        </w:rPr>
        <w:t>缩小后变为</w:t>
      </w:r>
      <w:r w:rsidRPr="00AA3DEF">
        <w:rPr>
          <w:rFonts w:ascii="宋体" w:hint="eastAsia"/>
          <w:szCs w:val="21"/>
        </w:rPr>
        <w:t>△</w:t>
      </w:r>
      <w:r w:rsidRPr="00AA3DEF">
        <w:rPr>
          <w:i/>
          <w:szCs w:val="21"/>
        </w:rPr>
        <w:t>A</w:t>
      </w:r>
      <w:r w:rsidRPr="00AA3DEF">
        <w:rPr>
          <w:rFonts w:ascii="宋体" w:hAnsi="宋体" w:cs="宋体" w:hint="eastAsia"/>
          <w:szCs w:val="21"/>
        </w:rPr>
        <w:t>′</w:t>
      </w:r>
      <w:r w:rsidRPr="00AA3DEF">
        <w:rPr>
          <w:i/>
          <w:szCs w:val="21"/>
        </w:rPr>
        <w:t>B</w:t>
      </w:r>
      <w:r w:rsidRPr="00AA3DEF">
        <w:rPr>
          <w:rFonts w:ascii="宋体" w:hAnsi="宋体" w:cs="宋体" w:hint="eastAsia"/>
          <w:szCs w:val="21"/>
        </w:rPr>
        <w:t>′</w:t>
      </w:r>
      <w:r w:rsidRPr="00AA3DEF">
        <w:rPr>
          <w:i/>
          <w:szCs w:val="21"/>
        </w:rPr>
        <w:t>O</w:t>
      </w:r>
      <w:r w:rsidRPr="00AA3DEF">
        <w:rPr>
          <w:rFonts w:hAnsi="宋体" w:hint="eastAsia"/>
          <w:szCs w:val="21"/>
        </w:rPr>
        <w:t>，</w:t>
      </w:r>
      <w:r w:rsidRPr="00AA3DEF">
        <w:rPr>
          <w:i/>
          <w:szCs w:val="21"/>
        </w:rPr>
        <w:t xml:space="preserve"> A</w:t>
      </w:r>
      <w:r w:rsidRPr="00AA3DEF">
        <w:rPr>
          <w:rFonts w:hAnsi="宋体" w:hint="eastAsia"/>
          <w:szCs w:val="21"/>
        </w:rPr>
        <w:t>和</w:t>
      </w:r>
      <w:r w:rsidRPr="00AA3DEF">
        <w:rPr>
          <w:i/>
          <w:szCs w:val="21"/>
        </w:rPr>
        <w:t>B</w:t>
      </w:r>
      <w:r w:rsidRPr="00AA3DEF">
        <w:rPr>
          <w:rFonts w:hAnsi="宋体" w:hint="eastAsia"/>
          <w:szCs w:val="21"/>
        </w:rPr>
        <w:t>的对应点分别为</w:t>
      </w:r>
      <w:r w:rsidRPr="00AA3DEF">
        <w:rPr>
          <w:i/>
          <w:szCs w:val="21"/>
        </w:rPr>
        <w:t>A</w:t>
      </w:r>
      <w:r w:rsidRPr="00AA3DEF">
        <w:rPr>
          <w:rFonts w:ascii="宋体" w:hAnsi="宋体" w:cs="宋体" w:hint="eastAsia"/>
          <w:szCs w:val="21"/>
        </w:rPr>
        <w:t>′</w:t>
      </w:r>
      <w:r w:rsidRPr="00AA3DEF">
        <w:rPr>
          <w:rFonts w:hAnsi="宋体" w:hint="eastAsia"/>
          <w:szCs w:val="21"/>
        </w:rPr>
        <w:t>和</w:t>
      </w:r>
      <w:r w:rsidRPr="00AA3DEF">
        <w:rPr>
          <w:i/>
          <w:szCs w:val="21"/>
        </w:rPr>
        <w:t>B</w:t>
      </w:r>
      <w:r w:rsidRPr="00AA3DEF">
        <w:rPr>
          <w:rFonts w:ascii="宋体" w:hAnsi="宋体" w:cs="宋体" w:hint="eastAsia"/>
          <w:szCs w:val="21"/>
        </w:rPr>
        <w:t>′</w:t>
      </w:r>
      <w:r w:rsidRPr="00AA3DEF">
        <w:rPr>
          <w:rFonts w:hAnsi="宋体" w:hint="eastAsia"/>
          <w:szCs w:val="21"/>
        </w:rPr>
        <w:t>，其中</w:t>
      </w:r>
      <w:r w:rsidRPr="00AA3DEF">
        <w:rPr>
          <w:i/>
          <w:szCs w:val="21"/>
        </w:rPr>
        <w:t>A</w:t>
      </w:r>
      <w:r w:rsidRPr="00AA3DEF">
        <w:rPr>
          <w:rFonts w:hAnsi="宋体" w:hint="eastAsia"/>
          <w:szCs w:val="21"/>
        </w:rPr>
        <w:t>，</w:t>
      </w:r>
      <w:r w:rsidRPr="00AA3DEF">
        <w:rPr>
          <w:i/>
          <w:szCs w:val="21"/>
        </w:rPr>
        <w:t>B</w:t>
      </w:r>
      <w:r w:rsidRPr="00AA3DEF">
        <w:rPr>
          <w:rFonts w:hint="eastAsia"/>
          <w:szCs w:val="21"/>
        </w:rPr>
        <w:t>，</w:t>
      </w:r>
      <w:r w:rsidRPr="00AA3DEF">
        <w:rPr>
          <w:i/>
          <w:szCs w:val="21"/>
        </w:rPr>
        <w:t>A</w:t>
      </w:r>
      <w:r w:rsidRPr="00AA3DEF">
        <w:rPr>
          <w:rFonts w:ascii="宋体" w:hAnsi="宋体" w:cs="宋体" w:hint="eastAsia"/>
          <w:szCs w:val="21"/>
        </w:rPr>
        <w:t>′</w:t>
      </w:r>
      <w:r w:rsidRPr="00AA3DEF">
        <w:rPr>
          <w:rFonts w:hAnsi="宋体" w:hint="eastAsia"/>
          <w:szCs w:val="21"/>
        </w:rPr>
        <w:t>，</w:t>
      </w:r>
      <w:r w:rsidRPr="00AA3DEF">
        <w:rPr>
          <w:i/>
          <w:szCs w:val="21"/>
        </w:rPr>
        <w:t>B</w:t>
      </w:r>
      <w:r w:rsidRPr="00AA3DEF">
        <w:rPr>
          <w:rFonts w:ascii="宋体" w:hAnsi="宋体" w:cs="宋体" w:hint="eastAsia"/>
          <w:szCs w:val="21"/>
        </w:rPr>
        <w:t>′</w:t>
      </w:r>
      <w:r w:rsidRPr="00AA3DEF">
        <w:rPr>
          <w:rFonts w:hAnsi="宋体" w:hint="eastAsia"/>
          <w:szCs w:val="21"/>
        </w:rPr>
        <w:t>均在图中格点上</w:t>
      </w:r>
      <w:r w:rsidRPr="00AA3DEF">
        <w:rPr>
          <w:rFonts w:ascii="宋体"/>
          <w:szCs w:val="21"/>
        </w:rPr>
        <w:t>.</w:t>
      </w:r>
      <w:r w:rsidRPr="00AA3DEF">
        <w:rPr>
          <w:rFonts w:hAnsi="宋体" w:hint="eastAsia"/>
          <w:szCs w:val="21"/>
        </w:rPr>
        <w:t>若线段</w:t>
      </w:r>
      <w:r w:rsidRPr="00AA3DEF">
        <w:rPr>
          <w:i/>
          <w:szCs w:val="21"/>
        </w:rPr>
        <w:t>AB</w:t>
      </w:r>
      <w:r w:rsidRPr="00AA3DEF">
        <w:rPr>
          <w:rFonts w:hAnsi="宋体" w:hint="eastAsia"/>
          <w:szCs w:val="21"/>
        </w:rPr>
        <w:t>上有一点</w:t>
      </w:r>
      <w:r w:rsidRPr="00AA3DEF">
        <w:rPr>
          <w:i/>
          <w:szCs w:val="21"/>
        </w:rPr>
        <w:t>P</w:t>
      </w:r>
      <w:r w:rsidRPr="00AA3DEF">
        <w:rPr>
          <w:rFonts w:hAnsi="宋体" w:hint="eastAsia"/>
          <w:szCs w:val="21"/>
        </w:rPr>
        <w:t>（</w:t>
      </w:r>
      <w:r w:rsidRPr="00AA3DEF">
        <w:rPr>
          <w:i/>
          <w:szCs w:val="21"/>
        </w:rPr>
        <w:t>m</w:t>
      </w:r>
      <w:r w:rsidRPr="00AA3DEF">
        <w:rPr>
          <w:rFonts w:hAnsi="宋体" w:hint="eastAsia"/>
          <w:szCs w:val="21"/>
        </w:rPr>
        <w:t>，</w:t>
      </w:r>
      <w:r w:rsidRPr="00AA3DEF">
        <w:rPr>
          <w:i/>
          <w:szCs w:val="21"/>
        </w:rPr>
        <w:t>n</w:t>
      </w:r>
      <w:r w:rsidRPr="00AA3DEF">
        <w:rPr>
          <w:rFonts w:hAnsi="宋体" w:hint="eastAsia"/>
          <w:szCs w:val="21"/>
        </w:rPr>
        <w:t>），则点</w:t>
      </w:r>
      <w:r w:rsidRPr="00AA3DEF">
        <w:rPr>
          <w:i/>
          <w:szCs w:val="21"/>
        </w:rPr>
        <w:t>P</w:t>
      </w:r>
      <w:r w:rsidRPr="00AA3DEF">
        <w:rPr>
          <w:rFonts w:hAnsi="宋体" w:hint="eastAsia"/>
          <w:szCs w:val="21"/>
        </w:rPr>
        <w:t>在</w:t>
      </w:r>
      <w:r w:rsidRPr="00AA3DEF">
        <w:rPr>
          <w:i/>
          <w:szCs w:val="21"/>
        </w:rPr>
        <w:t>A</w:t>
      </w:r>
      <w:r w:rsidRPr="00AA3DEF">
        <w:rPr>
          <w:rFonts w:ascii="宋体" w:hAnsi="宋体" w:cs="宋体" w:hint="eastAsia"/>
          <w:szCs w:val="21"/>
        </w:rPr>
        <w:t>′</w:t>
      </w:r>
      <w:r w:rsidRPr="00AA3DEF">
        <w:rPr>
          <w:i/>
          <w:szCs w:val="21"/>
        </w:rPr>
        <w:t>B</w:t>
      </w:r>
      <w:r w:rsidRPr="00AA3DEF">
        <w:rPr>
          <w:rFonts w:ascii="宋体" w:hAnsi="宋体" w:cs="宋体" w:hint="eastAsia"/>
          <w:szCs w:val="21"/>
        </w:rPr>
        <w:t>′</w:t>
      </w:r>
      <w:r w:rsidRPr="00AA3DEF">
        <w:rPr>
          <w:rFonts w:hAnsi="宋体" w:hint="eastAsia"/>
          <w:szCs w:val="21"/>
        </w:rPr>
        <w:t>上的对应点</w:t>
      </w:r>
      <w:r w:rsidRPr="00AA3DEF">
        <w:rPr>
          <w:i/>
          <w:szCs w:val="21"/>
        </w:rPr>
        <w:t>P</w:t>
      </w:r>
      <w:r w:rsidRPr="00AA3DEF">
        <w:rPr>
          <w:rFonts w:ascii="宋体" w:hAnsi="宋体" w:cs="宋体" w:hint="eastAsia"/>
          <w:szCs w:val="21"/>
        </w:rPr>
        <w:t>′</w:t>
      </w:r>
      <w:r w:rsidRPr="00AA3DEF">
        <w:rPr>
          <w:rFonts w:hAnsi="宋体" w:hint="eastAsia"/>
          <w:szCs w:val="21"/>
        </w:rPr>
        <w:t>的坐标为</w:t>
      </w:r>
      <w:r w:rsidRPr="00AA3DEF">
        <w:rPr>
          <w:rFonts w:hint="eastAsia"/>
        </w:rPr>
        <w:t>（</w:t>
      </w:r>
      <w:r w:rsidRPr="00AA3DEF">
        <w:t xml:space="preserve">      </w:t>
      </w:r>
      <w:r w:rsidRPr="00AA3DEF">
        <w:rPr>
          <w:rFonts w:hint="eastAsia"/>
        </w:rPr>
        <w:t>）</w:t>
      </w:r>
      <w:r w:rsidRPr="00AA3DEF">
        <w:rPr>
          <w:rFonts w:ascii="宋体" w:cs="宋体"/>
        </w:rPr>
        <w:t>.</w:t>
      </w:r>
    </w:p>
    <w:p w:rsidR="00980034" w:rsidRPr="00AA3DEF" w:rsidRDefault="001E5125" w:rsidP="008A3B7F">
      <w:pPr>
        <w:pStyle w:val="DefaultParagraph"/>
        <w:spacing w:line="360" w:lineRule="auto"/>
        <w:ind w:leftChars="100" w:left="214" w:hangingChars="2" w:hanging="4"/>
        <w:rPr>
          <w:szCs w:val="21"/>
        </w:rPr>
      </w:pPr>
      <w:r w:rsidRPr="00AA3DEF">
        <w:rPr>
          <w:szCs w:val="21"/>
        </w:rPr>
        <w:t>A</w:t>
      </w:r>
      <w:r w:rsidRPr="00AA3DEF">
        <w:rPr>
          <w:rFonts w:hAnsi="宋体" w:hint="eastAsia"/>
          <w:szCs w:val="21"/>
        </w:rPr>
        <w:t>．</w:t>
      </w:r>
      <w:r w:rsidRPr="00AA3DEF">
        <w:rPr>
          <w:szCs w:val="21"/>
        </w:rPr>
        <w:t xml:space="preserve">  </w:t>
      </w:r>
      <w:r>
        <w:rPr>
          <w:position w:val="-24"/>
          <w:szCs w:val="21"/>
        </w:rPr>
        <w:object w:dxaOrig="675" w:dyaOrig="615">
          <v:shape id="_x0000_i1050" type="#_x0000_t75" alt="学科网(www.zxxk.com)--教育资源门户，提供试卷、教案、课件、论文、素材及各类教学资源下载，还有大量而丰富的教学相关资讯！" style="width:33.75pt;height:30.75pt" o:ole="">
            <v:imagedata r:id="rId57" o:title=""/>
          </v:shape>
          <o:OLEObject Type="Embed" ProgID="Equation.DSMT4" ShapeID="_x0000_i1050" DrawAspect="Content" ObjectID="_1589741043" r:id="rId58"/>
        </w:object>
      </w:r>
      <w:r w:rsidRPr="00AA3DEF">
        <w:rPr>
          <w:szCs w:val="21"/>
        </w:rPr>
        <w:t xml:space="preserve">             B</w:t>
      </w:r>
      <w:r w:rsidRPr="00AA3DEF">
        <w:rPr>
          <w:rFonts w:hAnsi="宋体" w:hint="eastAsia"/>
          <w:szCs w:val="21"/>
        </w:rPr>
        <w:t>．</w:t>
      </w:r>
      <w:r>
        <w:rPr>
          <w:rFonts w:hAnsi="宋体"/>
          <w:position w:val="-10"/>
          <w:szCs w:val="21"/>
        </w:rPr>
        <w:object w:dxaOrig="615" w:dyaOrig="315">
          <v:shape id="_x0000_i1051" type="#_x0000_t75" alt="学科网(www.zxxk.com)--教育资源门户，提供试卷、教案、课件、论文、素材及各类教学资源下载，还有大量而丰富的教学相关资讯！" style="width:30.75pt;height:15.75pt" o:ole="">
            <v:imagedata r:id="rId59" o:title=""/>
          </v:shape>
          <o:OLEObject Type="Embed" ProgID="Equation.DSMT4" ShapeID="_x0000_i1051" DrawAspect="Content" ObjectID="_1589741044" r:id="rId60"/>
        </w:object>
      </w:r>
      <w:r w:rsidRPr="00AA3DEF">
        <w:rPr>
          <w:szCs w:val="21"/>
        </w:rPr>
        <w:t xml:space="preserve">                C</w:t>
      </w:r>
      <w:r w:rsidRPr="00AA3DEF">
        <w:rPr>
          <w:rFonts w:hAnsi="宋体" w:hint="eastAsia"/>
          <w:szCs w:val="21"/>
        </w:rPr>
        <w:t>．</w:t>
      </w:r>
      <w:r>
        <w:rPr>
          <w:rFonts w:hAnsi="宋体"/>
          <w:position w:val="-24"/>
          <w:szCs w:val="21"/>
        </w:rPr>
        <w:object w:dxaOrig="660" w:dyaOrig="615">
          <v:shape id="_x0000_i1052" type="#_x0000_t75" alt="学科网(www.zxxk.com)--教育资源门户，提供试卷、教案、课件、论文、素材及各类教学资源下载，还有大量而丰富的教学相关资讯！" style="width:33pt;height:30.75pt" o:ole="">
            <v:imagedata r:id="rId61" o:title=""/>
          </v:shape>
          <o:OLEObject Type="Embed" ProgID="Equation.DSMT4" ShapeID="_x0000_i1052" DrawAspect="Content" ObjectID="_1589741045" r:id="rId62"/>
        </w:object>
      </w:r>
      <w:r w:rsidRPr="00AA3DEF">
        <w:rPr>
          <w:szCs w:val="21"/>
        </w:rPr>
        <w:t xml:space="preserve">                     D</w:t>
      </w:r>
      <w:r w:rsidRPr="00AA3DEF">
        <w:rPr>
          <w:rFonts w:hAnsi="宋体" w:hint="eastAsia"/>
          <w:szCs w:val="21"/>
        </w:rPr>
        <w:t>．</w:t>
      </w:r>
      <w:r>
        <w:rPr>
          <w:rFonts w:hAnsi="宋体"/>
          <w:position w:val="-24"/>
          <w:szCs w:val="21"/>
        </w:rPr>
        <w:object w:dxaOrig="720" w:dyaOrig="615">
          <v:shape id="_x0000_i1053" type="#_x0000_t75" alt="学科网(www.zxxk.com)--教育资源门户，提供试卷、教案、课件、论文、素材及各类教学资源下载，还有大量而丰富的教学相关资讯！" style="width:36pt;height:30.75pt" o:ole="">
            <v:imagedata r:id="rId63" o:title=""/>
          </v:shape>
          <o:OLEObject Type="Embed" ProgID="Equation.DSMT4" ShapeID="_x0000_i1053" DrawAspect="Content" ObjectID="_1589741046" r:id="rId64"/>
        </w:object>
      </w:r>
      <w:r w:rsidRPr="00AA3DEF">
        <w:rPr>
          <w:szCs w:val="21"/>
        </w:rPr>
        <w:t xml:space="preserve"> </w:t>
      </w:r>
    </w:p>
    <w:p w:rsidR="00980034" w:rsidRPr="00AA3DEF" w:rsidRDefault="001E5125" w:rsidP="008A3B7F">
      <w:pPr>
        <w:pStyle w:val="DefaultParagraph"/>
        <w:spacing w:line="360" w:lineRule="auto"/>
        <w:ind w:left="212" w:hangingChars="101" w:hanging="212"/>
        <w:rPr>
          <w:rFonts w:ascii="宋体" w:cs="宋体"/>
        </w:rPr>
      </w:pPr>
      <w:r>
        <w:rPr>
          <w:noProof/>
        </w:rPr>
        <w:pict>
          <v:group id="_x0000_s1073" alt="学科网(www.zxxk.com)--教育资源门户，提供试卷、教案、课件、论文、素材及各类教学资源下载，还有大量而丰富的教学相关资讯！" style="position:absolute;left:0;text-align:left;margin-left:4.8pt;margin-top:40.2pt;width:424.75pt;height:96.75pt;z-index:6" coordorigin="1230,6771" coordsize="8495,1935">
            <v:shape id="图片 1" o:spid="_x0000_s1074" type="#_x0000_t75" style="position:absolute;left:1230;top:6771;width:1700;height:1891">
              <v:imagedata r:id="rId65" o:title=""/>
            </v:shape>
            <v:shape id="_x0000_s1075" type="#_x0000_t75" style="position:absolute;left:2930;top:6771;width:6795;height:1935">
              <v:imagedata r:id="rId66" o:title=""/>
            </v:shape>
          </v:group>
        </w:pict>
      </w:r>
      <w:r w:rsidRPr="00AA3DEF">
        <w:t>10</w:t>
      </w:r>
      <w:r w:rsidRPr="00AA3DEF">
        <w:rPr>
          <w:rFonts w:ascii="宋体" w:cs="宋体"/>
          <w:kern w:val="0"/>
          <w:szCs w:val="21"/>
        </w:rPr>
        <w:t>.</w:t>
      </w:r>
      <w:r w:rsidRPr="00AA3DEF">
        <w:rPr>
          <w:rFonts w:hint="eastAsia"/>
        </w:rPr>
        <w:t>如图，</w:t>
      </w:r>
      <w:proofErr w:type="spellStart"/>
      <w:r w:rsidRPr="00AA3DEF">
        <w:t>Rt</w:t>
      </w:r>
      <w:proofErr w:type="spellEnd"/>
      <w:r w:rsidRPr="00AA3DEF">
        <w:rPr>
          <w:rFonts w:ascii="宋体" w:hAnsi="宋体" w:hint="eastAsia"/>
        </w:rPr>
        <w:t>△</w:t>
      </w:r>
      <w:r w:rsidRPr="00AA3DEF">
        <w:rPr>
          <w:i/>
        </w:rPr>
        <w:t>ABC</w:t>
      </w:r>
      <w:r w:rsidRPr="00AA3DEF">
        <w:rPr>
          <w:rFonts w:hint="eastAsia"/>
        </w:rPr>
        <w:t>中，</w:t>
      </w:r>
      <w:r w:rsidRPr="00AA3DEF">
        <w:rPr>
          <w:i/>
        </w:rPr>
        <w:t>AC</w:t>
      </w:r>
      <w:r w:rsidRPr="00AA3DEF">
        <w:t>=</w:t>
      </w:r>
      <w:r w:rsidRPr="00AA3DEF">
        <w:rPr>
          <w:i/>
        </w:rPr>
        <w:t>BC</w:t>
      </w:r>
      <w:r w:rsidRPr="00AA3DEF">
        <w:t>=2</w:t>
      </w:r>
      <w:r w:rsidRPr="00AA3DEF">
        <w:rPr>
          <w:rFonts w:hint="eastAsia"/>
        </w:rPr>
        <w:t>，正方形</w:t>
      </w:r>
      <w:r w:rsidRPr="00AA3DEF">
        <w:rPr>
          <w:i/>
        </w:rPr>
        <w:t>CDEF</w:t>
      </w:r>
      <w:r w:rsidRPr="00AA3DEF">
        <w:rPr>
          <w:rFonts w:hint="eastAsia"/>
        </w:rPr>
        <w:t>的顶点</w:t>
      </w:r>
      <w:r w:rsidRPr="00AA3DEF">
        <w:rPr>
          <w:i/>
        </w:rPr>
        <w:t>D</w:t>
      </w:r>
      <w:r w:rsidRPr="00AA3DEF">
        <w:rPr>
          <w:rFonts w:hint="eastAsia"/>
        </w:rPr>
        <w:t>、</w:t>
      </w:r>
      <w:r w:rsidRPr="00AA3DEF">
        <w:rPr>
          <w:i/>
        </w:rPr>
        <w:t>F</w:t>
      </w:r>
      <w:r w:rsidRPr="00AA3DEF">
        <w:rPr>
          <w:rFonts w:hint="eastAsia"/>
          <w:szCs w:val="21"/>
        </w:rPr>
        <w:t>分别</w:t>
      </w:r>
      <w:r w:rsidRPr="00AA3DEF">
        <w:rPr>
          <w:rFonts w:hint="eastAsia"/>
        </w:rPr>
        <w:t>在</w:t>
      </w:r>
      <w:r w:rsidRPr="00AA3DEF">
        <w:rPr>
          <w:i/>
        </w:rPr>
        <w:t>AC</w:t>
      </w:r>
      <w:r w:rsidRPr="00AA3DEF">
        <w:rPr>
          <w:rFonts w:hint="eastAsia"/>
        </w:rPr>
        <w:t>、</w:t>
      </w:r>
      <w:r w:rsidRPr="00AA3DEF">
        <w:rPr>
          <w:i/>
        </w:rPr>
        <w:t>BC</w:t>
      </w:r>
      <w:r w:rsidRPr="00AA3DEF">
        <w:rPr>
          <w:rFonts w:hint="eastAsia"/>
        </w:rPr>
        <w:t>边上</w:t>
      </w:r>
      <w:r w:rsidRPr="00AA3DEF">
        <w:rPr>
          <w:rFonts w:ascii="宋体"/>
        </w:rPr>
        <w:t>.</w:t>
      </w:r>
      <w:r w:rsidRPr="00AA3DEF">
        <w:rPr>
          <w:rFonts w:hint="eastAsia"/>
        </w:rPr>
        <w:t>设</w:t>
      </w:r>
      <w:r w:rsidRPr="00AA3DEF">
        <w:rPr>
          <w:i/>
        </w:rPr>
        <w:t>CD</w:t>
      </w:r>
      <w:r w:rsidRPr="00AA3DEF">
        <w:rPr>
          <w:rFonts w:hint="eastAsia"/>
        </w:rPr>
        <w:t>的长度为</w:t>
      </w:r>
      <w:r w:rsidRPr="00AA3DEF">
        <w:rPr>
          <w:i/>
        </w:rPr>
        <w:t>x</w:t>
      </w:r>
      <w:r w:rsidRPr="00AA3DEF">
        <w:rPr>
          <w:rFonts w:hint="eastAsia"/>
        </w:rPr>
        <w:t>，</w:t>
      </w:r>
      <w:r w:rsidRPr="00AA3DEF">
        <w:rPr>
          <w:rFonts w:ascii="宋体" w:hAnsi="宋体" w:hint="eastAsia"/>
        </w:rPr>
        <w:t>△</w:t>
      </w:r>
      <w:r w:rsidRPr="00AA3DEF">
        <w:rPr>
          <w:i/>
        </w:rPr>
        <w:t>ABC</w:t>
      </w:r>
      <w:r w:rsidRPr="00AA3DEF">
        <w:rPr>
          <w:rFonts w:hint="eastAsia"/>
        </w:rPr>
        <w:t>与正方形</w:t>
      </w:r>
      <w:r w:rsidRPr="00AA3DEF">
        <w:rPr>
          <w:i/>
        </w:rPr>
        <w:t>CDEF</w:t>
      </w:r>
      <w:r w:rsidRPr="00AA3DEF">
        <w:rPr>
          <w:rFonts w:hint="eastAsia"/>
        </w:rPr>
        <w:t>重叠部分的面积为</w:t>
      </w:r>
      <w:r w:rsidRPr="00AA3DEF">
        <w:rPr>
          <w:i/>
        </w:rPr>
        <w:t>y</w:t>
      </w:r>
      <w:r w:rsidRPr="00AA3DEF">
        <w:rPr>
          <w:rFonts w:hint="eastAsia"/>
        </w:rPr>
        <w:t>，则下列</w:t>
      </w:r>
      <w:proofErr w:type="gramStart"/>
      <w:r w:rsidRPr="00AA3DEF">
        <w:rPr>
          <w:rFonts w:hint="eastAsia"/>
        </w:rPr>
        <w:t>图象</w:t>
      </w:r>
      <w:proofErr w:type="gramEnd"/>
      <w:r w:rsidRPr="00AA3DEF">
        <w:rPr>
          <w:rFonts w:hint="eastAsia"/>
        </w:rPr>
        <w:t>中能表示</w:t>
      </w:r>
      <w:r w:rsidRPr="00AA3DEF">
        <w:rPr>
          <w:i/>
        </w:rPr>
        <w:t>y</w:t>
      </w:r>
      <w:r w:rsidRPr="00AA3DEF">
        <w:rPr>
          <w:rFonts w:hint="eastAsia"/>
        </w:rPr>
        <w:t>与</w:t>
      </w:r>
      <w:r w:rsidRPr="00AA3DEF">
        <w:rPr>
          <w:i/>
        </w:rPr>
        <w:t>x</w:t>
      </w:r>
      <w:r w:rsidRPr="00AA3DEF">
        <w:rPr>
          <w:rFonts w:hint="eastAsia"/>
        </w:rPr>
        <w:t>之间的函数关系的是（</w:t>
      </w:r>
      <w:r w:rsidRPr="00AA3DEF">
        <w:t xml:space="preserve">      </w:t>
      </w:r>
      <w:r w:rsidRPr="00AA3DEF">
        <w:rPr>
          <w:rFonts w:hint="eastAsia"/>
        </w:rPr>
        <w:t>）</w:t>
      </w:r>
      <w:r w:rsidRPr="00AA3DEF">
        <w:rPr>
          <w:rFonts w:ascii="宋体" w:cs="宋体"/>
        </w:rPr>
        <w:t>.</w:t>
      </w:r>
    </w:p>
    <w:p w:rsidR="00980034" w:rsidRPr="00AA3DEF" w:rsidRDefault="001E5125" w:rsidP="008A3B7F">
      <w:pPr>
        <w:pStyle w:val="DefaultParagraph"/>
        <w:spacing w:line="360" w:lineRule="auto"/>
        <w:ind w:left="212" w:hangingChars="101" w:hanging="212"/>
        <w:rPr>
          <w:rFonts w:ascii="宋体" w:cs="宋体"/>
        </w:rPr>
      </w:pPr>
    </w:p>
    <w:p w:rsidR="00980034" w:rsidRPr="00AA3DEF" w:rsidRDefault="001E5125" w:rsidP="008A3B7F">
      <w:pPr>
        <w:pStyle w:val="DefaultParagraph"/>
        <w:spacing w:line="360" w:lineRule="auto"/>
        <w:ind w:left="212" w:hangingChars="101" w:hanging="212"/>
        <w:rPr>
          <w:rFonts w:ascii="宋体" w:cs="宋体"/>
        </w:rPr>
      </w:pPr>
    </w:p>
    <w:p w:rsidR="00980034" w:rsidRPr="00AA3DEF" w:rsidRDefault="001E5125" w:rsidP="008A3B7F">
      <w:pPr>
        <w:pStyle w:val="DefaultParagraph"/>
        <w:spacing w:line="360" w:lineRule="auto"/>
        <w:ind w:left="212" w:hangingChars="101" w:hanging="212"/>
        <w:rPr>
          <w:rFonts w:ascii="宋体" w:cs="宋体"/>
        </w:rPr>
      </w:pPr>
    </w:p>
    <w:p w:rsidR="00980034" w:rsidRPr="00AA3DEF" w:rsidRDefault="001E5125" w:rsidP="008A3B7F">
      <w:pPr>
        <w:pStyle w:val="DefaultParagraph"/>
        <w:spacing w:line="360" w:lineRule="auto"/>
        <w:ind w:left="212" w:hangingChars="101" w:hanging="212"/>
        <w:rPr>
          <w:rFonts w:ascii="宋体" w:cs="宋体"/>
        </w:rPr>
      </w:pPr>
    </w:p>
    <w:p w:rsidR="00980034" w:rsidRPr="00AA3DEF" w:rsidRDefault="001E5125" w:rsidP="008A3B7F">
      <w:pPr>
        <w:pStyle w:val="DefaultParagraph"/>
        <w:spacing w:line="360" w:lineRule="auto"/>
        <w:ind w:left="212" w:hangingChars="101" w:hanging="212"/>
        <w:rPr>
          <w:rFonts w:ascii="宋体" w:cs="宋体"/>
        </w:rPr>
      </w:pPr>
    </w:p>
    <w:p w:rsidR="00980034" w:rsidRPr="00AA3DEF" w:rsidRDefault="001E5125" w:rsidP="008A3B7F">
      <w:pPr>
        <w:pStyle w:val="DefaultParagraph"/>
        <w:spacing w:line="360" w:lineRule="auto"/>
        <w:ind w:left="212" w:hangingChars="101" w:hanging="212"/>
        <w:rPr>
          <w:rFonts w:ascii="宋体" w:cs="宋体"/>
        </w:rPr>
      </w:pPr>
    </w:p>
    <w:p w:rsidR="00980034" w:rsidRPr="00AA3DEF" w:rsidRDefault="001E5125" w:rsidP="008A3B7F">
      <w:pPr>
        <w:pStyle w:val="DefaultParagraph"/>
        <w:spacing w:line="360" w:lineRule="auto"/>
        <w:ind w:left="212" w:hangingChars="101" w:hanging="212"/>
        <w:rPr>
          <w:rFonts w:ascii="宋体" w:cs="宋体"/>
        </w:rPr>
      </w:pPr>
    </w:p>
    <w:p w:rsidR="00980034" w:rsidRPr="00AA3DEF" w:rsidRDefault="001E5125" w:rsidP="008A3B7F">
      <w:pPr>
        <w:pStyle w:val="DefaultParagraph"/>
        <w:spacing w:line="360" w:lineRule="auto"/>
        <w:ind w:leftChars="-100" w:left="-210"/>
        <w:textAlignment w:val="center"/>
      </w:pPr>
      <w:r w:rsidRPr="00252C22">
        <w:rPr>
          <w:rFonts w:hAnsi="Times New Roman"/>
          <w:kern w:val="0"/>
          <w:szCs w:val="21"/>
        </w:rPr>
        <w:t>11</w:t>
      </w:r>
      <w:r w:rsidRPr="00AA3DEF">
        <w:rPr>
          <w:rFonts w:ascii="宋体" w:cs="宋体"/>
          <w:kern w:val="0"/>
          <w:szCs w:val="21"/>
        </w:rPr>
        <w:t>.</w:t>
      </w:r>
      <w:r w:rsidRPr="00AA3DEF">
        <w:rPr>
          <w:rFonts w:hint="eastAsia"/>
        </w:rPr>
        <w:t>如图，某计算器中有</w:t>
      </w:r>
      <w:r>
        <w:pict>
          <v:shape id="_x0000_i1054" type="#_x0000_t75" alt="学科网(www.zxxk.com)--教育资源门户，提供试卷、教案、课件、论文、素材及各类教学资源下载，还有大量而丰富的教学相关资讯！" style="width:28.5pt;height:18.75pt">
            <v:imagedata r:id="rId67" o:title=""/>
          </v:shape>
        </w:pict>
      </w:r>
      <w:r w:rsidRPr="00AA3DEF">
        <w:rPr>
          <w:rFonts w:hint="eastAsia"/>
        </w:rPr>
        <w:t>、</w:t>
      </w:r>
      <w:r>
        <w:pict>
          <v:shape id="_x0000_i1055" type="#_x0000_t75" alt="学科网(www.zxxk.com)--教育资源门户，提供试卷、教案、课件、论文、素材及各类教学资源下载，还有大量而丰富的教学相关资讯！" style="width:26.25pt;height:18pt">
            <v:imagedata r:id="rId68" o:title=""/>
          </v:shape>
        </w:pict>
      </w:r>
      <w:r w:rsidRPr="00AA3DEF">
        <w:rPr>
          <w:rFonts w:hint="eastAsia"/>
        </w:rPr>
        <w:t>、</w:t>
      </w:r>
      <w:r>
        <w:pict>
          <v:shape id="_x0000_i1056" type="#_x0000_t75" alt="学科网(www.zxxk.com)--教育资源门户，提供试卷、教案、课件、论文、素材及各类教学资源下载，还有大量而丰富的教学相关资讯！" style="width:25.5pt;height:18pt">
            <v:imagedata r:id="rId69" o:title=""/>
          </v:shape>
        </w:pict>
      </w:r>
      <w:r w:rsidRPr="00AA3DEF">
        <w:rPr>
          <w:rFonts w:hint="eastAsia"/>
        </w:rPr>
        <w:t>三个按键，以下是这三个按键的功能．</w:t>
      </w:r>
    </w:p>
    <w:p w:rsidR="00980034" w:rsidRPr="00AA3DEF" w:rsidRDefault="001E5125" w:rsidP="008A3B7F">
      <w:pPr>
        <w:pStyle w:val="DefaultParagraph"/>
        <w:spacing w:line="360" w:lineRule="auto"/>
        <w:ind w:leftChars="100" w:left="210"/>
        <w:textAlignment w:val="center"/>
      </w:pPr>
      <w:r w:rsidRPr="00AA3DEF">
        <w:rPr>
          <w:rFonts w:hint="eastAsia"/>
        </w:rPr>
        <w:t>①</w:t>
      </w:r>
      <w:r>
        <w:pict>
          <v:shape id="_x0000_i1057" type="#_x0000_t75" alt="学科网(www.zxxk.com)--教育资源门户，提供试卷、教案、课件、论文、素材及各类教学资源下载，还有大量而丰富的教学相关资讯！" style="width:28.5pt;height:18.75pt">
            <v:imagedata r:id="rId67" o:title=""/>
          </v:shape>
        </w:pict>
      </w:r>
      <w:r w:rsidRPr="00AA3DEF">
        <w:rPr>
          <w:rFonts w:hint="eastAsia"/>
        </w:rPr>
        <w:t>：将荧幕显示的</w:t>
      </w:r>
      <w:proofErr w:type="gramStart"/>
      <w:r w:rsidRPr="00AA3DEF">
        <w:rPr>
          <w:rFonts w:hint="eastAsia"/>
        </w:rPr>
        <w:t>数变成</w:t>
      </w:r>
      <w:proofErr w:type="gramEnd"/>
      <w:r w:rsidRPr="00AA3DEF">
        <w:rPr>
          <w:rFonts w:hint="eastAsia"/>
        </w:rPr>
        <w:t>它的算术平方根；②</w:t>
      </w:r>
      <w:r>
        <w:t xml:space="preserve"> </w:t>
      </w:r>
      <w:r>
        <w:pict>
          <v:shape id="_x0000_i1058" type="#_x0000_t75" alt="学科网(www.zxxk.com)--教育资源门户，提供试卷、教案、课件、论文、素材及各类教学资源下载，还有大量而丰富的教学相关资讯！" style="width:26.25pt;height:18pt">
            <v:imagedata r:id="rId68" o:title=""/>
          </v:shape>
        </w:pict>
      </w:r>
      <w:r w:rsidRPr="00AA3DEF">
        <w:rPr>
          <w:rFonts w:hint="eastAsia"/>
        </w:rPr>
        <w:t>：将荧幕显示的</w:t>
      </w:r>
      <w:proofErr w:type="gramStart"/>
      <w:r w:rsidRPr="00AA3DEF">
        <w:rPr>
          <w:rFonts w:hint="eastAsia"/>
        </w:rPr>
        <w:t>数变成</w:t>
      </w:r>
      <w:proofErr w:type="gramEnd"/>
      <w:r w:rsidRPr="00AA3DEF">
        <w:rPr>
          <w:rFonts w:hint="eastAsia"/>
        </w:rPr>
        <w:t>它的倒数；</w:t>
      </w:r>
    </w:p>
    <w:p w:rsidR="00980034" w:rsidRPr="00AA3DEF" w:rsidRDefault="001E5125" w:rsidP="008A3B7F">
      <w:pPr>
        <w:pStyle w:val="DefaultParagraph"/>
        <w:spacing w:line="360" w:lineRule="auto"/>
        <w:ind w:leftChars="100" w:left="210"/>
        <w:textAlignment w:val="center"/>
      </w:pPr>
      <w:r>
        <w:rPr>
          <w:noProof/>
        </w:rPr>
        <w:pict>
          <v:shape id="图片 48" o:spid="_x0000_s1081" type="#_x0000_t75" alt="学科网(www.zxxk.com)--教育资源门户，提供试卷、教案、课件、论文、素材及各类教学资源下载，还有大量而丰富的教学相关资讯！" style="position:absolute;left:0;text-align:left;margin-left:384.75pt;margin-top:7.8pt;width:66.75pt;height:87.75pt;z-index:10;visibility:visible">
            <v:imagedata r:id="rId70" o:title=""/>
          </v:shape>
        </w:pict>
      </w:r>
      <w:r w:rsidRPr="00AA3DEF">
        <w:rPr>
          <w:rFonts w:hint="eastAsia"/>
        </w:rPr>
        <w:t>③</w:t>
      </w:r>
      <w:r>
        <w:t xml:space="preserve"> </w:t>
      </w:r>
      <w:r>
        <w:pict>
          <v:shape id="_x0000_i1059" type="#_x0000_t75" alt="学科网(www.zxxk.com)--教育资源门户，提供试卷、教案、课件、论文、素材及各类教学资源下载，还有大量而丰富的教学相关资讯！" style="width:25.5pt;height:18pt">
            <v:imagedata r:id="rId69" o:title=""/>
          </v:shape>
        </w:pict>
      </w:r>
      <w:r w:rsidRPr="00AA3DEF">
        <w:rPr>
          <w:rFonts w:hint="eastAsia"/>
        </w:rPr>
        <w:t>：将荧幕显示的</w:t>
      </w:r>
      <w:proofErr w:type="gramStart"/>
      <w:r w:rsidRPr="00AA3DEF">
        <w:rPr>
          <w:rFonts w:hint="eastAsia"/>
        </w:rPr>
        <w:t>数变成</w:t>
      </w:r>
      <w:proofErr w:type="gramEnd"/>
      <w:r w:rsidRPr="00AA3DEF">
        <w:rPr>
          <w:rFonts w:hint="eastAsia"/>
        </w:rPr>
        <w:t>它的平方</w:t>
      </w:r>
      <w:r w:rsidRPr="00AA3DEF">
        <w:t>.</w:t>
      </w:r>
    </w:p>
    <w:p w:rsidR="00980034" w:rsidRPr="00AA3DEF" w:rsidRDefault="001E5125" w:rsidP="008A3B7F">
      <w:pPr>
        <w:pStyle w:val="DefaultParagraph"/>
        <w:spacing w:line="360" w:lineRule="auto"/>
        <w:ind w:leftChars="100" w:left="210"/>
        <w:textAlignment w:val="center"/>
      </w:pPr>
      <w:r w:rsidRPr="00AA3DEF">
        <w:rPr>
          <w:rFonts w:hint="eastAsia"/>
        </w:rPr>
        <w:t>小明输入一个数据后，按照以下步骤操作，依次</w:t>
      </w:r>
      <w:r>
        <w:rPr>
          <w:rFonts w:hint="eastAsia"/>
        </w:rPr>
        <w:t>按照从第一步到第三步</w:t>
      </w:r>
      <w:r w:rsidRPr="00AA3DEF">
        <w:rPr>
          <w:rFonts w:hint="eastAsia"/>
        </w:rPr>
        <w:t>循环按键</w:t>
      </w:r>
      <w:r w:rsidRPr="00AA3DEF">
        <w:t xml:space="preserve"> .</w:t>
      </w:r>
    </w:p>
    <w:p w:rsidR="00980034" w:rsidRPr="00AA3DEF" w:rsidRDefault="008A3BBF" w:rsidP="008A3B7F">
      <w:pPr>
        <w:pStyle w:val="DefaultParagraph"/>
        <w:spacing w:line="360" w:lineRule="auto"/>
        <w:ind w:leftChars="100" w:left="210"/>
        <w:textAlignment w:val="center"/>
      </w:pPr>
      <w:r>
        <w:pict>
          <v:shape id="_x0000_i1060" type="#_x0000_t75" alt="学科网(www.zxxk.com)--教育资源门户，提供试卷、教案、课件、论文、素材及各类教学资源下载，还有大量而丰富的教学相关资讯！" style="width:216.75pt;height:45.75pt">
            <v:imagedata r:id="rId71" o:title=""/>
          </v:shape>
        </w:pict>
      </w:r>
    </w:p>
    <w:p w:rsidR="00980034" w:rsidRPr="00AA3DEF" w:rsidRDefault="001E5125" w:rsidP="008A3B7F">
      <w:pPr>
        <w:pStyle w:val="DefaultParagraph"/>
        <w:spacing w:line="360" w:lineRule="auto"/>
        <w:ind w:leftChars="100" w:left="210"/>
        <w:textAlignment w:val="center"/>
      </w:pPr>
      <w:r w:rsidRPr="00AA3DEF">
        <w:rPr>
          <w:rFonts w:hint="eastAsia"/>
        </w:rPr>
        <w:t>若一开始输入的数据为</w:t>
      </w:r>
      <w:r w:rsidRPr="00AA3DEF">
        <w:t>10</w:t>
      </w:r>
      <w:r w:rsidRPr="00AA3DEF">
        <w:rPr>
          <w:rFonts w:hint="eastAsia"/>
        </w:rPr>
        <w:t>，那么第</w:t>
      </w:r>
      <w:r w:rsidRPr="00AA3DEF">
        <w:t>2018</w:t>
      </w:r>
      <w:r w:rsidRPr="00AA3DEF">
        <w:rPr>
          <w:rFonts w:hint="eastAsia"/>
        </w:rPr>
        <w:t>步之后，显示的结果是（</w:t>
      </w:r>
      <w:r w:rsidRPr="00AA3DEF">
        <w:t xml:space="preserve">       </w:t>
      </w:r>
      <w:r w:rsidRPr="00AA3DEF">
        <w:rPr>
          <w:rFonts w:hint="eastAsia"/>
        </w:rPr>
        <w:t>）</w:t>
      </w:r>
      <w:r w:rsidRPr="00AA3DEF">
        <w:rPr>
          <w:rFonts w:ascii="宋体"/>
        </w:rPr>
        <w:t>.</w:t>
      </w:r>
    </w:p>
    <w:p w:rsidR="00980034" w:rsidRPr="00AA3DEF" w:rsidRDefault="001E5125" w:rsidP="008A3B7F">
      <w:pPr>
        <w:pStyle w:val="DefaultParagraph"/>
        <w:spacing w:line="360" w:lineRule="auto"/>
        <w:ind w:leftChars="100" w:left="210"/>
        <w:textAlignment w:val="center"/>
      </w:pPr>
      <w:r>
        <w:rPr>
          <w:noProof/>
        </w:rPr>
        <w:pict>
          <v:group id="_x0000_s1084" alt="学科网(www.zxxk.com)--教育资源门户，提供试卷、教案、课件、论文、素材及各类教学资源下载，还有大量而丰富的教学相关资讯！" style="position:absolute;left:0;text-align:left;margin-left:319.55pt;margin-top:10.5pt;width:114pt;height:120.8pt;z-index:7" coordorigin="7525,11459" coordsize="2280,2416">
            <v:shape id="_x0000_s1085" type="#_x0000_t75" style="position:absolute;left:7525;top:11459;width:2280;height:2025">
              <v:imagedata r:id="rId72" o:title=""/>
            </v:shape>
            <v:shape id="_x0000_s1086" type="#_x0000_t202" style="position:absolute;left:8036;top:13381;width:1729;height:494" stroked="f">
              <v:textbox style="mso-fit-shape-to-text:t">
                <w:txbxContent>
                  <w:p w:rsidR="00980034" w:rsidRPr="0019199F" w:rsidRDefault="001E5125">
                    <w:pPr>
                      <w:rPr>
                        <w:sz w:val="18"/>
                        <w:szCs w:val="18"/>
                      </w:rPr>
                    </w:pPr>
                    <w:r w:rsidRPr="0019199F"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 w:rsidRPr="0019199F">
                      <w:rPr>
                        <w:sz w:val="18"/>
                        <w:szCs w:val="18"/>
                      </w:rPr>
                      <w:t>12</w:t>
                    </w:r>
                    <w:r w:rsidRPr="0019199F"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  <w:r w:rsidRPr="00AA3DEF">
        <w:t>A.</w:t>
      </w:r>
      <w:r>
        <w:object w:dxaOrig="495" w:dyaOrig="675">
          <v:shape id="_x0000_i1061" type="#_x0000_t75" alt="学科网(www.zxxk.com)--教育资源门户，提供试卷、教案、课件、论文、素材及各类教学资源下载，还有大量而丰富的教学相关资讯！" style="width:24.75pt;height:33.75pt" o:ole="">
            <v:imagedata r:id="rId73" o:title=""/>
          </v:shape>
          <o:OLEObject Type="Embed" ProgID="Equation.DSMT4" ShapeID="_x0000_i1061" DrawAspect="Content" ObjectID="_1589741047" r:id="rId74"/>
        </w:object>
      </w:r>
      <w:r w:rsidRPr="00AA3DEF">
        <w:t xml:space="preserve">         B.100            C.0.01             D.0.1</w:t>
      </w:r>
    </w:p>
    <w:p w:rsidR="00980034" w:rsidRPr="00AA3DEF" w:rsidRDefault="001E5125" w:rsidP="008A3B7F">
      <w:pPr>
        <w:pStyle w:val="DefaultParagraph"/>
        <w:spacing w:line="360" w:lineRule="auto"/>
        <w:ind w:left="212" w:hangingChars="101" w:hanging="212"/>
      </w:pPr>
      <w:r w:rsidRPr="00252C22">
        <w:rPr>
          <w:rFonts w:hAnsi="Times New Roman"/>
          <w:kern w:val="0"/>
          <w:szCs w:val="21"/>
        </w:rPr>
        <w:t>12</w:t>
      </w:r>
      <w:r w:rsidRPr="00AA3DEF">
        <w:rPr>
          <w:rFonts w:ascii="宋体" w:cs="宋体"/>
          <w:kern w:val="0"/>
          <w:szCs w:val="21"/>
        </w:rPr>
        <w:t>.</w:t>
      </w:r>
      <w:r w:rsidRPr="00AA3DEF">
        <w:rPr>
          <w:rFonts w:hint="eastAsia"/>
        </w:rPr>
        <w:t>如图是二次函数</w:t>
      </w:r>
      <w:r w:rsidRPr="00AA3DEF">
        <w:rPr>
          <w:i/>
          <w:iCs/>
        </w:rPr>
        <w:t>y</w:t>
      </w:r>
      <w:r w:rsidRPr="00AA3DEF">
        <w:t>=</w:t>
      </w:r>
      <w:r w:rsidRPr="00AA3DEF">
        <w:rPr>
          <w:i/>
          <w:iCs/>
        </w:rPr>
        <w:t>ax</w:t>
      </w:r>
      <w:r w:rsidRPr="00AA3DEF">
        <w:rPr>
          <w:vertAlign w:val="superscript"/>
        </w:rPr>
        <w:t>2</w:t>
      </w:r>
      <w:r w:rsidRPr="00AA3DEF">
        <w:t>+</w:t>
      </w:r>
      <w:r w:rsidRPr="00AA3DEF">
        <w:rPr>
          <w:i/>
          <w:iCs/>
        </w:rPr>
        <w:t>bx</w:t>
      </w:r>
      <w:r w:rsidRPr="00AA3DEF">
        <w:t>+</w:t>
      </w:r>
      <w:r w:rsidRPr="00AA3DEF">
        <w:rPr>
          <w:i/>
          <w:iCs/>
        </w:rPr>
        <w:t>c</w:t>
      </w:r>
      <w:proofErr w:type="gramStart"/>
      <w:r w:rsidRPr="00AA3DEF">
        <w:rPr>
          <w:rFonts w:hint="eastAsia"/>
        </w:rPr>
        <w:t>图象</w:t>
      </w:r>
      <w:proofErr w:type="gramEnd"/>
      <w:r w:rsidRPr="00AA3DEF">
        <w:rPr>
          <w:rFonts w:hint="eastAsia"/>
        </w:rPr>
        <w:t>的一部分，且过点</w:t>
      </w:r>
      <w:r w:rsidRPr="00AA3DEF">
        <w:rPr>
          <w:i/>
          <w:iCs/>
        </w:rPr>
        <w:t>A</w:t>
      </w:r>
      <w:r w:rsidRPr="00AA3DEF">
        <w:rPr>
          <w:rFonts w:hint="eastAsia"/>
        </w:rPr>
        <w:t>（</w:t>
      </w:r>
      <w:r w:rsidRPr="00AA3DEF">
        <w:t>3</w:t>
      </w:r>
      <w:r w:rsidRPr="00AA3DEF">
        <w:rPr>
          <w:rFonts w:hint="eastAsia"/>
        </w:rPr>
        <w:t>，</w:t>
      </w:r>
      <w:r w:rsidRPr="00AA3DEF">
        <w:t>0</w:t>
      </w:r>
      <w:r w:rsidRPr="00AA3DEF">
        <w:rPr>
          <w:rFonts w:hint="eastAsia"/>
        </w:rPr>
        <w:t>）</w:t>
      </w:r>
      <w:r w:rsidR="008A3BBF">
        <w:pict>
          <v:shape id="_x0000_i1062" type="#_x0000_t75" alt="学科网(www.zxxk.com)--教育资源门户，提供试卷、教案、课件、论文、素材及各类教学资源下载，还有大量而丰富的教学相关资讯！" style="width:1.5pt;height:1.5pt">
            <v:imagedata r:id="rId45" o:title="530105444803"/>
          </v:shape>
        </w:pict>
      </w:r>
      <w:r w:rsidRPr="00AA3DEF">
        <w:rPr>
          <w:rFonts w:hint="eastAsia"/>
        </w:rPr>
        <w:t>，</w:t>
      </w:r>
    </w:p>
    <w:p w:rsidR="00980034" w:rsidRPr="00AA3DEF" w:rsidRDefault="001E5125" w:rsidP="008A3B7F">
      <w:pPr>
        <w:pStyle w:val="DefaultParagraph"/>
        <w:spacing w:line="360" w:lineRule="auto"/>
        <w:ind w:leftChars="100" w:left="212" w:hangingChars="1" w:hanging="2"/>
      </w:pPr>
      <w:r w:rsidRPr="00AA3DEF">
        <w:rPr>
          <w:rFonts w:hint="eastAsia"/>
        </w:rPr>
        <w:t>二次函数</w:t>
      </w:r>
      <w:proofErr w:type="gramStart"/>
      <w:r w:rsidRPr="00AA3DEF">
        <w:rPr>
          <w:rFonts w:hint="eastAsia"/>
        </w:rPr>
        <w:t>图象</w:t>
      </w:r>
      <w:proofErr w:type="gramEnd"/>
      <w:r w:rsidRPr="00AA3DEF">
        <w:rPr>
          <w:rFonts w:hint="eastAsia"/>
        </w:rPr>
        <w:t>的对称轴是</w:t>
      </w:r>
      <w:r w:rsidRPr="00AA3DEF">
        <w:rPr>
          <w:i/>
          <w:iCs/>
        </w:rPr>
        <w:t>x</w:t>
      </w:r>
      <w:r w:rsidRPr="00AA3DEF">
        <w:t>=1</w:t>
      </w:r>
      <w:r w:rsidRPr="00AA3DEF">
        <w:rPr>
          <w:rFonts w:hint="eastAsia"/>
        </w:rPr>
        <w:t>，下列结论：</w:t>
      </w:r>
    </w:p>
    <w:p w:rsidR="00980034" w:rsidRPr="00AA3DEF" w:rsidRDefault="001E5125" w:rsidP="008A3B7F">
      <w:pPr>
        <w:pStyle w:val="DefaultParagraph"/>
        <w:spacing w:line="360" w:lineRule="auto"/>
        <w:ind w:leftChars="100" w:left="212" w:hangingChars="1" w:hanging="2"/>
      </w:pPr>
      <w:r w:rsidRPr="00AA3DEF">
        <w:rPr>
          <w:rFonts w:hint="eastAsia"/>
        </w:rPr>
        <w:t>①</w:t>
      </w:r>
      <w:r w:rsidRPr="00AA3DEF">
        <w:rPr>
          <w:i/>
          <w:iCs/>
        </w:rPr>
        <w:t>b</w:t>
      </w:r>
      <w:r w:rsidRPr="00AA3DEF">
        <w:rPr>
          <w:vertAlign w:val="superscript"/>
        </w:rPr>
        <w:t>2</w:t>
      </w:r>
      <w:r w:rsidRPr="00AA3DEF">
        <w:rPr>
          <w:rFonts w:hint="eastAsia"/>
        </w:rPr>
        <w:t>＞</w:t>
      </w:r>
      <w:r w:rsidRPr="00AA3DEF">
        <w:t>4</w:t>
      </w:r>
      <w:r w:rsidRPr="00AA3DEF">
        <w:rPr>
          <w:i/>
          <w:iCs/>
        </w:rPr>
        <w:t>ac</w:t>
      </w:r>
      <w:r w:rsidRPr="00AA3DEF">
        <w:rPr>
          <w:rFonts w:hint="eastAsia"/>
        </w:rPr>
        <w:t>；②</w:t>
      </w:r>
      <w:r w:rsidRPr="00AA3DEF">
        <w:rPr>
          <w:i/>
          <w:iCs/>
        </w:rPr>
        <w:t>ac</w:t>
      </w:r>
      <w:r w:rsidRPr="00AA3DEF">
        <w:rPr>
          <w:rFonts w:hint="eastAsia"/>
        </w:rPr>
        <w:t>＞</w:t>
      </w:r>
      <w:r w:rsidRPr="00AA3DEF">
        <w:t>0</w:t>
      </w:r>
      <w:r w:rsidRPr="00AA3DEF">
        <w:rPr>
          <w:rFonts w:hint="eastAsia"/>
        </w:rPr>
        <w:t>；</w:t>
      </w:r>
      <w:r w:rsidRPr="00AA3DEF">
        <w:t xml:space="preserve"> </w:t>
      </w:r>
      <w:r w:rsidRPr="00AA3DEF">
        <w:rPr>
          <w:rFonts w:hint="eastAsia"/>
        </w:rPr>
        <w:t>③当</w:t>
      </w:r>
      <w:r w:rsidRPr="00AA3DEF">
        <w:rPr>
          <w:i/>
          <w:iCs/>
        </w:rPr>
        <w:t>x</w:t>
      </w:r>
      <w:r w:rsidRPr="00AA3DEF">
        <w:rPr>
          <w:rFonts w:hint="eastAsia"/>
        </w:rPr>
        <w:t>＞</w:t>
      </w:r>
      <w:r w:rsidRPr="00AA3DEF">
        <w:t>1</w:t>
      </w:r>
      <w:r w:rsidRPr="00AA3DEF">
        <w:rPr>
          <w:rFonts w:hint="eastAsia"/>
        </w:rPr>
        <w:t>时，</w:t>
      </w:r>
      <w:r w:rsidRPr="00AA3DEF">
        <w:rPr>
          <w:i/>
          <w:iCs/>
        </w:rPr>
        <w:t>y</w:t>
      </w:r>
      <w:r w:rsidRPr="00AA3DEF">
        <w:rPr>
          <w:rFonts w:hint="eastAsia"/>
        </w:rPr>
        <w:t>随</w:t>
      </w:r>
      <w:r w:rsidRPr="00AA3DEF">
        <w:rPr>
          <w:i/>
          <w:iCs/>
        </w:rPr>
        <w:t>x</w:t>
      </w:r>
      <w:r w:rsidRPr="00AA3DEF">
        <w:rPr>
          <w:rFonts w:hint="eastAsia"/>
        </w:rPr>
        <w:t>的增大而减小；</w:t>
      </w:r>
    </w:p>
    <w:p w:rsidR="00980034" w:rsidRPr="00AA3DEF" w:rsidRDefault="001E5125" w:rsidP="008A3B7F">
      <w:pPr>
        <w:pStyle w:val="DefaultParagraph"/>
        <w:spacing w:line="360" w:lineRule="auto"/>
        <w:ind w:leftChars="50" w:left="212" w:hangingChars="51" w:hanging="107"/>
      </w:pPr>
      <w:r w:rsidRPr="00AA3DEF">
        <w:t xml:space="preserve"> </w:t>
      </w:r>
      <w:r w:rsidRPr="00AA3DEF">
        <w:rPr>
          <w:rFonts w:hint="eastAsia"/>
        </w:rPr>
        <w:t>④</w:t>
      </w:r>
      <w:r w:rsidRPr="00AA3DEF">
        <w:t>3</w:t>
      </w:r>
      <w:r w:rsidRPr="00AA3DEF">
        <w:rPr>
          <w:i/>
          <w:iCs/>
        </w:rPr>
        <w:t>a</w:t>
      </w:r>
      <w:r w:rsidRPr="00AA3DEF">
        <w:t>+</w:t>
      </w:r>
      <w:r w:rsidRPr="00AA3DEF">
        <w:rPr>
          <w:i/>
          <w:iCs/>
        </w:rPr>
        <w:t>c</w:t>
      </w:r>
      <w:r w:rsidRPr="00AA3DEF">
        <w:rPr>
          <w:rFonts w:hint="eastAsia"/>
        </w:rPr>
        <w:t>＞</w:t>
      </w:r>
      <w:r w:rsidRPr="00AA3DEF">
        <w:t>0</w:t>
      </w:r>
      <w:r w:rsidRPr="00AA3DEF">
        <w:rPr>
          <w:rFonts w:hint="eastAsia"/>
        </w:rPr>
        <w:t>；⑤任意实数</w:t>
      </w:r>
      <w:r w:rsidRPr="00AA3DEF">
        <w:rPr>
          <w:i/>
          <w:iCs/>
        </w:rPr>
        <w:t>m</w:t>
      </w:r>
      <w:r w:rsidRPr="00AA3DEF">
        <w:rPr>
          <w:rFonts w:hint="eastAsia"/>
        </w:rPr>
        <w:t>，</w:t>
      </w:r>
      <w:proofErr w:type="spellStart"/>
      <w:r w:rsidRPr="00AA3DEF">
        <w:rPr>
          <w:i/>
          <w:iCs/>
        </w:rPr>
        <w:t>a</w:t>
      </w:r>
      <w:r w:rsidRPr="00AA3DEF">
        <w:t>+</w:t>
      </w:r>
      <w:r w:rsidRPr="00AA3DEF">
        <w:rPr>
          <w:i/>
          <w:iCs/>
        </w:rPr>
        <w:t>b</w:t>
      </w:r>
      <w:proofErr w:type="spellEnd"/>
      <w:r w:rsidRPr="00AA3DEF">
        <w:rPr>
          <w:rFonts w:hint="eastAsia"/>
        </w:rPr>
        <w:t>≥</w:t>
      </w:r>
      <w:r w:rsidRPr="00AA3DEF">
        <w:rPr>
          <w:i/>
          <w:iCs/>
        </w:rPr>
        <w:t>am</w:t>
      </w:r>
      <w:r w:rsidRPr="00AA3DEF">
        <w:rPr>
          <w:vertAlign w:val="superscript"/>
        </w:rPr>
        <w:t>2</w:t>
      </w:r>
      <w:r w:rsidRPr="00AA3DEF">
        <w:t>+</w:t>
      </w:r>
      <w:r w:rsidRPr="00AA3DEF">
        <w:rPr>
          <w:i/>
          <w:iCs/>
        </w:rPr>
        <w:t>bm</w:t>
      </w:r>
      <w:r w:rsidRPr="00AA3DEF">
        <w:rPr>
          <w:rFonts w:ascii="宋体" w:hAnsi="宋体"/>
        </w:rPr>
        <w:t xml:space="preserve">. </w:t>
      </w:r>
    </w:p>
    <w:p w:rsidR="00980034" w:rsidRPr="00AA3DEF" w:rsidRDefault="001E5125" w:rsidP="008A3B7F">
      <w:pPr>
        <w:pStyle w:val="DefaultParagraph"/>
        <w:spacing w:line="360" w:lineRule="auto"/>
        <w:ind w:leftChars="99" w:left="208"/>
      </w:pPr>
      <w:r w:rsidRPr="00AA3DEF">
        <w:rPr>
          <w:rFonts w:hint="eastAsia"/>
        </w:rPr>
        <w:t>其中结论正确的序号是（</w:t>
      </w:r>
      <w:r w:rsidRPr="00AA3DEF">
        <w:t xml:space="preserve">       </w:t>
      </w:r>
      <w:r w:rsidRPr="00AA3DEF">
        <w:rPr>
          <w:rFonts w:hint="eastAsia"/>
        </w:rPr>
        <w:t>）</w:t>
      </w:r>
      <w:r w:rsidRPr="00AA3DEF">
        <w:rPr>
          <w:rFonts w:ascii="宋体"/>
        </w:rPr>
        <w:t>.</w:t>
      </w:r>
    </w:p>
    <w:p w:rsidR="00980034" w:rsidRPr="00AA3DEF" w:rsidRDefault="001E5125" w:rsidP="008A3B7F">
      <w:pPr>
        <w:pStyle w:val="DefaultParagraph"/>
        <w:spacing w:line="360" w:lineRule="auto"/>
        <w:ind w:leftChars="99" w:left="208"/>
      </w:pPr>
      <w:r w:rsidRPr="00AA3DEF">
        <w:t>A.</w:t>
      </w:r>
      <w:r w:rsidRPr="00AA3DEF">
        <w:rPr>
          <w:rFonts w:hint="eastAsia"/>
        </w:rPr>
        <w:t>①②③</w:t>
      </w:r>
      <w:r w:rsidRPr="00AA3DEF">
        <w:t xml:space="preserve">     B.</w:t>
      </w:r>
      <w:r w:rsidRPr="00AA3DEF">
        <w:rPr>
          <w:rFonts w:hint="eastAsia"/>
        </w:rPr>
        <w:t>①④⑤</w:t>
      </w:r>
      <w:r w:rsidRPr="00AA3DEF">
        <w:t xml:space="preserve">      C.</w:t>
      </w:r>
      <w:r w:rsidRPr="00AA3DEF">
        <w:rPr>
          <w:rFonts w:hint="eastAsia"/>
        </w:rPr>
        <w:t>③④⑤</w:t>
      </w:r>
      <w:r w:rsidRPr="00AA3DEF">
        <w:t xml:space="preserve">     D.</w:t>
      </w:r>
      <w:r w:rsidRPr="00AA3DEF">
        <w:rPr>
          <w:rFonts w:hint="eastAsia"/>
        </w:rPr>
        <w:t>①③⑤</w:t>
      </w:r>
    </w:p>
    <w:p w:rsidR="00980034" w:rsidRPr="00AA3DEF" w:rsidRDefault="001E5125" w:rsidP="008A3B7F">
      <w:pPr>
        <w:jc w:val="center"/>
        <w:rPr>
          <w:rFonts w:ascii="黑体" w:eastAsia="黑体" w:hAnsi="黑体" w:cs="方正仿宋简体"/>
          <w:sz w:val="28"/>
          <w:szCs w:val="28"/>
        </w:rPr>
      </w:pPr>
      <w:r w:rsidRPr="00AA3DEF">
        <w:rPr>
          <w:rFonts w:ascii="黑体" w:eastAsia="黑体" w:hAnsi="黑体" w:cs="方正仿宋简体" w:hint="eastAsia"/>
          <w:sz w:val="28"/>
          <w:szCs w:val="28"/>
        </w:rPr>
        <w:t>第Ⅱ卷</w:t>
      </w:r>
      <w:r w:rsidRPr="00AA3DEF">
        <w:rPr>
          <w:rFonts w:ascii="黑体" w:eastAsia="黑体" w:hAnsi="黑体" w:cs="方正仿宋简体"/>
          <w:sz w:val="28"/>
          <w:szCs w:val="28"/>
        </w:rPr>
        <w:t xml:space="preserve">    </w:t>
      </w:r>
      <w:r w:rsidRPr="00AA3DEF">
        <w:rPr>
          <w:rFonts w:ascii="黑体" w:eastAsia="黑体" w:hAnsi="黑体" w:cs="方正仿宋简体" w:hint="eastAsia"/>
          <w:sz w:val="28"/>
          <w:szCs w:val="28"/>
        </w:rPr>
        <w:t>（非选择题</w:t>
      </w:r>
      <w:r w:rsidRPr="00AA3DEF">
        <w:rPr>
          <w:rFonts w:ascii="黑体" w:eastAsia="黑体" w:hAnsi="黑体" w:cs="方正仿宋简体"/>
          <w:sz w:val="28"/>
          <w:szCs w:val="28"/>
        </w:rPr>
        <w:t xml:space="preserve">   </w:t>
      </w:r>
      <w:r w:rsidRPr="00AA3DEF">
        <w:rPr>
          <w:rFonts w:ascii="黑体" w:eastAsia="黑体" w:hAnsi="黑体" w:cs="方正仿宋简体" w:hint="eastAsia"/>
          <w:sz w:val="28"/>
          <w:szCs w:val="28"/>
        </w:rPr>
        <w:t>共</w:t>
      </w:r>
      <w:r w:rsidRPr="00AA3DEF">
        <w:rPr>
          <w:rFonts w:ascii="黑体" w:eastAsia="黑体" w:hAnsi="黑体" w:cs="方正仿宋简体"/>
          <w:sz w:val="28"/>
          <w:szCs w:val="28"/>
        </w:rPr>
        <w:t>84</w:t>
      </w:r>
      <w:r w:rsidRPr="00AA3DEF">
        <w:rPr>
          <w:rFonts w:ascii="黑体" w:eastAsia="黑体" w:hAnsi="黑体" w:cs="方正仿宋简体" w:hint="eastAsia"/>
          <w:sz w:val="28"/>
          <w:szCs w:val="28"/>
        </w:rPr>
        <w:t>分）</w:t>
      </w:r>
    </w:p>
    <w:p w:rsidR="00980034" w:rsidRPr="00AA3DEF" w:rsidRDefault="001E5125" w:rsidP="008A3B7F">
      <w:pPr>
        <w:rPr>
          <w:rFonts w:ascii="方正仿宋简体" w:eastAsia="方正仿宋简体" w:hAnsi="方正仿宋简体" w:cs="方正仿宋简体"/>
          <w:bCs/>
        </w:rPr>
      </w:pPr>
      <w:r w:rsidRPr="00AA3DEF">
        <w:rPr>
          <w:rFonts w:ascii="黑体" w:eastAsia="黑体" w:hAnsi="黑体" w:cs="黑体" w:hint="eastAsia"/>
          <w:b/>
        </w:rPr>
        <w:t>说明：</w:t>
      </w:r>
      <w:r w:rsidRPr="00AA3DEF">
        <w:rPr>
          <w:rFonts w:ascii="黑体" w:eastAsia="黑体" w:hAnsi="黑体" w:cs="方正仿宋简体" w:hint="eastAsia"/>
          <w:bCs/>
        </w:rPr>
        <w:t>将第Ⅱ</w:t>
      </w:r>
      <w:proofErr w:type="gramStart"/>
      <w:r w:rsidRPr="00AA3DEF">
        <w:rPr>
          <w:rFonts w:ascii="黑体" w:eastAsia="黑体" w:hAnsi="黑体" w:cs="方正仿宋简体" w:hint="eastAsia"/>
          <w:bCs/>
        </w:rPr>
        <w:t>卷答案</w:t>
      </w:r>
      <w:proofErr w:type="gramEnd"/>
      <w:r w:rsidRPr="00AA3DEF">
        <w:rPr>
          <w:rFonts w:ascii="黑体" w:eastAsia="黑体" w:hAnsi="黑体" w:cs="方正仿宋简体" w:hint="eastAsia"/>
          <w:bCs/>
        </w:rPr>
        <w:t>用</w:t>
      </w:r>
      <w:r w:rsidRPr="00AA3DEF">
        <w:rPr>
          <w:rFonts w:ascii="黑体" w:eastAsia="黑体" w:hAnsi="黑体" w:cs="方正仿宋简体"/>
          <w:bCs/>
        </w:rPr>
        <w:t>0.5mm</w:t>
      </w:r>
      <w:r w:rsidRPr="00AA3DEF">
        <w:rPr>
          <w:rFonts w:ascii="黑体" w:eastAsia="黑体" w:hAnsi="黑体" w:cs="方正仿宋简体" w:hint="eastAsia"/>
          <w:bCs/>
        </w:rPr>
        <w:t>的黑色签字笔答在答题卡的相应位置上</w:t>
      </w:r>
      <w:r w:rsidRPr="00AA3DEF">
        <w:rPr>
          <w:rFonts w:ascii="黑体" w:eastAsia="黑体" w:hAnsi="黑体" w:cs="方正仿宋简体"/>
          <w:bCs/>
        </w:rPr>
        <w:t>.</w:t>
      </w:r>
    </w:p>
    <w:p w:rsidR="00980034" w:rsidRPr="00AA3DEF" w:rsidRDefault="001E5125" w:rsidP="008A3B7F">
      <w:pPr>
        <w:rPr>
          <w:rFonts w:ascii="宋体" w:cs="宋体"/>
          <w:b/>
          <w:bCs/>
        </w:rPr>
      </w:pPr>
      <w:r w:rsidRPr="00AA3DEF">
        <w:rPr>
          <w:rFonts w:ascii="宋体" w:hAnsi="宋体" w:cs="宋体" w:hint="eastAsia"/>
          <w:b/>
          <w:bCs/>
        </w:rPr>
        <w:t>二、填空题（本大题共</w:t>
      </w:r>
      <w:r w:rsidRPr="00AA3DEF">
        <w:rPr>
          <w:rFonts w:ascii="宋体" w:hAnsi="宋体" w:cs="宋体"/>
          <w:b/>
          <w:bCs/>
        </w:rPr>
        <w:t>6</w:t>
      </w:r>
      <w:r w:rsidRPr="00AA3DEF">
        <w:rPr>
          <w:rFonts w:ascii="宋体" w:hAnsi="宋体" w:cs="宋体" w:hint="eastAsia"/>
          <w:b/>
          <w:bCs/>
        </w:rPr>
        <w:t>小题，共</w:t>
      </w:r>
      <w:r w:rsidRPr="00AA3DEF">
        <w:rPr>
          <w:rFonts w:ascii="宋体" w:hAnsi="宋体" w:cs="宋体"/>
          <w:b/>
          <w:bCs/>
        </w:rPr>
        <w:t>18</w:t>
      </w:r>
      <w:r w:rsidRPr="00AA3DEF">
        <w:rPr>
          <w:rFonts w:ascii="宋体" w:hAnsi="宋体" w:cs="宋体" w:hint="eastAsia"/>
          <w:b/>
          <w:bCs/>
        </w:rPr>
        <w:t>分</w:t>
      </w:r>
      <w:r w:rsidRPr="00AA3DEF">
        <w:rPr>
          <w:rFonts w:ascii="宋体" w:hAnsi="宋体" w:cs="宋体"/>
          <w:b/>
          <w:bCs/>
        </w:rPr>
        <w:t xml:space="preserve">. </w:t>
      </w:r>
      <w:r w:rsidRPr="00AA3DEF">
        <w:rPr>
          <w:rFonts w:ascii="宋体" w:hAnsi="宋体" w:cs="宋体" w:hint="eastAsia"/>
          <w:b/>
          <w:bCs/>
        </w:rPr>
        <w:t>只要求填写最后结果，每</w:t>
      </w:r>
      <w:proofErr w:type="gramStart"/>
      <w:r w:rsidRPr="00AA3DEF">
        <w:rPr>
          <w:rFonts w:ascii="宋体" w:hAnsi="宋体" w:cs="宋体" w:hint="eastAsia"/>
          <w:b/>
          <w:bCs/>
        </w:rPr>
        <w:t>小题填对得</w:t>
      </w:r>
      <w:proofErr w:type="gramEnd"/>
      <w:r w:rsidRPr="00AA3DEF">
        <w:rPr>
          <w:rFonts w:ascii="宋体" w:hAnsi="宋体" w:cs="宋体"/>
          <w:b/>
          <w:bCs/>
        </w:rPr>
        <w:t>3</w:t>
      </w:r>
      <w:r w:rsidRPr="00AA3DEF">
        <w:rPr>
          <w:rFonts w:ascii="宋体" w:hAnsi="宋体" w:cs="宋体" w:hint="eastAsia"/>
          <w:b/>
          <w:bCs/>
        </w:rPr>
        <w:t>分</w:t>
      </w:r>
      <w:r w:rsidRPr="00AA3DEF">
        <w:rPr>
          <w:rFonts w:ascii="宋体" w:cs="宋体"/>
          <w:b/>
          <w:bCs/>
        </w:rPr>
        <w:t>.</w:t>
      </w:r>
      <w:r w:rsidRPr="00AA3DEF">
        <w:rPr>
          <w:rFonts w:ascii="宋体" w:hAnsi="宋体" w:cs="宋体" w:hint="eastAsia"/>
          <w:b/>
          <w:bCs/>
        </w:rPr>
        <w:t>）</w:t>
      </w:r>
    </w:p>
    <w:p w:rsidR="00980034" w:rsidRPr="00AA3DEF" w:rsidRDefault="001E5125" w:rsidP="008A3B7F">
      <w:pPr>
        <w:ind w:left="315" w:hanging="315"/>
      </w:pPr>
      <w:r w:rsidRPr="00AA3DEF">
        <w:t>13</w:t>
      </w:r>
      <w:r w:rsidRPr="00AA3DEF">
        <w:rPr>
          <w:rFonts w:ascii="宋体" w:cs="宋体"/>
        </w:rPr>
        <w:t>.</w:t>
      </w:r>
      <w:r w:rsidRPr="00AA3DEF">
        <w:rPr>
          <w:rFonts w:hAnsi="Arial"/>
        </w:rPr>
        <w:t xml:space="preserve"> </w:t>
      </w:r>
      <w:r w:rsidRPr="00AA3DEF">
        <w:rPr>
          <w:rFonts w:hAnsi="Arial" w:hint="eastAsia"/>
        </w:rPr>
        <w:t>在同一坐标系内，直线</w:t>
      </w:r>
      <w:r w:rsidRPr="00AA3DEF">
        <w:rPr>
          <w:rFonts w:hAnsi="Arial"/>
          <w:i/>
        </w:rPr>
        <w:t>y</w:t>
      </w:r>
      <w:r w:rsidRPr="00AA3DEF">
        <w:rPr>
          <w:rFonts w:ascii="宋体" w:hAnsi="宋体"/>
          <w:vertAlign w:val="subscript"/>
        </w:rPr>
        <w:t>1</w:t>
      </w:r>
      <w:r w:rsidRPr="00AA3DEF">
        <w:rPr>
          <w:rFonts w:hAnsi="Arial"/>
        </w:rPr>
        <w:t>=</w:t>
      </w:r>
      <w:r w:rsidRPr="00AA3DEF">
        <w:rPr>
          <w:rFonts w:hAnsi="Arial"/>
          <w:i/>
        </w:rPr>
        <w:t>x</w:t>
      </w:r>
      <w:r w:rsidRPr="00AA3DEF">
        <w:rPr>
          <w:rFonts w:hAnsi="Arial"/>
        </w:rPr>
        <w:t>-3</w:t>
      </w:r>
      <w:r w:rsidRPr="00AA3DEF">
        <w:rPr>
          <w:rFonts w:hAnsi="Arial" w:hint="eastAsia"/>
        </w:rPr>
        <w:t>与双曲线</w:t>
      </w:r>
      <w:r w:rsidRPr="00AA3DEF">
        <w:rPr>
          <w:rFonts w:hAnsi="Arial"/>
          <w:i/>
        </w:rPr>
        <w:t>y</w:t>
      </w:r>
      <w:r w:rsidRPr="00AA3DEF">
        <w:rPr>
          <w:rFonts w:ascii="宋体" w:hAnsi="宋体"/>
          <w:vertAlign w:val="subscript"/>
        </w:rPr>
        <w:t>2</w:t>
      </w:r>
      <w:r w:rsidRPr="00AA3DEF">
        <w:rPr>
          <w:rFonts w:ascii="宋体" w:hAnsi="宋体"/>
        </w:rPr>
        <w:t>=</w:t>
      </w:r>
      <w:r w:rsidRPr="00AA3DEF">
        <w:rPr>
          <w:rFonts w:ascii="宋体" w:hAnsi="宋体"/>
        </w:rPr>
        <w:fldChar w:fldCharType="begin"/>
      </w:r>
      <w:r w:rsidRPr="00AA3DEF">
        <w:rPr>
          <w:rFonts w:ascii="宋体" w:hAnsi="宋体"/>
        </w:rPr>
        <w:instrText xml:space="preserve"> eq \f</w:instrText>
      </w:r>
      <w:r w:rsidRPr="00AA3DEF">
        <w:rPr>
          <w:rFonts w:ascii="宋体" w:hAnsi="宋体"/>
          <w:sz w:val="20"/>
        </w:rPr>
        <w:instrText>(-</w:instrText>
      </w:r>
      <w:r w:rsidRPr="00AA3DEF">
        <w:rPr>
          <w:sz w:val="20"/>
        </w:rPr>
        <w:instrText>2,</w:instrText>
      </w:r>
      <w:r w:rsidRPr="00AA3DEF">
        <w:rPr>
          <w:i/>
          <w:sz w:val="20"/>
        </w:rPr>
        <w:instrText>x</w:instrText>
      </w:r>
      <w:r w:rsidRPr="00AA3DEF">
        <w:rPr>
          <w:rFonts w:ascii="宋体" w:hAnsi="宋体"/>
          <w:sz w:val="20"/>
        </w:rPr>
        <w:instrText>)</w:instrText>
      </w:r>
      <w:r w:rsidRPr="00AA3DEF">
        <w:rPr>
          <w:rFonts w:ascii="宋体" w:hAnsi="宋体"/>
        </w:rPr>
        <w:fldChar w:fldCharType="end"/>
      </w:r>
      <w:r w:rsidRPr="00AA3DEF">
        <w:rPr>
          <w:rFonts w:hAnsi="Arial" w:hint="eastAsia"/>
        </w:rPr>
        <w:t>相交于点</w:t>
      </w:r>
      <w:r w:rsidRPr="00AA3DEF">
        <w:rPr>
          <w:i/>
          <w:iCs/>
        </w:rPr>
        <w:t>A</w:t>
      </w:r>
      <w:r w:rsidRPr="00AA3DEF">
        <w:rPr>
          <w:rFonts w:hAnsi="Arial" w:hint="eastAsia"/>
        </w:rPr>
        <w:t>和点</w:t>
      </w:r>
      <w:r w:rsidRPr="00AA3DEF">
        <w:rPr>
          <w:i/>
          <w:iCs/>
        </w:rPr>
        <w:t>B</w:t>
      </w:r>
      <w:r w:rsidRPr="00AA3DEF">
        <w:rPr>
          <w:rFonts w:hAnsi="Arial" w:hint="eastAsia"/>
        </w:rPr>
        <w:t>，则</w:t>
      </w:r>
      <w:r>
        <w:rPr>
          <w:rFonts w:hAnsi="Arial"/>
          <w:position w:val="-12"/>
        </w:rPr>
        <w:object w:dxaOrig="720" w:dyaOrig="360">
          <v:shape id="_x0000_i1063" type="#_x0000_t75" alt="学科网(www.zxxk.com)--教育资源门户，提供试卷、教案、课件、论文、素材及各类教学资源下载，还有大量而丰富的教学相关资讯！" style="width:36pt;height:18pt" o:ole="">
            <v:imagedata r:id="rId75" o:title=""/>
          </v:shape>
          <o:OLEObject Type="Embed" ProgID="Equation.DSMT4" ShapeID="_x0000_i1063" DrawAspect="Content" ObjectID="_1589741048" r:id="rId76"/>
        </w:object>
      </w:r>
      <w:r w:rsidRPr="00AA3DEF">
        <w:rPr>
          <w:rFonts w:hAnsi="Arial" w:hint="eastAsia"/>
        </w:rPr>
        <w:t>时自变量</w:t>
      </w:r>
      <w:r>
        <w:rPr>
          <w:rFonts w:hAnsi="Arial"/>
          <w:position w:val="-6"/>
        </w:rPr>
        <w:object w:dxaOrig="195" w:dyaOrig="225">
          <v:shape id="_x0000_i1064" type="#_x0000_t75" alt="学科网(www.zxxk.com)--教育资源门户，提供试卷、教案、课件、论文、素材及各类教学资源下载，还有大量而丰富的教学相关资讯！" style="width:9.75pt;height:11.25pt" o:ole="">
            <v:imagedata r:id="rId77" o:title=""/>
          </v:shape>
          <o:OLEObject Type="Embed" ProgID="Equation.DSMT4" ShapeID="_x0000_i1064" DrawAspect="Content" ObjectID="_1589741049" r:id="rId78"/>
        </w:object>
      </w:r>
      <w:r w:rsidRPr="00AA3DEF">
        <w:rPr>
          <w:rFonts w:hAnsi="Arial" w:hint="eastAsia"/>
        </w:rPr>
        <w:t>的取值范围是</w:t>
      </w:r>
      <w:r w:rsidRPr="00AA3DEF">
        <w:rPr>
          <w:rFonts w:hAnsi="Arial"/>
        </w:rPr>
        <w:t>___________.</w:t>
      </w:r>
    </w:p>
    <w:p w:rsidR="00980034" w:rsidRPr="00AA3DEF" w:rsidRDefault="001E5125" w:rsidP="008A3B7F">
      <w:pPr>
        <w:shd w:val="clear" w:color="auto" w:fill="FFFFFF"/>
        <w:tabs>
          <w:tab w:val="center" w:pos="4153"/>
        </w:tabs>
        <w:ind w:left="-5"/>
        <w:rPr>
          <w:rFonts w:ascii="Arial" w:hAnsi="Arial" w:cs="Arial"/>
        </w:rPr>
      </w:pPr>
      <w:r w:rsidRPr="00AA3DEF">
        <w:t>14</w:t>
      </w:r>
      <w:r w:rsidRPr="00252C22">
        <w:t>.</w:t>
      </w:r>
      <w:r w:rsidRPr="00AA3DEF">
        <w:t xml:space="preserve"> </w:t>
      </w:r>
      <w:r w:rsidRPr="00AA3DEF">
        <w:rPr>
          <w:rFonts w:hint="eastAsia"/>
        </w:rPr>
        <w:t>因式分解：</w:t>
      </w:r>
      <w:r>
        <w:rPr>
          <w:position w:val="-14"/>
        </w:rPr>
        <w:object w:dxaOrig="1905" w:dyaOrig="405">
          <v:shape id="_x0000_i1065" type="#_x0000_t75" alt="学科网(www.zxxk.com)--教育资源门户，提供试卷、教案、课件、论文、素材及各类教学资源下载，还有大量而丰富的教学相关资讯！" style="width:95.25pt;height:20.25pt" o:ole="">
            <v:imagedata r:id="rId79" o:title=""/>
          </v:shape>
          <o:OLEObject Type="Embed" ProgID="Equation.DSMT4" ShapeID="_x0000_i1065" DrawAspect="Content" ObjectID="_1589741050" r:id="rId80"/>
        </w:object>
      </w:r>
      <w:r w:rsidRPr="00AA3DEF">
        <w:rPr>
          <w:rFonts w:ascii="Arial" w:hAnsi="Arial" w:cs="Arial"/>
        </w:rPr>
        <w:t xml:space="preserve"> _______________.</w:t>
      </w:r>
    </w:p>
    <w:p w:rsidR="00980034" w:rsidRPr="00AA3DEF" w:rsidRDefault="001E5125" w:rsidP="008A3B7F">
      <w:pPr>
        <w:ind w:left="315" w:hanging="315"/>
      </w:pPr>
      <w:r w:rsidRPr="00252C22">
        <w:t>15.</w:t>
      </w:r>
      <w:r w:rsidRPr="00AA3DEF">
        <w:rPr>
          <w:rFonts w:hAnsi="宋体" w:hint="eastAsia"/>
        </w:rPr>
        <w:t>如图，菱形纸片</w:t>
      </w:r>
      <w:r w:rsidRPr="00AA3DEF">
        <w:rPr>
          <w:i/>
        </w:rPr>
        <w:t>ABCD</w:t>
      </w:r>
      <w:r w:rsidRPr="00AA3DEF">
        <w:rPr>
          <w:rFonts w:hAnsi="宋体" w:hint="eastAsia"/>
        </w:rPr>
        <w:t>中，</w:t>
      </w:r>
      <w:r w:rsidRPr="00AA3DEF">
        <w:rPr>
          <w:rFonts w:ascii="宋体" w:hint="eastAsia"/>
        </w:rPr>
        <w:t>∠</w:t>
      </w:r>
      <w:r w:rsidRPr="00AA3DEF">
        <w:rPr>
          <w:i/>
        </w:rPr>
        <w:t>A</w:t>
      </w:r>
      <w:r w:rsidRPr="00AA3DEF">
        <w:t>=60°</w:t>
      </w:r>
      <w:r w:rsidRPr="00AA3DEF">
        <w:rPr>
          <w:rFonts w:hAnsi="宋体" w:hint="eastAsia"/>
        </w:rPr>
        <w:t>，折叠菱形纸片</w:t>
      </w:r>
      <w:r w:rsidRPr="00AA3DEF">
        <w:rPr>
          <w:i/>
        </w:rPr>
        <w:t>ABCD</w:t>
      </w:r>
      <w:r w:rsidRPr="00AA3DEF">
        <w:rPr>
          <w:rFonts w:hAnsi="宋体" w:hint="eastAsia"/>
        </w:rPr>
        <w:t>，使点</w:t>
      </w:r>
      <w:r w:rsidRPr="00AA3DEF">
        <w:rPr>
          <w:i/>
        </w:rPr>
        <w:t>C</w:t>
      </w:r>
      <w:r w:rsidRPr="00AA3DEF">
        <w:rPr>
          <w:rFonts w:hAnsi="宋体" w:hint="eastAsia"/>
        </w:rPr>
        <w:t>落在</w:t>
      </w:r>
      <w:r w:rsidRPr="00AA3DEF">
        <w:rPr>
          <w:i/>
        </w:rPr>
        <w:t>DP</w:t>
      </w:r>
      <w:r w:rsidRPr="00AA3DEF">
        <w:rPr>
          <w:rFonts w:hAnsi="宋体" w:hint="eastAsia"/>
        </w:rPr>
        <w:t>（</w:t>
      </w:r>
      <w:r w:rsidRPr="00AA3DEF">
        <w:rPr>
          <w:i/>
        </w:rPr>
        <w:t>P</w:t>
      </w:r>
      <w:r w:rsidRPr="00AA3DEF">
        <w:rPr>
          <w:rFonts w:hAnsi="宋体" w:hint="eastAsia"/>
        </w:rPr>
        <w:t>为</w:t>
      </w:r>
      <w:r w:rsidRPr="00AA3DEF">
        <w:rPr>
          <w:i/>
        </w:rPr>
        <w:t>AB</w:t>
      </w:r>
      <w:r w:rsidRPr="00AA3DEF">
        <w:rPr>
          <w:rFonts w:hAnsi="宋体" w:hint="eastAsia"/>
        </w:rPr>
        <w:t>中点）所在的直线上，得到经过点</w:t>
      </w:r>
      <w:r w:rsidRPr="00AA3DEF">
        <w:rPr>
          <w:i/>
        </w:rPr>
        <w:t>D</w:t>
      </w:r>
      <w:r w:rsidRPr="00AA3DEF">
        <w:rPr>
          <w:rFonts w:hAnsi="宋体" w:hint="eastAsia"/>
        </w:rPr>
        <w:t>的折痕</w:t>
      </w:r>
      <w:r w:rsidRPr="00AA3DEF">
        <w:rPr>
          <w:i/>
        </w:rPr>
        <w:t>DE</w:t>
      </w:r>
      <w:r w:rsidRPr="00AA3DEF">
        <w:rPr>
          <w:rFonts w:hAnsi="宋体" w:hint="eastAsia"/>
        </w:rPr>
        <w:t>．则</w:t>
      </w:r>
      <w:r w:rsidRPr="00AA3DEF">
        <w:rPr>
          <w:rFonts w:ascii="宋体" w:hint="eastAsia"/>
        </w:rPr>
        <w:t>∠</w:t>
      </w:r>
      <w:r w:rsidRPr="00AA3DEF">
        <w:rPr>
          <w:i/>
        </w:rPr>
        <w:t>DEC</w:t>
      </w:r>
      <w:r w:rsidRPr="00AA3DEF">
        <w:rPr>
          <w:rFonts w:hAnsi="宋体" w:hint="eastAsia"/>
        </w:rPr>
        <w:t>的大小为</w:t>
      </w:r>
      <w:r w:rsidRPr="00AA3DEF">
        <w:rPr>
          <w:rFonts w:ascii="Arial" w:hAnsi="Arial" w:cs="Arial"/>
        </w:rPr>
        <w:t>________.</w:t>
      </w:r>
      <w:r w:rsidRPr="00AA3DEF">
        <w:rPr>
          <w:rFonts w:hAnsi="宋体"/>
          <w:u w:val="single"/>
        </w:rPr>
        <w:t xml:space="preserve">        </w:t>
      </w:r>
    </w:p>
    <w:p w:rsidR="00980034" w:rsidRPr="00AA3DEF" w:rsidRDefault="002E77E6" w:rsidP="008A3B7F">
      <w:pPr>
        <w:ind w:hanging="5"/>
      </w:pPr>
      <w:r>
        <w:rPr>
          <w:noProof/>
        </w:rPr>
        <w:pict>
          <v:group id="_x0000_s1092" alt="学科网(www.zxxk.com)--教育资源门户，提供试卷、教案、课件、论文、素材及各类教学资源下载，还有大量而丰富的教学相关资讯！" style="position:absolute;margin-left:5.65pt;margin-top:1.4pt;width:394.4pt;height:114.9pt;z-index:8" coordorigin="1247,3871" coordsize="8805,2565">
            <v:shape id="_x0000_s1093" type="#_x0000_t75" style="position:absolute;left:1247;top:4215;width:2533;height:2128">
              <v:imagedata r:id="rId81" o:title="" croptop="4120f" cropbottom="2572f" cropright="3710f"/>
            </v:shape>
            <v:shape id="_x0000_s1094" type="#_x0000_t75" style="position:absolute;left:4157;top:4033;width:1860;height:2310">
              <v:imagedata r:id="rId82" o:title=""/>
            </v:shape>
            <v:shape id="_x0000_s1095" type="#_x0000_t75" style="position:absolute;left:6135;top:3871;width:3917;height:2565">
              <v:imagedata r:id="rId83" o:title="" cropleft="1861f" cropright="1893f"/>
            </v:shape>
          </v:group>
        </w:pict>
      </w:r>
      <w:r w:rsidR="001E5125" w:rsidRPr="00AA3DEF">
        <w:t xml:space="preserve">  </w:t>
      </w:r>
    </w:p>
    <w:p w:rsidR="00980034" w:rsidRPr="00AA3DEF" w:rsidRDefault="001E5125" w:rsidP="008A3B7F">
      <w:pPr>
        <w:ind w:hanging="5"/>
      </w:pPr>
    </w:p>
    <w:p w:rsidR="00980034" w:rsidRPr="00AA3DEF" w:rsidRDefault="001E5125" w:rsidP="008A3B7F">
      <w:pPr>
        <w:ind w:hanging="5"/>
      </w:pPr>
    </w:p>
    <w:p w:rsidR="00980034" w:rsidRPr="00AA3DEF" w:rsidRDefault="001E5125" w:rsidP="008A3B7F">
      <w:pPr>
        <w:ind w:hanging="5"/>
      </w:pPr>
    </w:p>
    <w:p w:rsidR="00980034" w:rsidRPr="00AA3DEF" w:rsidRDefault="001E5125" w:rsidP="008A3B7F">
      <w:pPr>
        <w:ind w:hanging="5"/>
      </w:pPr>
    </w:p>
    <w:p w:rsidR="00980034" w:rsidRPr="00AA3DEF" w:rsidRDefault="001E5125" w:rsidP="008A3B7F">
      <w:pPr>
        <w:ind w:hanging="5"/>
      </w:pPr>
    </w:p>
    <w:p w:rsidR="00980034" w:rsidRPr="00AA3DEF" w:rsidRDefault="001E5125" w:rsidP="008A3B7F">
      <w:pPr>
        <w:ind w:hanging="5"/>
      </w:pPr>
    </w:p>
    <w:p w:rsidR="00980034" w:rsidRPr="00AA3DEF" w:rsidRDefault="001E5125" w:rsidP="008A3B7F">
      <w:pPr>
        <w:ind w:hanging="5"/>
      </w:pPr>
    </w:p>
    <w:p w:rsidR="00980034" w:rsidRPr="00AA3DEF" w:rsidRDefault="001E5125" w:rsidP="008A3B7F">
      <w:pPr>
        <w:ind w:hanging="5"/>
      </w:pPr>
      <w:r w:rsidRPr="00AA3DEF">
        <w:t xml:space="preserve">      </w:t>
      </w:r>
    </w:p>
    <w:p w:rsidR="00980034" w:rsidRPr="00AA3DEF" w:rsidRDefault="001E5125" w:rsidP="008A3B7F">
      <w:pPr>
        <w:ind w:hanging="5"/>
      </w:pPr>
      <w:r w:rsidRPr="00AA3DEF">
        <w:t>16</w:t>
      </w:r>
      <w:r w:rsidRPr="00252C22">
        <w:t>.</w:t>
      </w:r>
      <w:r w:rsidRPr="00AA3DEF">
        <w:rPr>
          <w:rFonts w:hint="eastAsia"/>
        </w:rPr>
        <w:t>化简分式：</w:t>
      </w:r>
      <w:r>
        <w:rPr>
          <w:position w:val="-28"/>
        </w:rPr>
        <w:object w:dxaOrig="2160" w:dyaOrig="705">
          <v:shape id="_x0000_i1066" type="#_x0000_t75" alt="学科网(www.zxxk.com)--教育资源门户，提供试卷、教案、课件、论文、素材及各类教学资源下载，还有大量而丰富的教学相关资讯！" style="width:108pt;height:35.25pt" o:ole="">
            <v:imagedata r:id="rId84" o:title=""/>
          </v:shape>
          <o:OLEObject Type="Embed" ProgID="Equation.DSMT4" ShapeID="_x0000_i1066" DrawAspect="Content" ObjectID="_1589741051" r:id="rId85"/>
        </w:object>
      </w:r>
      <w:r w:rsidRPr="00AA3DEF">
        <w:t>=___________.</w:t>
      </w:r>
    </w:p>
    <w:p w:rsidR="00980034" w:rsidRPr="00AA3DEF" w:rsidRDefault="001E5125" w:rsidP="008A3B7F">
      <w:pPr>
        <w:ind w:left="315" w:hanging="315"/>
        <w:rPr>
          <w:rFonts w:hAnsi="宋体"/>
          <w:b/>
          <w:bCs/>
          <w:lang w:bidi="he-IL"/>
        </w:rPr>
      </w:pPr>
      <w:r w:rsidRPr="00252C22">
        <w:t>17</w:t>
      </w:r>
      <w:r w:rsidRPr="00AA3DEF">
        <w:rPr>
          <w:rFonts w:ascii="宋体" w:cs="宋体"/>
        </w:rPr>
        <w:t>.</w:t>
      </w:r>
      <w:r w:rsidRPr="00AA3DEF">
        <w:rPr>
          <w:rFonts w:hAnsi="宋体" w:hint="eastAsia"/>
        </w:rPr>
        <w:t>如图，半径为</w:t>
      </w:r>
      <w:r w:rsidRPr="00AA3DEF">
        <w:t>1cm</w:t>
      </w:r>
      <w:r w:rsidRPr="00AA3DEF">
        <w:rPr>
          <w:rFonts w:hAnsi="宋体" w:hint="eastAsia"/>
        </w:rPr>
        <w:t>，圆心角为</w:t>
      </w:r>
      <w:r w:rsidRPr="00AA3DEF">
        <w:t>90°</w:t>
      </w:r>
      <w:r w:rsidRPr="00AA3DEF">
        <w:rPr>
          <w:rFonts w:hAnsi="宋体" w:hint="eastAsia"/>
        </w:rPr>
        <w:t>的扇形</w:t>
      </w:r>
      <w:r w:rsidR="008A3BBF">
        <w:rPr>
          <w:rFonts w:hAnsi="宋体"/>
        </w:rPr>
        <w:pict>
          <v:shape id="_x0000_i1067" type="#_x0000_t75" alt="学科网(www.zxxk.com)--教育资源门户，提供试卷、教案、课件、论文、素材及各类教学资源下载，还有大量而丰富的教学相关资讯！" style="width:1.5pt;height:1.5pt">
            <v:imagedata r:id="rId45" o:title="530105444803"/>
          </v:shape>
        </w:pict>
      </w:r>
      <w:r w:rsidRPr="00AA3DEF">
        <w:rPr>
          <w:i/>
          <w:iCs/>
        </w:rPr>
        <w:t>OAB</w:t>
      </w:r>
      <w:r w:rsidRPr="00AA3DEF">
        <w:rPr>
          <w:rFonts w:hAnsi="宋体" w:hint="eastAsia"/>
        </w:rPr>
        <w:t>中，分别以</w:t>
      </w:r>
      <w:r w:rsidRPr="00AA3DEF">
        <w:rPr>
          <w:i/>
          <w:iCs/>
        </w:rPr>
        <w:t>OA</w:t>
      </w:r>
      <w:r w:rsidRPr="00AA3DEF">
        <w:rPr>
          <w:rFonts w:hAnsi="宋体" w:hint="eastAsia"/>
        </w:rPr>
        <w:t>、</w:t>
      </w:r>
      <w:r w:rsidRPr="00AA3DEF">
        <w:rPr>
          <w:i/>
          <w:iCs/>
        </w:rPr>
        <w:t>OB</w:t>
      </w:r>
      <w:r w:rsidRPr="00AA3DEF">
        <w:rPr>
          <w:rFonts w:hAnsi="宋体" w:hint="eastAsia"/>
        </w:rPr>
        <w:t>为直径作半圆，则图中阴影部分的面积为</w:t>
      </w:r>
      <w:r w:rsidRPr="00AA3DEF">
        <w:rPr>
          <w:rFonts w:hAnsi="宋体"/>
        </w:rPr>
        <w:t>_____________.</w:t>
      </w:r>
    </w:p>
    <w:p w:rsidR="00980034" w:rsidRPr="00AA3DEF" w:rsidRDefault="001E5125" w:rsidP="008A3B7F">
      <w:pPr>
        <w:ind w:left="315" w:hanging="315"/>
      </w:pPr>
      <w:r w:rsidRPr="00252C22">
        <w:t>18</w:t>
      </w:r>
      <w:r w:rsidRPr="00AA3DEF">
        <w:rPr>
          <w:rFonts w:ascii="宋体" w:cs="宋体"/>
        </w:rPr>
        <w:t>.</w:t>
      </w:r>
      <w:r w:rsidRPr="00AA3DEF">
        <w:rPr>
          <w:rFonts w:hAnsi="宋体" w:hint="eastAsia"/>
        </w:rPr>
        <w:t>如图，一段抛物线：</w:t>
      </w:r>
      <w:r>
        <w:rPr>
          <w:position w:val="-10"/>
        </w:rPr>
        <w:object w:dxaOrig="1320" w:dyaOrig="315">
          <v:shape id="_x0000_i1068" type="#_x0000_t75" alt="学科网(www.zxxk.com)--教育资源门户，提供试卷、教案、课件、论文、素材及各类教学资源下载，还有大量而丰富的教学相关资讯！" style="width:66pt;height:15.75pt" o:ole="">
            <v:imagedata r:id="rId86" o:title=""/>
          </v:shape>
          <o:OLEObject Type="Embed" ProgID="Equation.DSMT4" ShapeID="_x0000_i1068" DrawAspect="Content" ObjectID="_1589741052" r:id="rId87"/>
        </w:object>
      </w:r>
      <w:r w:rsidRPr="00AA3DEF">
        <w:rPr>
          <w:rFonts w:hAnsi="宋体" w:hint="eastAsia"/>
        </w:rPr>
        <w:t>（</w:t>
      </w:r>
      <w:r w:rsidRPr="00AA3DEF">
        <w:t>0≤</w:t>
      </w:r>
      <w:r>
        <w:rPr>
          <w:position w:val="-6"/>
        </w:rPr>
        <w:object w:dxaOrig="195" w:dyaOrig="225">
          <v:shape id="_x0000_i1069" type="#_x0000_t75" alt="学科网(www.zxxk.com)--教育资源门户，提供试卷、教案、课件、论文、素材及各类教学资源下载，还有大量而丰富的教学相关资讯！" style="width:9.75pt;height:11.25pt" o:ole="">
            <v:imagedata r:id="rId88" o:title=""/>
          </v:shape>
          <o:OLEObject Type="Embed" ProgID="Equation.DSMT4" ShapeID="_x0000_i1069" DrawAspect="Content" ObjectID="_1589741053" r:id="rId89"/>
        </w:object>
      </w:r>
      <w:r w:rsidRPr="00AA3DEF">
        <w:t>≤3</w:t>
      </w:r>
      <w:r w:rsidRPr="00AA3DEF">
        <w:rPr>
          <w:rFonts w:hAnsi="宋体" w:hint="eastAsia"/>
        </w:rPr>
        <w:t>），记为</w:t>
      </w:r>
      <w:r w:rsidRPr="00AA3DEF">
        <w:rPr>
          <w:i/>
          <w:iCs/>
        </w:rPr>
        <w:t>C</w:t>
      </w:r>
      <w:r w:rsidRPr="00AA3DEF">
        <w:rPr>
          <w:vertAlign w:val="subscript"/>
        </w:rPr>
        <w:t>1</w:t>
      </w:r>
      <w:r w:rsidRPr="00AA3DEF">
        <w:rPr>
          <w:rFonts w:hAnsi="宋体" w:hint="eastAsia"/>
        </w:rPr>
        <w:t>，它与</w:t>
      </w:r>
      <w:r w:rsidRPr="00AA3DEF">
        <w:rPr>
          <w:i/>
        </w:rPr>
        <w:t>x</w:t>
      </w:r>
      <w:r w:rsidRPr="00AA3DEF">
        <w:rPr>
          <w:rFonts w:hAnsi="宋体" w:hint="eastAsia"/>
        </w:rPr>
        <w:t>轴交于点</w:t>
      </w:r>
      <w:r w:rsidRPr="00AA3DEF">
        <w:rPr>
          <w:i/>
          <w:iCs/>
        </w:rPr>
        <w:t>O</w:t>
      </w:r>
      <w:r w:rsidRPr="00AA3DEF">
        <w:rPr>
          <w:rFonts w:hAnsi="宋体" w:hint="eastAsia"/>
        </w:rPr>
        <w:t>，</w:t>
      </w:r>
      <w:r w:rsidRPr="00AA3DEF">
        <w:rPr>
          <w:i/>
          <w:iCs/>
        </w:rPr>
        <w:t>A</w:t>
      </w:r>
      <w:r w:rsidRPr="00AA3DEF">
        <w:rPr>
          <w:vertAlign w:val="subscript"/>
        </w:rPr>
        <w:t>1</w:t>
      </w:r>
      <w:r w:rsidRPr="00AA3DEF">
        <w:rPr>
          <w:rFonts w:hAnsi="宋体" w:hint="eastAsia"/>
        </w:rPr>
        <w:t>；将</w:t>
      </w:r>
      <w:r w:rsidRPr="00AA3DEF">
        <w:rPr>
          <w:i/>
          <w:iCs/>
        </w:rPr>
        <w:t>C</w:t>
      </w:r>
      <w:r w:rsidRPr="00AA3DEF">
        <w:rPr>
          <w:vertAlign w:val="subscript"/>
        </w:rPr>
        <w:t>1</w:t>
      </w:r>
      <w:r w:rsidRPr="00AA3DEF">
        <w:rPr>
          <w:rFonts w:hAnsi="宋体" w:hint="eastAsia"/>
        </w:rPr>
        <w:t>绕点</w:t>
      </w:r>
      <w:r w:rsidRPr="00AA3DEF">
        <w:rPr>
          <w:i/>
          <w:iCs/>
        </w:rPr>
        <w:t>A</w:t>
      </w:r>
      <w:r w:rsidRPr="00AA3DEF">
        <w:rPr>
          <w:vertAlign w:val="subscript"/>
        </w:rPr>
        <w:t>1</w:t>
      </w:r>
      <w:r w:rsidRPr="00AA3DEF">
        <w:rPr>
          <w:rFonts w:hAnsi="宋体" w:hint="eastAsia"/>
        </w:rPr>
        <w:t>旋转</w:t>
      </w:r>
      <w:r w:rsidRPr="00AA3DEF">
        <w:t>180°</w:t>
      </w:r>
      <w:r w:rsidRPr="00AA3DEF">
        <w:rPr>
          <w:rFonts w:hAnsi="宋体" w:hint="eastAsia"/>
        </w:rPr>
        <w:t>得</w:t>
      </w:r>
      <w:r w:rsidRPr="00AA3DEF">
        <w:rPr>
          <w:i/>
          <w:iCs/>
        </w:rPr>
        <w:t>C</w:t>
      </w:r>
      <w:r w:rsidRPr="00AA3DEF">
        <w:rPr>
          <w:vertAlign w:val="subscript"/>
        </w:rPr>
        <w:t>2</w:t>
      </w:r>
      <w:r w:rsidRPr="00AA3DEF">
        <w:rPr>
          <w:rFonts w:hAnsi="宋体" w:hint="eastAsia"/>
        </w:rPr>
        <w:t>，交</w:t>
      </w:r>
      <w:r w:rsidRPr="00AA3DEF">
        <w:rPr>
          <w:i/>
        </w:rPr>
        <w:t>x</w:t>
      </w:r>
      <w:r w:rsidRPr="00AA3DEF">
        <w:rPr>
          <w:rFonts w:hAnsi="宋体" w:hint="eastAsia"/>
        </w:rPr>
        <w:t>轴于点</w:t>
      </w:r>
      <w:r w:rsidRPr="00AA3DEF">
        <w:rPr>
          <w:i/>
          <w:iCs/>
        </w:rPr>
        <w:t>A</w:t>
      </w:r>
      <w:r w:rsidRPr="00AA3DEF">
        <w:rPr>
          <w:vertAlign w:val="subscript"/>
        </w:rPr>
        <w:t>2</w:t>
      </w:r>
      <w:r w:rsidRPr="00AA3DEF">
        <w:rPr>
          <w:rFonts w:hAnsi="宋体" w:hint="eastAsia"/>
        </w:rPr>
        <w:t>；将</w:t>
      </w:r>
      <w:r w:rsidRPr="00AA3DEF">
        <w:rPr>
          <w:i/>
          <w:iCs/>
        </w:rPr>
        <w:t>C</w:t>
      </w:r>
      <w:r w:rsidRPr="00AA3DEF">
        <w:rPr>
          <w:vertAlign w:val="subscript"/>
        </w:rPr>
        <w:t>2</w:t>
      </w:r>
      <w:r w:rsidRPr="00AA3DEF">
        <w:rPr>
          <w:rFonts w:hAnsi="宋体" w:hint="eastAsia"/>
        </w:rPr>
        <w:t>绕点</w:t>
      </w:r>
      <w:r w:rsidRPr="00AA3DEF">
        <w:rPr>
          <w:i/>
          <w:iCs/>
        </w:rPr>
        <w:t>A</w:t>
      </w:r>
      <w:r w:rsidRPr="00AA3DEF">
        <w:rPr>
          <w:vertAlign w:val="subscript"/>
        </w:rPr>
        <w:t>2</w:t>
      </w:r>
      <w:r w:rsidRPr="00AA3DEF">
        <w:rPr>
          <w:rFonts w:hAnsi="宋体" w:hint="eastAsia"/>
        </w:rPr>
        <w:t>旋转</w:t>
      </w:r>
      <w:r w:rsidRPr="00AA3DEF">
        <w:t>180°</w:t>
      </w:r>
      <w:r w:rsidRPr="00AA3DEF">
        <w:rPr>
          <w:rFonts w:hAnsi="宋体" w:hint="eastAsia"/>
        </w:rPr>
        <w:t>得</w:t>
      </w:r>
      <w:r w:rsidRPr="00AA3DEF">
        <w:t>C</w:t>
      </w:r>
      <w:r w:rsidRPr="00AA3DEF">
        <w:rPr>
          <w:vertAlign w:val="subscript"/>
        </w:rPr>
        <w:t>3</w:t>
      </w:r>
      <w:r w:rsidRPr="00AA3DEF">
        <w:rPr>
          <w:rFonts w:hAnsi="宋体" w:hint="eastAsia"/>
        </w:rPr>
        <w:t>，交</w:t>
      </w:r>
      <w:r w:rsidRPr="00AA3DEF">
        <w:rPr>
          <w:i/>
        </w:rPr>
        <w:t>x</w:t>
      </w:r>
      <w:r w:rsidRPr="00AA3DEF">
        <w:rPr>
          <w:rFonts w:hAnsi="宋体" w:hint="eastAsia"/>
        </w:rPr>
        <w:t>轴于点</w:t>
      </w:r>
      <w:r w:rsidRPr="00AA3DEF">
        <w:rPr>
          <w:i/>
          <w:iCs/>
        </w:rPr>
        <w:t>A</w:t>
      </w:r>
      <w:r w:rsidRPr="00AA3DEF">
        <w:rPr>
          <w:vertAlign w:val="subscript"/>
        </w:rPr>
        <w:t>3</w:t>
      </w:r>
      <w:r w:rsidRPr="00AA3DEF">
        <w:rPr>
          <w:rFonts w:hAnsi="宋体" w:hint="eastAsia"/>
        </w:rPr>
        <w:t>；</w:t>
      </w:r>
      <w:r w:rsidRPr="00AA3DEF">
        <w:rPr>
          <w:rFonts w:ascii="宋体" w:hAnsi="宋体" w:cs="宋体" w:hint="eastAsia"/>
        </w:rPr>
        <w:t>…，</w:t>
      </w:r>
      <w:proofErr w:type="gramStart"/>
      <w:r w:rsidRPr="00AA3DEF">
        <w:rPr>
          <w:rFonts w:hAnsi="宋体" w:hint="eastAsia"/>
        </w:rPr>
        <w:t>如此</w:t>
      </w:r>
      <w:proofErr w:type="gramEnd"/>
      <w:r w:rsidR="008A3BBF">
        <w:rPr>
          <w:rFonts w:hAnsi="宋体"/>
        </w:rPr>
        <w:pict>
          <v:shape id="_x0000_i1070" type="#_x0000_t75" alt="学科网(www.zxxk.com)--教育资源门户，提供试卷、教案、课件、论文、素材及各类教学资源下载，还有大量而丰富的教学相关资讯！" style="width:1.5pt;height:1.5pt">
            <v:imagedata r:id="rId45" o:title="530105444803"/>
          </v:shape>
        </w:pict>
      </w:r>
      <w:r w:rsidRPr="00AA3DEF">
        <w:rPr>
          <w:rFonts w:hAnsi="宋体" w:hint="eastAsia"/>
        </w:rPr>
        <w:t>进行下去，直至得</w:t>
      </w:r>
      <w:r w:rsidRPr="00AA3DEF">
        <w:rPr>
          <w:i/>
          <w:iCs/>
        </w:rPr>
        <w:t>C</w:t>
      </w:r>
      <w:r w:rsidRPr="00AA3DEF">
        <w:rPr>
          <w:vertAlign w:val="subscript"/>
        </w:rPr>
        <w:t>13</w:t>
      </w:r>
      <w:r w:rsidRPr="00AA3DEF">
        <w:rPr>
          <w:rFonts w:hAnsi="宋体" w:hint="eastAsia"/>
        </w:rPr>
        <w:t>．若</w:t>
      </w:r>
      <w:r w:rsidRPr="00AA3DEF">
        <w:rPr>
          <w:i/>
          <w:iCs/>
        </w:rPr>
        <w:t>P</w:t>
      </w:r>
      <w:r w:rsidRPr="00AA3DEF">
        <w:rPr>
          <w:rFonts w:hAnsi="宋体" w:hint="eastAsia"/>
        </w:rPr>
        <w:t>（</w:t>
      </w:r>
      <w:r w:rsidRPr="00AA3DEF">
        <w:t>37</w:t>
      </w:r>
      <w:r w:rsidRPr="00AA3DEF">
        <w:rPr>
          <w:rFonts w:hAnsi="宋体" w:hint="eastAsia"/>
        </w:rPr>
        <w:t>，</w:t>
      </w:r>
      <w:r w:rsidRPr="00AA3DEF">
        <w:rPr>
          <w:i/>
          <w:iCs/>
        </w:rPr>
        <w:t>m</w:t>
      </w:r>
      <w:r w:rsidRPr="00AA3DEF">
        <w:rPr>
          <w:rFonts w:hAnsi="宋体" w:hint="eastAsia"/>
        </w:rPr>
        <w:t>）在第</w:t>
      </w:r>
      <w:r w:rsidRPr="00AA3DEF">
        <w:t>13</w:t>
      </w:r>
      <w:r w:rsidRPr="00AA3DEF">
        <w:rPr>
          <w:rFonts w:hAnsi="宋体" w:hint="eastAsia"/>
        </w:rPr>
        <w:t>段抛物线</w:t>
      </w:r>
      <w:r w:rsidRPr="00AA3DEF">
        <w:rPr>
          <w:i/>
          <w:iCs/>
        </w:rPr>
        <w:t>C</w:t>
      </w:r>
      <w:r w:rsidRPr="00AA3DEF">
        <w:rPr>
          <w:vertAlign w:val="subscript"/>
        </w:rPr>
        <w:t>13</w:t>
      </w:r>
      <w:r w:rsidRPr="00AA3DEF">
        <w:rPr>
          <w:rFonts w:hAnsi="宋体" w:hint="eastAsia"/>
        </w:rPr>
        <w:t>上，则</w:t>
      </w:r>
      <w:r w:rsidRPr="00AA3DEF">
        <w:rPr>
          <w:i/>
          <w:iCs/>
        </w:rPr>
        <w:t>m</w:t>
      </w:r>
      <w:r w:rsidRPr="00AA3DEF">
        <w:t>=_________.</w:t>
      </w:r>
    </w:p>
    <w:p w:rsidR="00980034" w:rsidRPr="00AA3DEF" w:rsidRDefault="001E5125" w:rsidP="008A3B7F">
      <w:pPr>
        <w:ind w:left="315" w:hanging="315"/>
      </w:pPr>
      <w:r w:rsidRPr="00AA3DEF">
        <w:t xml:space="preserve">  </w:t>
      </w:r>
    </w:p>
    <w:p w:rsidR="00980034" w:rsidRPr="00AA3DEF" w:rsidRDefault="001E5125" w:rsidP="008A3B7F">
      <w:pPr>
        <w:ind w:hanging="5"/>
      </w:pPr>
      <w:r w:rsidRPr="00AA3DEF">
        <w:rPr>
          <w:rFonts w:ascii="宋体" w:hAnsi="宋体" w:hint="eastAsia"/>
          <w:b/>
        </w:rPr>
        <w:t>三、解答题（共</w:t>
      </w:r>
      <w:r w:rsidRPr="00AA3DEF">
        <w:rPr>
          <w:rFonts w:ascii="宋体" w:hAnsi="宋体"/>
          <w:b/>
        </w:rPr>
        <w:t>7</w:t>
      </w:r>
      <w:r w:rsidRPr="00AA3DEF">
        <w:rPr>
          <w:rFonts w:ascii="宋体" w:hAnsi="宋体" w:hint="eastAsia"/>
          <w:b/>
        </w:rPr>
        <w:t>小题；满分</w:t>
      </w:r>
      <w:r w:rsidRPr="00AA3DEF">
        <w:rPr>
          <w:rFonts w:ascii="宋体" w:hAnsi="宋体"/>
          <w:b/>
        </w:rPr>
        <w:t>66</w:t>
      </w:r>
      <w:r w:rsidRPr="00AA3DEF">
        <w:rPr>
          <w:rFonts w:ascii="宋体" w:hAnsi="宋体" w:hint="eastAsia"/>
          <w:b/>
        </w:rPr>
        <w:t>分）</w:t>
      </w:r>
    </w:p>
    <w:p w:rsidR="00980034" w:rsidRPr="00AA3DEF" w:rsidRDefault="001E5125" w:rsidP="008A3B7F">
      <w:pPr>
        <w:pStyle w:val="ItemQDescSpecialMathIndent1"/>
        <w:spacing w:line="360" w:lineRule="auto"/>
        <w:ind w:leftChars="0" w:left="0" w:firstLineChars="0" w:hanging="5"/>
      </w:pPr>
      <w:r w:rsidRPr="00AA3DEF">
        <w:t>19</w:t>
      </w:r>
      <w:r w:rsidRPr="00AA3DEF">
        <w:rPr>
          <w:rFonts w:ascii="宋体" w:hAnsi="宋体" w:cs="宋体"/>
        </w:rPr>
        <w:t xml:space="preserve">. </w:t>
      </w:r>
      <w:r w:rsidRPr="00AA3DEF">
        <w:rPr>
          <w:rFonts w:hint="eastAsia"/>
        </w:rPr>
        <w:t>已知关于</w:t>
      </w:r>
      <w:r w:rsidRPr="00AA3DEF">
        <w:rPr>
          <w:i/>
        </w:rPr>
        <w:t>x</w:t>
      </w:r>
      <w:r w:rsidRPr="00AA3DEF">
        <w:rPr>
          <w:rFonts w:hint="eastAsia"/>
        </w:rPr>
        <w:t>的方程（</w:t>
      </w:r>
      <w:r w:rsidRPr="00AA3DEF">
        <w:rPr>
          <w:i/>
        </w:rPr>
        <w:t>k</w:t>
      </w:r>
      <w:r w:rsidRPr="00AA3DEF">
        <w:t>+1</w:t>
      </w:r>
      <w:r w:rsidRPr="00AA3DEF">
        <w:rPr>
          <w:rFonts w:hint="eastAsia"/>
        </w:rPr>
        <w:t>）</w:t>
      </w:r>
      <w:r w:rsidRPr="00AA3DEF">
        <w:rPr>
          <w:i/>
        </w:rPr>
        <w:t>x</w:t>
      </w:r>
      <w:r w:rsidRPr="00AA3DEF">
        <w:rPr>
          <w:vertAlign w:val="superscript"/>
        </w:rPr>
        <w:t>2</w:t>
      </w:r>
      <w:r w:rsidRPr="00AA3DEF">
        <w:rPr>
          <w:rFonts w:ascii="宋体"/>
        </w:rPr>
        <w:t>-</w:t>
      </w:r>
      <w:r w:rsidRPr="00AA3DEF">
        <w:t>2</w:t>
      </w:r>
      <w:r w:rsidRPr="00AA3DEF">
        <w:rPr>
          <w:rFonts w:hint="eastAsia"/>
        </w:rPr>
        <w:t>（</w:t>
      </w:r>
      <w:r w:rsidRPr="00AA3DEF">
        <w:rPr>
          <w:i/>
        </w:rPr>
        <w:t>k</w:t>
      </w:r>
      <w:r w:rsidRPr="00AA3DEF">
        <w:rPr>
          <w:rFonts w:ascii="宋体"/>
        </w:rPr>
        <w:t>-</w:t>
      </w:r>
      <w:r w:rsidRPr="00AA3DEF">
        <w:t>1</w:t>
      </w:r>
      <w:r w:rsidRPr="00AA3DEF">
        <w:rPr>
          <w:rFonts w:hint="eastAsia"/>
        </w:rPr>
        <w:t>）</w:t>
      </w:r>
      <w:proofErr w:type="spellStart"/>
      <w:r w:rsidRPr="00AA3DEF">
        <w:rPr>
          <w:i/>
        </w:rPr>
        <w:t>x</w:t>
      </w:r>
      <w:r w:rsidRPr="00AA3DEF">
        <w:t>+</w:t>
      </w:r>
      <w:r w:rsidRPr="00AA3DEF">
        <w:rPr>
          <w:i/>
        </w:rPr>
        <w:t>k</w:t>
      </w:r>
      <w:proofErr w:type="spellEnd"/>
      <w:r w:rsidRPr="00AA3DEF">
        <w:t>=0</w:t>
      </w:r>
      <w:r w:rsidRPr="00AA3DEF">
        <w:rPr>
          <w:rFonts w:hint="eastAsia"/>
        </w:rPr>
        <w:t>有两个实数根</w:t>
      </w:r>
      <w:r w:rsidRPr="00AA3DEF">
        <w:rPr>
          <w:i/>
        </w:rPr>
        <w:t>x</w:t>
      </w:r>
      <w:r w:rsidRPr="00AA3DEF">
        <w:rPr>
          <w:vertAlign w:val="subscript"/>
        </w:rPr>
        <w:t>1</w:t>
      </w:r>
      <w:r w:rsidRPr="00AA3DEF">
        <w:rPr>
          <w:rFonts w:hint="eastAsia"/>
        </w:rPr>
        <w:t>，</w:t>
      </w:r>
      <w:r w:rsidRPr="00AA3DEF">
        <w:rPr>
          <w:i/>
        </w:rPr>
        <w:t>x</w:t>
      </w:r>
      <w:r w:rsidRPr="00AA3DEF">
        <w:rPr>
          <w:vertAlign w:val="subscript"/>
        </w:rPr>
        <w:t>2</w:t>
      </w:r>
      <w:r w:rsidRPr="00AA3DEF">
        <w:t>.</w:t>
      </w:r>
    </w:p>
    <w:p w:rsidR="00980034" w:rsidRPr="00AA3DEF" w:rsidRDefault="001E5125" w:rsidP="008A3B7F">
      <w:pPr>
        <w:pStyle w:val="ItemQDescSpecialMathIndent1Indent1"/>
        <w:spacing w:line="360" w:lineRule="auto"/>
        <w:ind w:leftChars="0" w:left="10" w:firstLineChars="157" w:firstLine="330"/>
      </w:pPr>
      <w:r w:rsidRPr="00AA3DEF">
        <w:rPr>
          <w:rFonts w:hint="eastAsia"/>
        </w:rPr>
        <w:t>（</w:t>
      </w:r>
      <w:r w:rsidRPr="00AA3DEF">
        <w:t>1</w:t>
      </w:r>
      <w:r w:rsidRPr="00AA3DEF">
        <w:rPr>
          <w:rFonts w:hint="eastAsia"/>
        </w:rPr>
        <w:t>）求</w:t>
      </w:r>
      <w:r w:rsidRPr="00AA3DEF">
        <w:rPr>
          <w:i/>
        </w:rPr>
        <w:t>k</w:t>
      </w:r>
      <w:r w:rsidRPr="00AA3DEF">
        <w:rPr>
          <w:rFonts w:hint="eastAsia"/>
        </w:rPr>
        <w:t>的取值范围；</w:t>
      </w:r>
      <w:r w:rsidRPr="00AA3DEF">
        <w:t xml:space="preserve">    </w:t>
      </w:r>
      <w:r w:rsidRPr="00AA3DEF">
        <w:rPr>
          <w:rFonts w:hint="eastAsia"/>
        </w:rPr>
        <w:t>（</w:t>
      </w:r>
      <w:r w:rsidRPr="00AA3DEF">
        <w:t>2</w:t>
      </w:r>
      <w:r w:rsidRPr="00AA3DEF">
        <w:rPr>
          <w:rFonts w:hint="eastAsia"/>
        </w:rPr>
        <w:t>）若</w:t>
      </w:r>
      <w:r>
        <w:rPr>
          <w:position w:val="-12"/>
        </w:rPr>
        <w:object w:dxaOrig="1590" w:dyaOrig="360">
          <v:shape id="_x0000_i1071" type="#_x0000_t75" alt="学科网(www.zxxk.com)--教育资源门户，提供试卷、教案、课件、论文、素材及各类教学资源下载，还有大量而丰富的教学相关资讯！" style="width:79.5pt;height:18pt" o:ole="">
            <v:imagedata r:id="rId90" o:title=""/>
          </v:shape>
          <o:OLEObject Type="Embed" ProgID="Equation.DSMT4" ShapeID="_x0000_i1071" DrawAspect="Content" ObjectID="_1589741054" r:id="rId91"/>
        </w:object>
      </w:r>
      <w:r w:rsidRPr="00AA3DEF">
        <w:rPr>
          <w:rFonts w:hint="eastAsia"/>
        </w:rPr>
        <w:t>，求</w:t>
      </w:r>
      <w:r w:rsidRPr="00AA3DEF">
        <w:rPr>
          <w:i/>
        </w:rPr>
        <w:t>k</w:t>
      </w:r>
      <w:r w:rsidRPr="00AA3DEF">
        <w:rPr>
          <w:rFonts w:hint="eastAsia"/>
        </w:rPr>
        <w:t>的值</w:t>
      </w:r>
      <w:r w:rsidRPr="00AA3DEF">
        <w:t>.</w:t>
      </w:r>
      <w:r w:rsidRPr="00540F1E">
        <w:rPr>
          <w:rFonts w:hint="eastAsia"/>
          <w:color w:val="FFFFFF"/>
          <w:sz w:val="4"/>
        </w:rPr>
        <w:t>[</w:t>
      </w:r>
      <w:r w:rsidRPr="00540F1E">
        <w:rPr>
          <w:rFonts w:hint="eastAsia"/>
          <w:color w:val="FFFFFF"/>
          <w:sz w:val="4"/>
        </w:rPr>
        <w:t>来源</w:t>
      </w:r>
      <w:r w:rsidRPr="00540F1E">
        <w:rPr>
          <w:rFonts w:hint="eastAsia"/>
          <w:color w:val="FFFFFF"/>
          <w:sz w:val="4"/>
        </w:rPr>
        <w:t>:Zxxk.Com]</w:t>
      </w:r>
    </w:p>
    <w:p w:rsidR="00980034" w:rsidRPr="00AA3DEF" w:rsidRDefault="001E5125" w:rsidP="008A3B7F">
      <w:pPr>
        <w:pStyle w:val="LinespaceMathQuestion"/>
        <w:spacing w:line="360" w:lineRule="auto"/>
        <w:ind w:left="0" w:firstLineChars="0" w:hanging="5"/>
      </w:pPr>
      <w:r w:rsidRPr="00AA3DEF">
        <w:t xml:space="preserve"> 20</w:t>
      </w:r>
      <w:r w:rsidRPr="00AA3DEF">
        <w:rPr>
          <w:rFonts w:ascii="宋体" w:hAnsi="宋体" w:cs="宋体"/>
        </w:rPr>
        <w:t xml:space="preserve">. </w:t>
      </w:r>
      <w:r w:rsidRPr="00AA3DEF">
        <w:rPr>
          <w:rFonts w:hint="eastAsia"/>
        </w:rPr>
        <w:t>向阳中学为了解全校学生利用课外时间阅读的情况，调查者随机抽取若干名学生，调查他们一周的课外阅读时间，并根据调查结果绘制了如下尚不完整的统计表和统计图．根据图表信息，解答下列问题：</w:t>
      </w:r>
    </w:p>
    <w:p w:rsidR="00980034" w:rsidRPr="00AA3DEF" w:rsidRDefault="008A3BBF" w:rsidP="008A3B7F">
      <w:pPr>
        <w:pStyle w:val="ItemQDescSpecialMathIndent1"/>
        <w:spacing w:line="360" w:lineRule="auto"/>
        <w:ind w:leftChars="0" w:left="0" w:firstLineChars="0" w:hanging="5"/>
        <w:jc w:val="center"/>
      </w:pPr>
      <w:r>
        <w:pict>
          <v:shape id="_x0000_i1072" type="#_x0000_t75" alt="学科网(www.zxxk.com)--教育资源门户，提供试卷、教案、课件、论文、素材及各类教学资源下载，还有大量而丰富的教学相关资讯！" style="width:368.25pt;height:128.25pt">
            <v:imagedata r:id="rId92" o:title=""/>
          </v:shape>
        </w:pict>
      </w:r>
    </w:p>
    <w:p w:rsidR="00980034" w:rsidRPr="00AA3DEF" w:rsidRDefault="001E5125" w:rsidP="008A3B7F">
      <w:pPr>
        <w:pStyle w:val="ItemQDescSpecialMathIndent1Indent1"/>
        <w:spacing w:line="360" w:lineRule="auto"/>
        <w:ind w:leftChars="0" w:left="10" w:firstLineChars="157" w:firstLine="330"/>
      </w:pPr>
      <w:r w:rsidRPr="00AA3DEF">
        <w:rPr>
          <w:rFonts w:hint="eastAsia"/>
        </w:rPr>
        <w:t>（</w:t>
      </w:r>
      <w:r w:rsidRPr="00AA3DEF">
        <w:t>1</w:t>
      </w:r>
      <w:r w:rsidRPr="00AA3DEF">
        <w:rPr>
          <w:rFonts w:hint="eastAsia"/>
        </w:rPr>
        <w:t>）填空：</w:t>
      </w:r>
      <w:r w:rsidRPr="00AA3DEF">
        <w:rPr>
          <w:i/>
        </w:rPr>
        <w:t>a</w:t>
      </w:r>
      <w:r w:rsidRPr="00AA3DEF">
        <w:t>=________</w:t>
      </w:r>
      <w:r w:rsidRPr="00AA3DEF">
        <w:rPr>
          <w:rFonts w:hint="eastAsia"/>
        </w:rPr>
        <w:t>，</w:t>
      </w:r>
      <w:r w:rsidRPr="00AA3DEF">
        <w:rPr>
          <w:i/>
        </w:rPr>
        <w:t>b</w:t>
      </w:r>
      <w:r w:rsidRPr="00AA3DEF">
        <w:t>=________</w:t>
      </w:r>
      <w:r w:rsidRPr="00AA3DEF">
        <w:rPr>
          <w:rFonts w:hint="eastAsia"/>
        </w:rPr>
        <w:t>，</w:t>
      </w:r>
      <w:r w:rsidRPr="00AA3DEF">
        <w:rPr>
          <w:i/>
        </w:rPr>
        <w:t>m</w:t>
      </w:r>
      <w:r w:rsidRPr="00AA3DEF">
        <w:t>=________</w:t>
      </w:r>
      <w:r w:rsidRPr="00AA3DEF">
        <w:rPr>
          <w:rFonts w:hint="eastAsia"/>
        </w:rPr>
        <w:t>，</w:t>
      </w:r>
      <w:r w:rsidRPr="00AA3DEF">
        <w:rPr>
          <w:i/>
        </w:rPr>
        <w:t>n</w:t>
      </w:r>
      <w:r w:rsidRPr="00AA3DEF">
        <w:t>=_______</w:t>
      </w:r>
      <w:r w:rsidRPr="00AA3DEF">
        <w:rPr>
          <w:rFonts w:hint="eastAsia"/>
        </w:rPr>
        <w:t>；</w:t>
      </w:r>
    </w:p>
    <w:p w:rsidR="00980034" w:rsidRPr="00AA3DEF" w:rsidRDefault="001E5125" w:rsidP="008A3B7F">
      <w:pPr>
        <w:pStyle w:val="ItemQDescSpecialMathIndent1Indent1"/>
        <w:spacing w:line="360" w:lineRule="auto"/>
        <w:ind w:leftChars="0" w:left="10" w:firstLineChars="157" w:firstLine="330"/>
      </w:pPr>
      <w:r w:rsidRPr="00AA3DEF">
        <w:rPr>
          <w:rFonts w:hint="eastAsia"/>
        </w:rPr>
        <w:t>（</w:t>
      </w:r>
      <w:r w:rsidRPr="00AA3DEF">
        <w:t>2</w:t>
      </w:r>
      <w:r w:rsidRPr="00AA3DEF">
        <w:rPr>
          <w:rFonts w:hint="eastAsia"/>
        </w:rPr>
        <w:t>）将频数分布直方图补充完整；</w:t>
      </w:r>
    </w:p>
    <w:p w:rsidR="00980034" w:rsidRPr="00AA3DEF" w:rsidRDefault="001E5125" w:rsidP="008A3B7F">
      <w:pPr>
        <w:pStyle w:val="ItemQDescSpecialMathIndent1Indent1"/>
        <w:spacing w:line="360" w:lineRule="auto"/>
        <w:ind w:leftChars="0" w:left="10" w:firstLineChars="157" w:firstLine="330"/>
        <w:rPr>
          <w:b/>
        </w:rPr>
      </w:pPr>
      <w:r w:rsidRPr="00AA3DEF">
        <w:rPr>
          <w:rFonts w:hint="eastAsia"/>
        </w:rPr>
        <w:t>（</w:t>
      </w:r>
      <w:r w:rsidRPr="00AA3DEF">
        <w:t>3</w:t>
      </w:r>
      <w:r w:rsidRPr="00AA3DEF">
        <w:rPr>
          <w:rFonts w:hint="eastAsia"/>
        </w:rPr>
        <w:t>）阅读时间不低于</w:t>
      </w:r>
      <w:r w:rsidRPr="00AA3DEF">
        <w:t>5</w:t>
      </w:r>
      <w:r w:rsidRPr="00AA3DEF">
        <w:rPr>
          <w:rFonts w:hint="eastAsia"/>
        </w:rPr>
        <w:t>小时的</w:t>
      </w:r>
      <w:r w:rsidRPr="00AA3DEF">
        <w:t>6</w:t>
      </w:r>
      <w:r w:rsidRPr="00AA3DEF">
        <w:rPr>
          <w:rFonts w:hint="eastAsia"/>
        </w:rPr>
        <w:t>人中，有</w:t>
      </w:r>
      <w:r w:rsidRPr="00AA3DEF">
        <w:t>2</w:t>
      </w:r>
      <w:r w:rsidRPr="00AA3DEF">
        <w:rPr>
          <w:rFonts w:hint="eastAsia"/>
        </w:rPr>
        <w:t>名男生、</w:t>
      </w:r>
      <w:r w:rsidRPr="00AA3DEF">
        <w:t>4</w:t>
      </w:r>
      <w:r w:rsidRPr="00AA3DEF">
        <w:rPr>
          <w:rFonts w:hint="eastAsia"/>
        </w:rPr>
        <w:t>名女生</w:t>
      </w:r>
      <w:r w:rsidRPr="00AA3DEF">
        <w:rPr>
          <w:rFonts w:ascii="宋体" w:hAnsi="宋体" w:cs="宋体"/>
        </w:rPr>
        <w:t xml:space="preserve">. </w:t>
      </w:r>
      <w:r w:rsidRPr="00AA3DEF">
        <w:rPr>
          <w:rFonts w:hint="eastAsia"/>
        </w:rPr>
        <w:t>现从这</w:t>
      </w:r>
      <w:r w:rsidRPr="00AA3DEF">
        <w:t>6</w:t>
      </w:r>
      <w:r w:rsidRPr="00AA3DEF">
        <w:rPr>
          <w:rFonts w:hint="eastAsia"/>
        </w:rPr>
        <w:t>名学生中选取两名学生进行读书宣讲，求选取的两名学生恰好是两名女生的概率．</w:t>
      </w:r>
    </w:p>
    <w:p w:rsidR="00980034" w:rsidRPr="00AA3DEF" w:rsidRDefault="001E5125" w:rsidP="008A3B7F">
      <w:pPr>
        <w:pStyle w:val="ItemQDescSpecialMathIndent1"/>
        <w:spacing w:line="360" w:lineRule="auto"/>
        <w:ind w:leftChars="0" w:left="0" w:firstLineChars="0" w:hanging="5"/>
      </w:pPr>
      <w:r w:rsidRPr="00AA3DEF">
        <w:t>21</w:t>
      </w:r>
      <w:r w:rsidRPr="00AA3DEF">
        <w:rPr>
          <w:rFonts w:ascii="宋体" w:hAnsi="宋体" w:cs="宋体"/>
        </w:rPr>
        <w:t xml:space="preserve">. </w:t>
      </w:r>
      <w:r w:rsidRPr="00AA3DEF">
        <w:rPr>
          <w:rFonts w:ascii="宋体" w:hAnsi="宋体" w:cs="宋体" w:hint="eastAsia"/>
        </w:rPr>
        <w:t>某果</w:t>
      </w:r>
      <w:proofErr w:type="gramStart"/>
      <w:r w:rsidRPr="00AA3DEF">
        <w:rPr>
          <w:rFonts w:ascii="宋体" w:hAnsi="宋体" w:cs="宋体" w:hint="eastAsia"/>
        </w:rPr>
        <w:t>蔬公司</w:t>
      </w:r>
      <w:proofErr w:type="gramEnd"/>
      <w:r w:rsidRPr="00AA3DEF">
        <w:rPr>
          <w:rFonts w:hint="eastAsia"/>
        </w:rPr>
        <w:t>要将一批水果运往某地销售，打算租用</w:t>
      </w:r>
      <w:r w:rsidRPr="00AA3DEF">
        <w:rPr>
          <w:rFonts w:hint="eastAsia"/>
        </w:rPr>
        <w:t>某汽车运输公司的甲、乙两种货车，下表是最近两次租用这两种货车的相关信息．</w:t>
      </w:r>
    </w:p>
    <w:tbl>
      <w:tblPr>
        <w:tblW w:w="5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1240"/>
        <w:gridCol w:w="1240"/>
      </w:tblGrid>
      <w:tr w:rsidR="00983D0D" w:rsidTr="00AA3DEF">
        <w:trPr>
          <w:trHeight w:val="270"/>
          <w:jc w:val="center"/>
        </w:trPr>
        <w:tc>
          <w:tcPr>
            <w:tcW w:w="2821" w:type="dxa"/>
            <w:shd w:val="clear" w:color="000000" w:fill="auto"/>
            <w:vAlign w:val="center"/>
          </w:tcPr>
          <w:p w:rsidR="00980034" w:rsidRPr="00AA3DEF" w:rsidRDefault="001E5125" w:rsidP="008A3B7F">
            <w:pPr>
              <w:pStyle w:val="ItemQDescSpecialMathIndent1"/>
              <w:spacing w:line="360" w:lineRule="auto"/>
              <w:ind w:leftChars="0" w:left="0" w:firstLineChars="0" w:hanging="5"/>
              <w:jc w:val="center"/>
            </w:pPr>
          </w:p>
        </w:tc>
        <w:tc>
          <w:tcPr>
            <w:tcW w:w="1240" w:type="dxa"/>
            <w:shd w:val="clear" w:color="000000" w:fill="auto"/>
            <w:vAlign w:val="center"/>
          </w:tcPr>
          <w:p w:rsidR="00980034" w:rsidRPr="00AA3DEF" w:rsidRDefault="001E5125" w:rsidP="008A3B7F">
            <w:pPr>
              <w:pStyle w:val="ItemQDescSpecialMathIndent1"/>
              <w:spacing w:line="360" w:lineRule="auto"/>
              <w:ind w:leftChars="0" w:left="0" w:firstLineChars="0" w:hanging="5"/>
              <w:jc w:val="center"/>
            </w:pPr>
            <w:r w:rsidRPr="00AA3DEF">
              <w:rPr>
                <w:rFonts w:hint="eastAsia"/>
              </w:rPr>
              <w:t>第一次</w:t>
            </w:r>
          </w:p>
        </w:tc>
        <w:tc>
          <w:tcPr>
            <w:tcW w:w="1240" w:type="dxa"/>
            <w:shd w:val="clear" w:color="000000" w:fill="auto"/>
            <w:vAlign w:val="center"/>
          </w:tcPr>
          <w:p w:rsidR="00980034" w:rsidRPr="00AA3DEF" w:rsidRDefault="001E5125" w:rsidP="008A3B7F">
            <w:pPr>
              <w:pStyle w:val="ItemQDescSpecialMathIndent1"/>
              <w:spacing w:line="360" w:lineRule="auto"/>
              <w:ind w:leftChars="0" w:left="0" w:firstLineChars="0" w:hanging="5"/>
              <w:jc w:val="center"/>
            </w:pPr>
            <w:r w:rsidRPr="00AA3DEF">
              <w:rPr>
                <w:rFonts w:hint="eastAsia"/>
              </w:rPr>
              <w:t>第二次</w:t>
            </w:r>
          </w:p>
        </w:tc>
      </w:tr>
      <w:tr w:rsidR="00983D0D" w:rsidTr="00AA3DEF">
        <w:trPr>
          <w:trHeight w:val="270"/>
          <w:jc w:val="center"/>
        </w:trPr>
        <w:tc>
          <w:tcPr>
            <w:tcW w:w="2821" w:type="dxa"/>
            <w:shd w:val="clear" w:color="000000" w:fill="auto"/>
            <w:vAlign w:val="center"/>
          </w:tcPr>
          <w:p w:rsidR="00980034" w:rsidRPr="00AA3DEF" w:rsidRDefault="001E5125" w:rsidP="008A3B7F">
            <w:pPr>
              <w:pStyle w:val="ItemQDescSpecialMathIndent1"/>
              <w:spacing w:line="360" w:lineRule="auto"/>
              <w:ind w:leftChars="0" w:left="0" w:firstLineChars="0" w:hanging="5"/>
              <w:jc w:val="center"/>
            </w:pPr>
            <w:r w:rsidRPr="00AA3DEF">
              <w:rPr>
                <w:rFonts w:hint="eastAsia"/>
              </w:rPr>
              <w:t>甲种货车</w:t>
            </w:r>
            <w:r w:rsidR="008A3BBF">
              <w:pict>
                <v:shape id="_x0000_i1073" type="#_x0000_t75" alt="学科网(www.zxxk.com)--教育资源门户，提供试卷、教案、课件、论文、素材及各类教学资源下载，还有大量而丰富的教学相关资讯！" style="width:1.5pt;height:.75pt">
                  <v:imagedata r:id="rId45" o:title="530105444803"/>
                </v:shape>
              </w:pict>
            </w:r>
            <w:r w:rsidRPr="00AA3DEF">
              <w:rPr>
                <w:rFonts w:hint="eastAsia"/>
              </w:rPr>
              <w:t>车辆数（辆）</w:t>
            </w:r>
          </w:p>
        </w:tc>
        <w:tc>
          <w:tcPr>
            <w:tcW w:w="1240" w:type="dxa"/>
            <w:shd w:val="clear" w:color="000000" w:fill="auto"/>
            <w:vAlign w:val="center"/>
          </w:tcPr>
          <w:p w:rsidR="00980034" w:rsidRPr="00AA3DEF" w:rsidRDefault="001E5125" w:rsidP="008A3B7F">
            <w:pPr>
              <w:pStyle w:val="ItemQDescSpecialMathIndent1"/>
              <w:spacing w:line="360" w:lineRule="auto"/>
              <w:ind w:leftChars="0" w:left="0" w:firstLineChars="0" w:hanging="5"/>
              <w:jc w:val="center"/>
            </w:pPr>
            <w:r w:rsidRPr="00AA3DEF">
              <w:t>2</w:t>
            </w:r>
          </w:p>
        </w:tc>
        <w:tc>
          <w:tcPr>
            <w:tcW w:w="1240" w:type="dxa"/>
            <w:shd w:val="clear" w:color="000000" w:fill="auto"/>
            <w:vAlign w:val="center"/>
          </w:tcPr>
          <w:p w:rsidR="00980034" w:rsidRPr="00AA3DEF" w:rsidRDefault="001E5125" w:rsidP="008A3B7F">
            <w:pPr>
              <w:pStyle w:val="ItemQDescSpecialMathIndent1"/>
              <w:spacing w:line="360" w:lineRule="auto"/>
              <w:ind w:leftChars="0" w:left="0" w:firstLineChars="0" w:hanging="5"/>
              <w:jc w:val="center"/>
            </w:pPr>
            <w:r w:rsidRPr="00AA3DEF">
              <w:t>4</w:t>
            </w:r>
          </w:p>
        </w:tc>
      </w:tr>
      <w:tr w:rsidR="00983D0D" w:rsidTr="00AA3DEF">
        <w:trPr>
          <w:trHeight w:val="255"/>
          <w:jc w:val="center"/>
        </w:trPr>
        <w:tc>
          <w:tcPr>
            <w:tcW w:w="2821" w:type="dxa"/>
            <w:shd w:val="clear" w:color="000000" w:fill="auto"/>
            <w:vAlign w:val="center"/>
          </w:tcPr>
          <w:p w:rsidR="00980034" w:rsidRPr="00AA3DEF" w:rsidRDefault="001E5125" w:rsidP="008A3B7F">
            <w:pPr>
              <w:pStyle w:val="ItemQDescSpecialMathIndent1"/>
              <w:spacing w:line="360" w:lineRule="auto"/>
              <w:ind w:leftChars="0" w:left="0" w:firstLineChars="0" w:hanging="5"/>
              <w:jc w:val="center"/>
            </w:pPr>
            <w:r w:rsidRPr="00AA3DEF">
              <w:rPr>
                <w:rFonts w:hint="eastAsia"/>
              </w:rPr>
              <w:t>乙种货车车辆数（辆）</w:t>
            </w:r>
          </w:p>
        </w:tc>
        <w:tc>
          <w:tcPr>
            <w:tcW w:w="1240" w:type="dxa"/>
            <w:shd w:val="clear" w:color="000000" w:fill="auto"/>
            <w:vAlign w:val="center"/>
          </w:tcPr>
          <w:p w:rsidR="00980034" w:rsidRPr="00AA3DEF" w:rsidRDefault="001E5125" w:rsidP="008A3B7F">
            <w:pPr>
              <w:pStyle w:val="ItemQDescSpecialMathIndent1"/>
              <w:spacing w:line="360" w:lineRule="auto"/>
              <w:ind w:leftChars="0" w:left="0" w:firstLineChars="0" w:hanging="5"/>
              <w:jc w:val="center"/>
            </w:pPr>
            <w:r w:rsidRPr="00AA3DEF">
              <w:t>4</w:t>
            </w:r>
          </w:p>
        </w:tc>
        <w:tc>
          <w:tcPr>
            <w:tcW w:w="1240" w:type="dxa"/>
            <w:shd w:val="clear" w:color="000000" w:fill="auto"/>
            <w:vAlign w:val="center"/>
          </w:tcPr>
          <w:p w:rsidR="00980034" w:rsidRPr="00AA3DEF" w:rsidRDefault="001E5125" w:rsidP="008A3B7F">
            <w:pPr>
              <w:pStyle w:val="ItemQDescSpecialMathIndent1"/>
              <w:spacing w:line="360" w:lineRule="auto"/>
              <w:ind w:leftChars="0" w:left="0" w:firstLineChars="0" w:hanging="5"/>
              <w:jc w:val="center"/>
            </w:pPr>
            <w:r w:rsidRPr="00AA3DEF">
              <w:t>6</w:t>
            </w:r>
          </w:p>
        </w:tc>
      </w:tr>
      <w:tr w:rsidR="00983D0D" w:rsidTr="00AA3DEF">
        <w:trPr>
          <w:trHeight w:val="285"/>
          <w:jc w:val="center"/>
        </w:trPr>
        <w:tc>
          <w:tcPr>
            <w:tcW w:w="2821" w:type="dxa"/>
            <w:shd w:val="clear" w:color="000000" w:fill="auto"/>
            <w:vAlign w:val="center"/>
          </w:tcPr>
          <w:p w:rsidR="00980034" w:rsidRPr="00AA3DEF" w:rsidRDefault="001E5125" w:rsidP="008A3B7F">
            <w:pPr>
              <w:pStyle w:val="ItemQDescSpecialMathIndent1"/>
              <w:spacing w:line="360" w:lineRule="auto"/>
              <w:ind w:leftChars="0" w:left="0" w:firstLineChars="0" w:hanging="5"/>
              <w:jc w:val="center"/>
            </w:pPr>
            <w:r w:rsidRPr="00AA3DEF">
              <w:rPr>
                <w:rFonts w:hint="eastAsia"/>
              </w:rPr>
              <w:t>车辆满载累计运货量（吨）</w:t>
            </w:r>
          </w:p>
        </w:tc>
        <w:tc>
          <w:tcPr>
            <w:tcW w:w="1240" w:type="dxa"/>
            <w:shd w:val="clear" w:color="000000" w:fill="auto"/>
            <w:vAlign w:val="center"/>
          </w:tcPr>
          <w:p w:rsidR="00980034" w:rsidRPr="00AA3DEF" w:rsidRDefault="001E5125" w:rsidP="008A3B7F">
            <w:pPr>
              <w:pStyle w:val="ItemQDescSpecialMathIndent1"/>
              <w:spacing w:line="360" w:lineRule="auto"/>
              <w:ind w:leftChars="0" w:left="0" w:firstLineChars="0" w:hanging="5"/>
              <w:jc w:val="center"/>
            </w:pPr>
            <w:r w:rsidRPr="00AA3DEF">
              <w:t>36</w:t>
            </w:r>
          </w:p>
        </w:tc>
        <w:tc>
          <w:tcPr>
            <w:tcW w:w="1240" w:type="dxa"/>
            <w:shd w:val="clear" w:color="000000" w:fill="auto"/>
            <w:vAlign w:val="center"/>
          </w:tcPr>
          <w:p w:rsidR="00980034" w:rsidRPr="00AA3DEF" w:rsidRDefault="001E5125" w:rsidP="008A3B7F">
            <w:pPr>
              <w:pStyle w:val="ItemQDescSpecialMathIndent1"/>
              <w:spacing w:line="360" w:lineRule="auto"/>
              <w:ind w:leftChars="0" w:left="0" w:firstLineChars="0" w:hanging="5"/>
              <w:jc w:val="center"/>
            </w:pPr>
            <w:r w:rsidRPr="00AA3DEF">
              <w:t>62</w:t>
            </w:r>
          </w:p>
        </w:tc>
      </w:tr>
    </w:tbl>
    <w:p w:rsidR="00980034" w:rsidRPr="00AA3DEF" w:rsidRDefault="001E5125" w:rsidP="008A3B7F">
      <w:pPr>
        <w:pStyle w:val="ItemQDescSpecialMathIndent1Indent1"/>
        <w:spacing w:line="360" w:lineRule="auto"/>
        <w:ind w:leftChars="0" w:left="10" w:firstLineChars="157" w:firstLine="330"/>
      </w:pPr>
      <w:r w:rsidRPr="00AA3DEF">
        <w:rPr>
          <w:rFonts w:hint="eastAsia"/>
        </w:rPr>
        <w:lastRenderedPageBreak/>
        <w:t>已知用</w:t>
      </w:r>
      <w:r w:rsidRPr="00AA3DEF">
        <w:t>5</w:t>
      </w:r>
      <w:r w:rsidRPr="00AA3DEF">
        <w:rPr>
          <w:rFonts w:hint="eastAsia"/>
        </w:rPr>
        <w:t>辆甲种货车和</w:t>
      </w:r>
      <w:r w:rsidRPr="00AA3DEF">
        <w:t>8</w:t>
      </w:r>
      <w:r w:rsidRPr="00AA3DEF">
        <w:rPr>
          <w:rFonts w:hint="eastAsia"/>
        </w:rPr>
        <w:t>辆乙种货车，车辆满载</w:t>
      </w:r>
      <w:r>
        <w:rPr>
          <w:rFonts w:hint="eastAsia"/>
        </w:rPr>
        <w:t>，</w:t>
      </w:r>
      <w:r w:rsidRPr="00AA3DEF">
        <w:rPr>
          <w:rFonts w:hint="eastAsia"/>
        </w:rPr>
        <w:t>一次刚好运完这批水果</w:t>
      </w:r>
      <w:r w:rsidRPr="00AA3DEF">
        <w:t>.</w:t>
      </w:r>
    </w:p>
    <w:p w:rsidR="00980034" w:rsidRPr="00AA3DEF" w:rsidRDefault="001E5125" w:rsidP="008A3B7F">
      <w:pPr>
        <w:pStyle w:val="ItemQDescSpecialMathIndent1Indent1"/>
        <w:spacing w:line="360" w:lineRule="auto"/>
        <w:ind w:leftChars="0" w:left="10" w:firstLineChars="157" w:firstLine="330"/>
      </w:pPr>
      <w:r w:rsidRPr="00AA3DEF">
        <w:rPr>
          <w:rFonts w:hint="eastAsia"/>
        </w:rPr>
        <w:t>（</w:t>
      </w:r>
      <w:r w:rsidRPr="00AA3DEF">
        <w:t>1</w:t>
      </w:r>
      <w:r w:rsidRPr="00AA3DEF">
        <w:rPr>
          <w:rFonts w:hint="eastAsia"/>
        </w:rPr>
        <w:t>）求本次运输水果多少吨</w:t>
      </w:r>
      <w:r w:rsidRPr="00AA3DEF">
        <w:t>?</w:t>
      </w:r>
    </w:p>
    <w:p w:rsidR="00980034" w:rsidRPr="00AA3DEF" w:rsidRDefault="001E5125" w:rsidP="008A3B7F">
      <w:pPr>
        <w:pStyle w:val="ItemQDescSpecialMathIndent1Indent1"/>
        <w:spacing w:line="360" w:lineRule="auto"/>
        <w:ind w:leftChars="0" w:left="10" w:firstLineChars="157" w:firstLine="330"/>
      </w:pPr>
      <w:r w:rsidRPr="00AA3DEF">
        <w:rPr>
          <w:rFonts w:hint="eastAsia"/>
        </w:rPr>
        <w:t>（</w:t>
      </w:r>
      <w:r w:rsidRPr="00AA3DEF">
        <w:t>2</w:t>
      </w:r>
      <w:r w:rsidRPr="00AA3DEF">
        <w:rPr>
          <w:rFonts w:hint="eastAsia"/>
        </w:rPr>
        <w:t>）甲种货车租赁费用为</w:t>
      </w:r>
      <w:r w:rsidRPr="00AA3DEF">
        <w:t>500</w:t>
      </w:r>
      <w:r w:rsidRPr="00AA3DEF">
        <w:rPr>
          <w:rFonts w:hint="eastAsia"/>
        </w:rPr>
        <w:t>元</w:t>
      </w:r>
      <w:r w:rsidRPr="00AA3DEF">
        <w:t>/</w:t>
      </w:r>
      <w:r w:rsidRPr="00AA3DEF">
        <w:rPr>
          <w:rFonts w:hint="eastAsia"/>
        </w:rPr>
        <w:t>辆，乙种货车租赁费用为</w:t>
      </w:r>
      <w:r w:rsidRPr="00AA3DEF">
        <w:t>280</w:t>
      </w:r>
      <w:r w:rsidRPr="00AA3DEF">
        <w:rPr>
          <w:rFonts w:hint="eastAsia"/>
        </w:rPr>
        <w:t>元</w:t>
      </w:r>
      <w:r w:rsidRPr="00AA3DEF">
        <w:t>/</w:t>
      </w:r>
      <w:r w:rsidRPr="00AA3DEF">
        <w:rPr>
          <w:rFonts w:hint="eastAsia"/>
        </w:rPr>
        <w:t>辆，现租用两种车辆共</w:t>
      </w:r>
      <w:r w:rsidRPr="00AA3DEF">
        <w:t>12</w:t>
      </w:r>
      <w:r w:rsidRPr="00AA3DEF">
        <w:rPr>
          <w:rFonts w:hint="eastAsia"/>
        </w:rPr>
        <w:t>辆</w:t>
      </w:r>
      <w:r w:rsidRPr="00AA3DEF">
        <w:rPr>
          <w:rFonts w:ascii="宋体" w:hAnsi="宋体"/>
        </w:rPr>
        <w:t xml:space="preserve">. </w:t>
      </w:r>
      <w:r w:rsidRPr="00AA3DEF">
        <w:rPr>
          <w:rFonts w:hint="eastAsia"/>
        </w:rPr>
        <w:t>如何设计租车方案，既能运完该批水果，又能使得租车费用最少？最少费用是多少？</w:t>
      </w:r>
    </w:p>
    <w:p w:rsidR="00980034" w:rsidRPr="00AA3DEF" w:rsidRDefault="001E5125" w:rsidP="008A3B7F">
      <w:pPr>
        <w:pStyle w:val="ItemQDescSpecialMathIndent1Indent1"/>
        <w:spacing w:line="360" w:lineRule="auto"/>
        <w:ind w:leftChars="0" w:left="0" w:firstLineChars="0" w:firstLine="0"/>
      </w:pPr>
      <w:r>
        <w:rPr>
          <w:noProof/>
        </w:rPr>
        <w:pict>
          <v:shape id="_x0000_s1104" type="#_x0000_t75" alt="学科网(www.zxxk.com)--教育资源门户，提供试卷、教案、课件、论文、素材及各类教学资源下载，还有大量而丰富的教学相关资讯！" style="position:absolute;left:0;text-align:left;margin-left:279.3pt;margin-top:1.9pt;width:117.9pt;height:104.55pt;z-index:15">
            <v:imagedata r:id="rId93" o:title=""/>
          </v:shape>
        </w:pict>
      </w:r>
      <w:r>
        <w:rPr>
          <w:noProof/>
        </w:rPr>
        <w:pict>
          <v:shape id="_x0000_s1105" type="#_x0000_t75" alt="学科网(www.zxxk.com)--教育资源门户，提供试卷、教案、课件、论文、素材及各类教学资源下载，还有大量而丰富的教学相关资讯！" style="position:absolute;left:0;text-align:left;margin-left:279.3pt;margin-top:1.9pt;width:117.9pt;height:104.55pt;z-index:14">
            <v:imagedata r:id="rId93" o:title=""/>
          </v:shape>
        </w:pict>
      </w:r>
      <w:r>
        <w:rPr>
          <w:noProof/>
        </w:rPr>
        <w:pict>
          <v:shape id="_x0000_s1106" type="#_x0000_t75" alt="学科网(www.zxxk.com)--教育资源门户，提供试卷、教案、课件、论文、素材及各类教学资源下载，还有大量而丰富的教学相关资讯！" style="position:absolute;left:0;text-align:left;margin-left:279.3pt;margin-top:1.9pt;width:117.9pt;height:104.55pt;z-index:13">
            <v:imagedata r:id="rId93" o:title=""/>
          </v:shape>
        </w:pict>
      </w:r>
      <w:r>
        <w:rPr>
          <w:noProof/>
        </w:rPr>
        <w:pict>
          <v:shape id="_x0000_s1107" type="#_x0000_t75" alt="学科网(www.zxxk.com)--教育资源门户，提供试卷、教案、课件、论文、素材及各类教学资源下载，还有大量而丰富的教学相关资讯！" style="position:absolute;left:0;text-align:left;margin-left:279.3pt;margin-top:1.9pt;width:117.9pt;height:104.55pt;z-index:12">
            <v:imagedata r:id="rId93" o:title=""/>
          </v:shape>
        </w:pict>
      </w:r>
      <w:r>
        <w:rPr>
          <w:noProof/>
        </w:rPr>
        <w:pict>
          <v:shape id="_x0000_s1108" type="#_x0000_t75" alt="学科网(www.zxxk.com)--教育资源门户，提供试卷、教案、课件、论文、素材及各类教学资源下载，还有大量而丰富的教学相关资讯！" style="position:absolute;left:0;text-align:left;margin-left:279.3pt;margin-top:1.9pt;width:117.9pt;height:104.55pt;z-index:11">
            <v:imagedata r:id="rId93" o:title=""/>
          </v:shape>
        </w:pict>
      </w:r>
      <w:r>
        <w:rPr>
          <w:noProof/>
        </w:rPr>
        <w:pict>
          <v:shape id="_x0000_s1109" type="#_x0000_t75" alt="学科网(www.zxxk.com)--教育资源门户，提供试卷、教案、课件、论文、素材及各类教学资源下载，还有大量而丰富的教学相关资讯！" style="position:absolute;left:0;text-align:left;margin-left:279.3pt;margin-top:1.9pt;width:117.9pt;height:104.55pt;z-index:3">
            <v:imagedata r:id="rId93" o:title=""/>
          </v:shape>
        </w:pict>
      </w:r>
    </w:p>
    <w:p w:rsidR="00980034" w:rsidRPr="00AA3DEF" w:rsidRDefault="001E5125" w:rsidP="008A3B7F">
      <w:pPr>
        <w:pStyle w:val="ItemQDescSpecialMathIndent1Indent1"/>
        <w:spacing w:line="360" w:lineRule="auto"/>
        <w:ind w:leftChars="0" w:left="0" w:firstLineChars="0" w:hanging="5"/>
        <w:rPr>
          <w:i/>
          <w:shd w:val="clear" w:color="auto" w:fill="FFFFFF"/>
        </w:rPr>
      </w:pPr>
      <w:r w:rsidRPr="00AA3DEF">
        <w:rPr>
          <w:shd w:val="clear" w:color="auto" w:fill="FFFFFF"/>
        </w:rPr>
        <w:t>22</w:t>
      </w:r>
      <w:r w:rsidRPr="00AA3DEF">
        <w:rPr>
          <w:rFonts w:ascii="宋体" w:hAnsi="宋体" w:cs="宋体"/>
        </w:rPr>
        <w:t xml:space="preserve">. </w:t>
      </w:r>
      <w:r w:rsidRPr="00AA3DEF">
        <w:rPr>
          <w:rFonts w:hint="eastAsia"/>
          <w:shd w:val="clear" w:color="auto" w:fill="FFFFFF"/>
        </w:rPr>
        <w:t>如图，已知</w:t>
      </w:r>
      <w:r w:rsidRPr="00AA3DEF">
        <w:rPr>
          <w:rFonts w:ascii="宋体" w:hAnsi="宋体" w:hint="eastAsia"/>
          <w:shd w:val="clear" w:color="auto" w:fill="FFFFFF"/>
        </w:rPr>
        <w:t>⊙</w:t>
      </w:r>
      <w:r w:rsidRPr="00AA3DEF">
        <w:rPr>
          <w:i/>
          <w:shd w:val="clear" w:color="auto" w:fill="FFFFFF"/>
        </w:rPr>
        <w:t>O</w:t>
      </w:r>
      <w:r w:rsidRPr="00AA3DEF">
        <w:rPr>
          <w:rFonts w:hint="eastAsia"/>
          <w:shd w:val="clear" w:color="auto" w:fill="FFFFFF"/>
        </w:rPr>
        <w:t>是△</w:t>
      </w:r>
      <w:r w:rsidRPr="00AA3DEF">
        <w:rPr>
          <w:i/>
          <w:shd w:val="clear" w:color="auto" w:fill="FFFFFF"/>
        </w:rPr>
        <w:t>ABC</w:t>
      </w:r>
      <w:r w:rsidRPr="00AA3DEF">
        <w:rPr>
          <w:rFonts w:hint="eastAsia"/>
          <w:shd w:val="clear" w:color="auto" w:fill="FFFFFF"/>
        </w:rPr>
        <w:t>的外接圆，</w:t>
      </w:r>
      <w:r w:rsidRPr="00AA3DEF">
        <w:rPr>
          <w:i/>
          <w:shd w:val="clear" w:color="auto" w:fill="FFFFFF"/>
        </w:rPr>
        <w:t>AB</w:t>
      </w:r>
      <w:r w:rsidRPr="00AA3DEF">
        <w:rPr>
          <w:shd w:val="clear" w:color="auto" w:fill="FFFFFF"/>
        </w:rPr>
        <w:t>=</w:t>
      </w:r>
      <w:r w:rsidRPr="00AA3DEF">
        <w:rPr>
          <w:i/>
          <w:iCs/>
          <w:shd w:val="clear" w:color="auto" w:fill="FFFFFF"/>
        </w:rPr>
        <w:t>B</w:t>
      </w:r>
      <w:r w:rsidRPr="00AA3DEF">
        <w:rPr>
          <w:i/>
          <w:shd w:val="clear" w:color="auto" w:fill="FFFFFF"/>
        </w:rPr>
        <w:t>C</w:t>
      </w:r>
      <w:r w:rsidRPr="00AA3DEF">
        <w:rPr>
          <w:rFonts w:hint="eastAsia"/>
          <w:shd w:val="clear" w:color="auto" w:fill="FFFFFF"/>
        </w:rPr>
        <w:t>，</w:t>
      </w:r>
      <w:r w:rsidRPr="00AA3DEF">
        <w:rPr>
          <w:i/>
          <w:shd w:val="clear" w:color="auto" w:fill="FFFFFF"/>
        </w:rPr>
        <w:t>AD</w:t>
      </w:r>
      <w:r w:rsidRPr="00AA3DEF">
        <w:rPr>
          <w:rFonts w:hint="eastAsia"/>
          <w:shd w:val="clear" w:color="auto" w:fill="FFFFFF"/>
        </w:rPr>
        <w:t>是</w:t>
      </w:r>
      <w:r w:rsidRPr="00AA3DEF">
        <w:rPr>
          <w:i/>
          <w:shd w:val="clear" w:color="auto" w:fill="FFFFFF"/>
        </w:rPr>
        <w:t>BC</w:t>
      </w:r>
    </w:p>
    <w:p w:rsidR="00980034" w:rsidRPr="00AA3DEF" w:rsidRDefault="001E5125" w:rsidP="008A3B7F">
      <w:pPr>
        <w:pStyle w:val="ItemQDescSpecialMathIndent1Indent1"/>
        <w:spacing w:line="360" w:lineRule="auto"/>
        <w:ind w:leftChars="0" w:left="0" w:firstLineChars="0" w:hanging="5"/>
        <w:rPr>
          <w:shd w:val="clear" w:color="auto" w:fill="FFFFFF"/>
        </w:rPr>
      </w:pPr>
      <w:r w:rsidRPr="00AA3DEF">
        <w:rPr>
          <w:rFonts w:hint="eastAsia"/>
          <w:shd w:val="clear" w:color="auto" w:fill="FFFFFF"/>
        </w:rPr>
        <w:t>边上的高，</w:t>
      </w:r>
      <w:r w:rsidRPr="00AA3DEF">
        <w:rPr>
          <w:i/>
          <w:shd w:val="clear" w:color="auto" w:fill="FFFFFF"/>
        </w:rPr>
        <w:t>AE</w:t>
      </w:r>
      <w:r w:rsidRPr="00AA3DEF">
        <w:rPr>
          <w:rFonts w:hint="eastAsia"/>
          <w:shd w:val="clear" w:color="auto" w:fill="FFFFFF"/>
        </w:rPr>
        <w:t>是</w:t>
      </w:r>
      <w:r w:rsidRPr="00AA3DEF">
        <w:rPr>
          <w:rFonts w:ascii="宋体" w:hAnsi="宋体" w:hint="eastAsia"/>
          <w:shd w:val="clear" w:color="auto" w:fill="FFFFFF"/>
        </w:rPr>
        <w:t>⊙</w:t>
      </w:r>
      <w:r w:rsidRPr="00AA3DEF">
        <w:rPr>
          <w:i/>
          <w:shd w:val="clear" w:color="auto" w:fill="FFFFFF"/>
        </w:rPr>
        <w:t>O</w:t>
      </w:r>
      <w:r w:rsidRPr="00AA3DEF">
        <w:rPr>
          <w:rFonts w:hint="eastAsia"/>
          <w:shd w:val="clear" w:color="auto" w:fill="FFFFFF"/>
        </w:rPr>
        <w:t>的直径，过点</w:t>
      </w:r>
      <w:r w:rsidRPr="00AA3DEF">
        <w:rPr>
          <w:i/>
          <w:shd w:val="clear" w:color="auto" w:fill="FFFFFF"/>
        </w:rPr>
        <w:t>E</w:t>
      </w:r>
      <w:r w:rsidRPr="00AA3DEF">
        <w:rPr>
          <w:rFonts w:hint="eastAsia"/>
          <w:shd w:val="clear" w:color="auto" w:fill="FFFFFF"/>
        </w:rPr>
        <w:t>作</w:t>
      </w:r>
      <w:r w:rsidRPr="00AA3DEF">
        <w:rPr>
          <w:rFonts w:ascii="宋体" w:hAnsi="宋体" w:hint="eastAsia"/>
          <w:shd w:val="clear" w:color="auto" w:fill="FFFFFF"/>
        </w:rPr>
        <w:t>⊙</w:t>
      </w:r>
      <w:r w:rsidRPr="00AA3DEF">
        <w:rPr>
          <w:i/>
          <w:shd w:val="clear" w:color="auto" w:fill="FFFFFF"/>
        </w:rPr>
        <w:t>O</w:t>
      </w:r>
      <w:r w:rsidRPr="00AA3DEF">
        <w:rPr>
          <w:rFonts w:hint="eastAsia"/>
          <w:shd w:val="clear" w:color="auto" w:fill="FFFFFF"/>
        </w:rPr>
        <w:t>的切线交</w:t>
      </w:r>
      <w:r w:rsidRPr="00AA3DEF">
        <w:rPr>
          <w:i/>
          <w:shd w:val="clear" w:color="auto" w:fill="FFFFFF"/>
        </w:rPr>
        <w:t>AB</w:t>
      </w:r>
      <w:r w:rsidRPr="00AA3DEF">
        <w:rPr>
          <w:rFonts w:hint="eastAsia"/>
          <w:shd w:val="clear" w:color="auto" w:fill="FFFFFF"/>
        </w:rPr>
        <w:t>的</w:t>
      </w:r>
    </w:p>
    <w:p w:rsidR="00980034" w:rsidRPr="00AA3DEF" w:rsidRDefault="001E5125" w:rsidP="008A3B7F">
      <w:pPr>
        <w:pStyle w:val="ItemQDescSpecialMathIndent1Indent1"/>
        <w:spacing w:line="360" w:lineRule="auto"/>
        <w:ind w:leftChars="0" w:left="0" w:firstLineChars="0" w:hanging="5"/>
        <w:rPr>
          <w:shd w:val="clear" w:color="auto" w:fill="FFFFFF"/>
        </w:rPr>
      </w:pPr>
      <w:r w:rsidRPr="00AA3DEF">
        <w:rPr>
          <w:rFonts w:hint="eastAsia"/>
          <w:shd w:val="clear" w:color="auto" w:fill="FFFFFF"/>
        </w:rPr>
        <w:t>延长线于点</w:t>
      </w:r>
      <w:r w:rsidRPr="00AA3DEF">
        <w:rPr>
          <w:i/>
          <w:iCs/>
          <w:shd w:val="clear" w:color="auto" w:fill="FFFFFF"/>
        </w:rPr>
        <w:t>F</w:t>
      </w:r>
      <w:r w:rsidRPr="00AA3DEF">
        <w:rPr>
          <w:shd w:val="clear" w:color="auto" w:fill="FFFFFF"/>
        </w:rPr>
        <w:t>.</w:t>
      </w:r>
    </w:p>
    <w:p w:rsidR="00980034" w:rsidRPr="00AA3DEF" w:rsidRDefault="001E5125" w:rsidP="008A3B7F">
      <w:pPr>
        <w:pStyle w:val="ItemQDescSpecialMathIndent1Indent1"/>
        <w:spacing w:line="360" w:lineRule="auto"/>
        <w:ind w:leftChars="0" w:left="10" w:firstLineChars="157" w:firstLine="330"/>
        <w:rPr>
          <w:rFonts w:ascii="宋体"/>
          <w:shd w:val="clear" w:color="auto" w:fill="FFFFFF"/>
        </w:rPr>
      </w:pPr>
      <w:r>
        <w:rPr>
          <w:noProof/>
        </w:rPr>
        <w:pict>
          <v:shape id="_x0000_s1110" type="#_x0000_t75" alt="学科网(www.zxxk.com)--教育资源门户，提供试卷、教案、课件、论文、素材及各类教学资源下载，还有大量而丰富的教学相关资讯！" style="position:absolute;left:0;text-align:left;margin-left:308.45pt;margin-top:8.2pt;width:151.5pt;height:137.25pt;z-index:2">
            <v:imagedata r:id="rId94" o:title=""/>
          </v:shape>
        </w:pict>
      </w:r>
      <w:r w:rsidRPr="00AA3DEF">
        <w:rPr>
          <w:rFonts w:ascii="宋体" w:hAnsi="宋体" w:hint="eastAsia"/>
          <w:shd w:val="clear" w:color="auto" w:fill="FFFFFF"/>
        </w:rPr>
        <w:t>（</w:t>
      </w:r>
      <w:r w:rsidRPr="00AA3DEF">
        <w:rPr>
          <w:rFonts w:ascii="宋体" w:hAnsi="宋体"/>
          <w:shd w:val="clear" w:color="auto" w:fill="FFFFFF"/>
        </w:rPr>
        <w:t>1</w:t>
      </w:r>
      <w:r w:rsidRPr="00AA3DEF">
        <w:rPr>
          <w:rFonts w:ascii="宋体" w:hAnsi="宋体" w:hint="eastAsia"/>
          <w:shd w:val="clear" w:color="auto" w:fill="FFFFFF"/>
        </w:rPr>
        <w:t>）求证：</w:t>
      </w:r>
      <w:r w:rsidRPr="00AA3DEF">
        <w:rPr>
          <w:i/>
          <w:shd w:val="clear" w:color="auto" w:fill="FFFFFF"/>
        </w:rPr>
        <w:t>AC</w:t>
      </w:r>
      <w:r w:rsidRPr="00AA3DEF">
        <w:rPr>
          <w:rFonts w:ascii="宋体" w:hAnsi="宋体" w:hint="eastAsia"/>
          <w:shd w:val="clear" w:color="auto" w:fill="FFFFFF"/>
        </w:rPr>
        <w:t>·</w:t>
      </w:r>
      <w:r w:rsidRPr="00AA3DEF">
        <w:rPr>
          <w:i/>
          <w:shd w:val="clear" w:color="auto" w:fill="FFFFFF"/>
        </w:rPr>
        <w:t>BC</w:t>
      </w:r>
      <w:r w:rsidRPr="00AA3DEF">
        <w:rPr>
          <w:rFonts w:ascii="宋体" w:hAnsi="宋体"/>
          <w:shd w:val="clear" w:color="auto" w:fill="FFFFFF"/>
        </w:rPr>
        <w:t>=</w:t>
      </w:r>
      <w:r w:rsidRPr="00AA3DEF">
        <w:rPr>
          <w:i/>
          <w:shd w:val="clear" w:color="auto" w:fill="FFFFFF"/>
        </w:rPr>
        <w:t>AD</w:t>
      </w:r>
      <w:r w:rsidRPr="00AA3DEF">
        <w:rPr>
          <w:rFonts w:ascii="宋体" w:hAnsi="宋体" w:hint="eastAsia"/>
          <w:shd w:val="clear" w:color="auto" w:fill="FFFFFF"/>
        </w:rPr>
        <w:t>·</w:t>
      </w:r>
      <w:r w:rsidRPr="00AA3DEF">
        <w:rPr>
          <w:i/>
          <w:shd w:val="clear" w:color="auto" w:fill="FFFFFF"/>
        </w:rPr>
        <w:t>AE</w:t>
      </w:r>
      <w:r w:rsidRPr="00AA3DEF">
        <w:rPr>
          <w:rFonts w:ascii="宋体" w:hAnsi="宋体" w:hint="eastAsia"/>
          <w:shd w:val="clear" w:color="auto" w:fill="FFFFFF"/>
        </w:rPr>
        <w:t>；</w:t>
      </w:r>
    </w:p>
    <w:p w:rsidR="00980034" w:rsidRPr="00AA3DEF" w:rsidRDefault="001E5125" w:rsidP="008A3B7F">
      <w:pPr>
        <w:pStyle w:val="ItemQDescSpecialMathIndent1Indent1"/>
        <w:spacing w:line="360" w:lineRule="auto"/>
        <w:ind w:leftChars="0" w:left="10" w:firstLineChars="157" w:firstLine="330"/>
        <w:rPr>
          <w:rFonts w:ascii="宋体"/>
          <w:shd w:val="clear" w:color="auto" w:fill="FFFFFF"/>
        </w:rPr>
      </w:pPr>
      <w:r w:rsidRPr="00AA3DEF">
        <w:rPr>
          <w:rFonts w:ascii="宋体" w:hAnsi="宋体" w:hint="eastAsia"/>
          <w:shd w:val="clear" w:color="auto" w:fill="FFFFFF"/>
        </w:rPr>
        <w:t>（</w:t>
      </w:r>
      <w:r w:rsidRPr="00AA3DEF">
        <w:rPr>
          <w:rFonts w:ascii="宋体" w:hAnsi="宋体"/>
          <w:shd w:val="clear" w:color="auto" w:fill="FFFFFF"/>
        </w:rPr>
        <w:t>2</w:t>
      </w:r>
      <w:r w:rsidRPr="00AA3DEF">
        <w:rPr>
          <w:rFonts w:ascii="宋体" w:hAnsi="宋体" w:hint="eastAsia"/>
          <w:shd w:val="clear" w:color="auto" w:fill="FFFFFF"/>
        </w:rPr>
        <w:t>）若</w:t>
      </w:r>
      <w:proofErr w:type="spellStart"/>
      <w:r w:rsidRPr="00AA3DEF">
        <w:rPr>
          <w:rFonts w:ascii="宋体" w:hAnsi="宋体"/>
          <w:shd w:val="clear" w:color="auto" w:fill="FFFFFF"/>
        </w:rPr>
        <w:t>tan</w:t>
      </w:r>
      <w:r w:rsidRPr="00AA3DEF">
        <w:rPr>
          <w:i/>
          <w:iCs/>
          <w:shd w:val="clear" w:color="auto" w:fill="FFFFFF"/>
        </w:rPr>
        <w:t>F</w:t>
      </w:r>
      <w:proofErr w:type="spellEnd"/>
      <w:r w:rsidRPr="00AA3DEF">
        <w:rPr>
          <w:rFonts w:ascii="宋体" w:hAnsi="宋体"/>
          <w:shd w:val="clear" w:color="auto" w:fill="FFFFFF"/>
        </w:rPr>
        <w:t>=2</w:t>
      </w:r>
      <w:r w:rsidRPr="00AA3DEF">
        <w:rPr>
          <w:rFonts w:ascii="宋体" w:hAnsi="宋体" w:hint="eastAsia"/>
          <w:shd w:val="clear" w:color="auto" w:fill="FFFFFF"/>
        </w:rPr>
        <w:t>，</w:t>
      </w:r>
      <w:r w:rsidRPr="00AA3DEF">
        <w:rPr>
          <w:i/>
          <w:shd w:val="clear" w:color="auto" w:fill="FFFFFF"/>
        </w:rPr>
        <w:t>FB</w:t>
      </w:r>
      <w:r w:rsidRPr="00AA3DEF">
        <w:rPr>
          <w:rFonts w:ascii="宋体" w:hAnsi="宋体"/>
          <w:shd w:val="clear" w:color="auto" w:fill="FFFFFF"/>
        </w:rPr>
        <w:t>=1</w:t>
      </w:r>
      <w:r w:rsidRPr="00AA3DEF">
        <w:rPr>
          <w:rFonts w:ascii="宋体" w:hAnsi="宋体" w:hint="eastAsia"/>
          <w:shd w:val="clear" w:color="auto" w:fill="FFFFFF"/>
        </w:rPr>
        <w:t>，求线段</w:t>
      </w:r>
      <w:r w:rsidRPr="00AA3DEF">
        <w:rPr>
          <w:i/>
          <w:shd w:val="clear" w:color="auto" w:fill="FFFFFF"/>
        </w:rPr>
        <w:t>CD</w:t>
      </w:r>
      <w:r w:rsidRPr="00AA3DEF">
        <w:rPr>
          <w:rFonts w:ascii="宋体" w:hAnsi="宋体" w:hint="eastAsia"/>
          <w:shd w:val="clear" w:color="auto" w:fill="FFFFFF"/>
        </w:rPr>
        <w:t>的长</w:t>
      </w:r>
      <w:r w:rsidRPr="00AA3DEF">
        <w:rPr>
          <w:rFonts w:ascii="宋体"/>
          <w:shd w:val="clear" w:color="auto" w:fill="FFFFFF"/>
        </w:rPr>
        <w:t>.</w:t>
      </w:r>
    </w:p>
    <w:p w:rsidR="00980034" w:rsidRPr="00AA3DEF" w:rsidRDefault="001E5125" w:rsidP="008A3B7F">
      <w:pPr>
        <w:ind w:hanging="5"/>
        <w:textAlignment w:val="center"/>
        <w:rPr>
          <w:rFonts w:ascii="宋体" w:cs="宋体"/>
        </w:rPr>
      </w:pPr>
    </w:p>
    <w:p w:rsidR="00980034" w:rsidRPr="00AA3DEF" w:rsidRDefault="001E5125" w:rsidP="008A3B7F">
      <w:pPr>
        <w:ind w:hanging="5"/>
        <w:textAlignment w:val="center"/>
        <w:rPr>
          <w:rFonts w:ascii="宋体" w:cs="宋体"/>
        </w:rPr>
      </w:pPr>
    </w:p>
    <w:p w:rsidR="00980034" w:rsidRPr="00AA3DEF" w:rsidRDefault="001E5125" w:rsidP="008A3B7F">
      <w:pPr>
        <w:ind w:hanging="5"/>
        <w:textAlignment w:val="center"/>
      </w:pPr>
      <w:r w:rsidRPr="00AA3DEF">
        <w:t>23</w:t>
      </w:r>
      <w:r w:rsidRPr="00AA3DEF">
        <w:rPr>
          <w:rFonts w:ascii="宋体" w:cs="宋体"/>
        </w:rPr>
        <w:t>.</w:t>
      </w:r>
      <w:r w:rsidRPr="00AA3DEF">
        <w:t xml:space="preserve"> </w:t>
      </w:r>
      <w:r w:rsidRPr="00AA3DEF">
        <w:rPr>
          <w:rFonts w:hint="eastAsia"/>
        </w:rPr>
        <w:t>如图所示，南北方向上的</w:t>
      </w:r>
      <w:r w:rsidRPr="00AA3DEF">
        <w:rPr>
          <w:i/>
        </w:rPr>
        <w:t>A</w:t>
      </w:r>
      <w:r w:rsidRPr="00AA3DEF">
        <w:rPr>
          <w:rFonts w:hint="eastAsia"/>
        </w:rPr>
        <w:t>、</w:t>
      </w:r>
      <w:r w:rsidRPr="00AA3DEF">
        <w:rPr>
          <w:i/>
        </w:rPr>
        <w:t>B</w:t>
      </w:r>
      <w:r w:rsidRPr="00AA3DEF">
        <w:rPr>
          <w:rFonts w:hint="eastAsia"/>
        </w:rPr>
        <w:t>两地，之间有不规则的山地</w:t>
      </w:r>
    </w:p>
    <w:p w:rsidR="00980034" w:rsidRPr="00AA3DEF" w:rsidRDefault="001E5125" w:rsidP="008A3B7F">
      <w:pPr>
        <w:ind w:hanging="5"/>
        <w:textAlignment w:val="center"/>
        <w:rPr>
          <w:i/>
          <w:iCs/>
        </w:rPr>
      </w:pPr>
      <w:r w:rsidRPr="00AA3DEF">
        <w:rPr>
          <w:rFonts w:hint="eastAsia"/>
        </w:rPr>
        <w:t>阻隔，从</w:t>
      </w:r>
      <w:r w:rsidRPr="00AA3DEF">
        <w:rPr>
          <w:i/>
        </w:rPr>
        <w:t>A</w:t>
      </w:r>
      <w:r w:rsidRPr="00AA3DEF">
        <w:rPr>
          <w:rFonts w:hint="eastAsia"/>
        </w:rPr>
        <w:t>地到</w:t>
      </w:r>
      <w:r w:rsidRPr="00AA3DEF">
        <w:rPr>
          <w:i/>
        </w:rPr>
        <w:t>B</w:t>
      </w:r>
      <w:r w:rsidRPr="00AA3DEF">
        <w:rPr>
          <w:rFonts w:hint="eastAsia"/>
        </w:rPr>
        <w:t>地需绕行</w:t>
      </w:r>
      <w:r w:rsidRPr="00AA3DEF">
        <w:rPr>
          <w:i/>
          <w:iCs/>
        </w:rPr>
        <w:t>C</w:t>
      </w:r>
      <w:r w:rsidRPr="00AA3DEF">
        <w:rPr>
          <w:rFonts w:ascii="宋体" w:hAnsi="宋体" w:cs="宋体" w:hint="eastAsia"/>
        </w:rPr>
        <w:t>、</w:t>
      </w:r>
      <w:r w:rsidRPr="00AA3DEF">
        <w:rPr>
          <w:i/>
          <w:iCs/>
        </w:rPr>
        <w:t>D</w:t>
      </w:r>
      <w:r w:rsidRPr="00AA3DEF">
        <w:rPr>
          <w:rFonts w:ascii="宋体" w:hAnsi="宋体" w:cs="宋体" w:hint="eastAsia"/>
        </w:rPr>
        <w:t>两地，即沿公路</w:t>
      </w:r>
      <w:r w:rsidRPr="00AA3DEF">
        <w:rPr>
          <w:i/>
          <w:iCs/>
        </w:rPr>
        <w:t>AC</w:t>
      </w:r>
      <w:r w:rsidRPr="00AA3DEF">
        <w:rPr>
          <w:rFonts w:ascii="宋体" w:hAnsi="宋体" w:cs="宋体" w:hint="eastAsia"/>
        </w:rPr>
        <w:t>→</w:t>
      </w:r>
      <w:r w:rsidRPr="00AA3DEF">
        <w:rPr>
          <w:i/>
          <w:iCs/>
        </w:rPr>
        <w:t>CD</w:t>
      </w:r>
      <w:r w:rsidRPr="00AA3DEF">
        <w:rPr>
          <w:rFonts w:ascii="宋体" w:hAnsi="宋体" w:cs="宋体" w:hint="eastAsia"/>
        </w:rPr>
        <w:t>→</w:t>
      </w:r>
      <w:r w:rsidRPr="00AA3DEF">
        <w:rPr>
          <w:i/>
          <w:iCs/>
        </w:rPr>
        <w:t>DB</w:t>
      </w:r>
    </w:p>
    <w:p w:rsidR="00980034" w:rsidRPr="00AA3DEF" w:rsidRDefault="001E5125" w:rsidP="008A3B7F">
      <w:pPr>
        <w:ind w:hanging="5"/>
        <w:textAlignment w:val="center"/>
        <w:rPr>
          <w:rFonts w:ascii="宋体" w:cs="宋体"/>
        </w:rPr>
      </w:pPr>
      <w:r w:rsidRPr="00AA3DEF">
        <w:rPr>
          <w:rFonts w:ascii="宋体" w:hAnsi="宋体" w:cs="宋体" w:hint="eastAsia"/>
        </w:rPr>
        <w:t>行走</w:t>
      </w:r>
      <w:r w:rsidRPr="00AA3DEF">
        <w:rPr>
          <w:rFonts w:ascii="宋体" w:hAnsi="宋体" w:cs="宋体"/>
        </w:rPr>
        <w:t xml:space="preserve">. </w:t>
      </w:r>
      <w:r w:rsidRPr="00AA3DEF">
        <w:rPr>
          <w:rFonts w:ascii="宋体" w:hAnsi="宋体" w:cs="宋体" w:hint="eastAsia"/>
        </w:rPr>
        <w:t>测得</w:t>
      </w:r>
      <w:r w:rsidRPr="00AA3DEF">
        <w:rPr>
          <w:i/>
          <w:iCs/>
        </w:rPr>
        <w:t>D</w:t>
      </w:r>
      <w:r w:rsidRPr="00AA3DEF">
        <w:rPr>
          <w:rFonts w:ascii="宋体" w:hAnsi="宋体" w:cs="宋体" w:hint="eastAsia"/>
        </w:rPr>
        <w:t>在</w:t>
      </w:r>
      <w:r w:rsidRPr="00AA3DEF">
        <w:rPr>
          <w:i/>
          <w:iCs/>
        </w:rPr>
        <w:t>C</w:t>
      </w:r>
      <w:r w:rsidRPr="00AA3DEF">
        <w:rPr>
          <w:rFonts w:ascii="宋体" w:hAnsi="宋体" w:cs="宋体" w:hint="eastAsia"/>
        </w:rPr>
        <w:t>的北偏东</w:t>
      </w:r>
      <w:r w:rsidRPr="00AA3DEF">
        <w:rPr>
          <w:rFonts w:ascii="宋体" w:hAnsi="宋体" w:cs="宋体"/>
        </w:rPr>
        <w:t>60</w:t>
      </w:r>
      <w:r w:rsidRPr="00AA3DEF">
        <w:rPr>
          <w:rFonts w:ascii="宋体" w:hAnsi="宋体" w:cs="宋体" w:hint="eastAsia"/>
        </w:rPr>
        <w:t>°方向，</w:t>
      </w:r>
      <w:r w:rsidRPr="00AA3DEF">
        <w:rPr>
          <w:i/>
          <w:iCs/>
        </w:rPr>
        <w:t>B</w:t>
      </w:r>
      <w:r w:rsidRPr="00AA3DEF">
        <w:rPr>
          <w:rFonts w:ascii="宋体" w:hAnsi="宋体" w:cs="宋体" w:hint="eastAsia"/>
        </w:rPr>
        <w:t>在</w:t>
      </w:r>
      <w:r w:rsidRPr="00AA3DEF">
        <w:rPr>
          <w:i/>
          <w:iCs/>
        </w:rPr>
        <w:t>C</w:t>
      </w:r>
      <w:r w:rsidRPr="00AA3DEF">
        <w:rPr>
          <w:rFonts w:ascii="宋体" w:hAnsi="宋体" w:cs="宋体" w:hint="eastAsia"/>
        </w:rPr>
        <w:t>的北偏东</w:t>
      </w:r>
      <w:r w:rsidRPr="00AA3DEF">
        <w:rPr>
          <w:rFonts w:ascii="宋体" w:hAnsi="宋体" w:cs="宋体"/>
        </w:rPr>
        <w:t>45</w:t>
      </w:r>
      <w:r w:rsidRPr="00AA3DEF">
        <w:rPr>
          <w:rFonts w:ascii="宋体" w:hAnsi="宋体" w:cs="宋体" w:hint="eastAsia"/>
        </w:rPr>
        <w:t>°方向，</w:t>
      </w:r>
    </w:p>
    <w:p w:rsidR="00980034" w:rsidRPr="00AA3DEF" w:rsidRDefault="001E5125" w:rsidP="008A3B7F">
      <w:pPr>
        <w:ind w:hanging="5"/>
        <w:textAlignment w:val="center"/>
        <w:rPr>
          <w:i/>
          <w:iCs/>
        </w:rPr>
      </w:pPr>
      <w:r w:rsidRPr="00AA3DEF">
        <w:rPr>
          <w:i/>
          <w:iCs/>
        </w:rPr>
        <w:t>B</w:t>
      </w:r>
      <w:r w:rsidRPr="00AA3DEF">
        <w:rPr>
          <w:rFonts w:ascii="宋体" w:hAnsi="宋体" w:cs="宋体" w:hint="eastAsia"/>
        </w:rPr>
        <w:t>在</w:t>
      </w:r>
      <w:r w:rsidRPr="00AA3DEF">
        <w:rPr>
          <w:i/>
          <w:iCs/>
        </w:rPr>
        <w:t>D</w:t>
      </w:r>
      <w:r w:rsidRPr="00AA3DEF">
        <w:rPr>
          <w:rFonts w:ascii="宋体" w:hAnsi="宋体" w:cs="宋体" w:hint="eastAsia"/>
        </w:rPr>
        <w:t>的北偏东</w:t>
      </w:r>
      <w:r w:rsidRPr="00AA3DEF">
        <w:rPr>
          <w:rFonts w:ascii="宋体" w:hAnsi="宋体" w:cs="宋体"/>
        </w:rPr>
        <w:t>30</w:t>
      </w:r>
      <w:r w:rsidRPr="00AA3DEF">
        <w:rPr>
          <w:rFonts w:ascii="宋体" w:hAnsi="宋体" w:cs="宋体" w:hint="eastAsia"/>
        </w:rPr>
        <w:t>°方向，且</w:t>
      </w:r>
      <w:r w:rsidRPr="00AA3DEF">
        <w:rPr>
          <w:i/>
          <w:iCs/>
        </w:rPr>
        <w:t>AC</w:t>
      </w:r>
      <w:r w:rsidRPr="00AA3DEF">
        <w:rPr>
          <w:rFonts w:ascii="宋体" w:hAnsi="宋体" w:cs="宋体" w:hint="eastAsia"/>
        </w:rPr>
        <w:t>段距离为</w:t>
      </w:r>
      <w:r w:rsidRPr="00AA3DEF">
        <w:rPr>
          <w:rFonts w:ascii="宋体" w:hAnsi="宋体" w:cs="宋体"/>
        </w:rPr>
        <w:t>20</w:t>
      </w:r>
      <w:r w:rsidRPr="00AA3DEF">
        <w:rPr>
          <w:rFonts w:ascii="宋体" w:hAnsi="宋体" w:cs="宋体" w:hint="eastAsia"/>
        </w:rPr>
        <w:t>千米．</w:t>
      </w:r>
      <w:r w:rsidRPr="00AA3DEF">
        <w:rPr>
          <w:rFonts w:ascii="宋体" w:hAnsi="宋体" w:cs="宋体"/>
          <w:b/>
          <w:bCs/>
        </w:rPr>
        <w:t xml:space="preserve"> </w:t>
      </w:r>
      <w:r w:rsidRPr="00AA3DEF">
        <w:rPr>
          <w:rFonts w:ascii="宋体" w:hAnsi="宋体" w:cs="宋体" w:hint="eastAsia"/>
        </w:rPr>
        <w:t>现从</w:t>
      </w:r>
      <w:r w:rsidRPr="00AA3DEF">
        <w:rPr>
          <w:i/>
          <w:iCs/>
        </w:rPr>
        <w:t>A</w:t>
      </w:r>
      <w:r w:rsidRPr="00AA3DEF">
        <w:rPr>
          <w:rFonts w:ascii="宋体" w:hAnsi="宋体" w:cs="宋体" w:hint="eastAsia"/>
        </w:rPr>
        <w:t>、</w:t>
      </w:r>
      <w:r w:rsidRPr="00AA3DEF">
        <w:rPr>
          <w:i/>
          <w:iCs/>
        </w:rPr>
        <w:t>B</w:t>
      </w:r>
    </w:p>
    <w:p w:rsidR="00980034" w:rsidRPr="00AA3DEF" w:rsidRDefault="001E5125" w:rsidP="008A3B7F">
      <w:pPr>
        <w:ind w:hanging="5"/>
        <w:textAlignment w:val="center"/>
        <w:rPr>
          <w:rFonts w:ascii="宋体" w:cs="宋体"/>
        </w:rPr>
      </w:pPr>
      <w:r w:rsidRPr="00AA3DEF">
        <w:rPr>
          <w:rFonts w:ascii="宋体" w:hAnsi="宋体" w:cs="宋体" w:hint="eastAsia"/>
        </w:rPr>
        <w:t>两地之间的山地打通隧道，那么从</w:t>
      </w:r>
      <w:r w:rsidRPr="00AA3DEF">
        <w:rPr>
          <w:i/>
          <w:iCs/>
        </w:rPr>
        <w:t>A</w:t>
      </w:r>
      <w:r w:rsidRPr="00AA3DEF">
        <w:rPr>
          <w:rFonts w:ascii="宋体" w:hAnsi="宋体" w:cs="宋体" w:hint="eastAsia"/>
        </w:rPr>
        <w:t>地到</w:t>
      </w:r>
      <w:r w:rsidRPr="00AA3DEF">
        <w:rPr>
          <w:i/>
          <w:iCs/>
        </w:rPr>
        <w:t>B</w:t>
      </w:r>
      <w:r w:rsidRPr="00AA3DEF">
        <w:rPr>
          <w:rFonts w:ascii="宋体" w:hAnsi="宋体" w:cs="宋体" w:hint="eastAsia"/>
        </w:rPr>
        <w:t>地可节省多少路程？</w:t>
      </w:r>
    </w:p>
    <w:p w:rsidR="00980034" w:rsidRPr="00AA3DEF" w:rsidRDefault="001E5125" w:rsidP="008A3B7F">
      <w:pPr>
        <w:ind w:hanging="5"/>
        <w:textAlignment w:val="center"/>
        <w:rPr>
          <w:rFonts w:ascii="宋体" w:cs="宋体"/>
        </w:rPr>
      </w:pPr>
      <w:r w:rsidRPr="00AA3DEF">
        <w:rPr>
          <w:rFonts w:ascii="宋体" w:hAnsi="宋体" w:cs="宋体" w:hint="eastAsia"/>
        </w:rPr>
        <w:t>（结果保留根号）</w:t>
      </w:r>
    </w:p>
    <w:p w:rsidR="00980034" w:rsidRPr="00AA3DEF" w:rsidRDefault="001E5125" w:rsidP="008A3B7F">
      <w:pPr>
        <w:ind w:hanging="5"/>
        <w:jc w:val="right"/>
        <w:textAlignment w:val="center"/>
        <w:rPr>
          <w:rFonts w:ascii="宋体" w:cs="宋体"/>
        </w:rPr>
      </w:pPr>
    </w:p>
    <w:p w:rsidR="00980034" w:rsidRPr="00AA3DEF" w:rsidRDefault="001E5125" w:rsidP="008A3B7F">
      <w:pPr>
        <w:pStyle w:val="ItemQDescSpecialMathIndent1"/>
        <w:tabs>
          <w:tab w:val="clear" w:pos="515"/>
          <w:tab w:val="left" w:pos="0"/>
        </w:tabs>
        <w:spacing w:line="360" w:lineRule="auto"/>
        <w:ind w:leftChars="0" w:left="0" w:firstLineChars="0" w:firstLine="0"/>
      </w:pPr>
      <w:r>
        <w:rPr>
          <w:noProof/>
        </w:rPr>
        <w:pict>
          <v:group id="_x0000_s1111" alt="学科网(www.zxxk.com)--教育资源门户，提供试卷、教案、课件、论文、素材及各类教学资源下载，还有大量而丰富的教学相关资讯！" style="position:absolute;left:0;text-align:left;margin-left:188.65pt;margin-top:31.7pt;width:281.05pt;height:110.25pt;z-index:9" coordorigin="4562,8506" coordsize="5621,2205">
            <v:shape id="_x0000_s1112" type="#_x0000_t75" style="position:absolute;left:4562;top:8506;width:2970;height:2205">
              <v:imagedata r:id="rId95" o:title="" croptop="4480f" cropbottom="4217f" cropleft="1473f" cropright="32412f"/>
            </v:shape>
            <v:shape id="_x0000_s1113" type="#_x0000_t75" style="position:absolute;left:7738;top:8506;width:2445;height:2205">
              <v:imagedata r:id="rId95" o:title="" croptop="4480f" cropbottom="4217f" cropleft="38578f" cropright="873f"/>
            </v:shape>
            <w10:wrap type="square"/>
          </v:group>
        </w:pict>
      </w:r>
      <w:r w:rsidRPr="00AA3DEF">
        <w:t xml:space="preserve"> 24</w:t>
      </w:r>
      <w:r w:rsidRPr="00AA3DEF">
        <w:rPr>
          <w:rFonts w:ascii="宋体" w:cs="宋体"/>
        </w:rPr>
        <w:t>.</w:t>
      </w:r>
      <w:r w:rsidRPr="00AA3DEF">
        <w:t xml:space="preserve"> </w:t>
      </w:r>
      <w:r w:rsidRPr="00AA3DEF">
        <w:rPr>
          <w:rFonts w:hint="eastAsia"/>
        </w:rPr>
        <w:t>如图，四边形</w:t>
      </w:r>
      <w:r w:rsidRPr="00AA3DEF">
        <w:rPr>
          <w:i/>
          <w:iCs/>
        </w:rPr>
        <w:t>ABCD</w:t>
      </w:r>
      <w:r w:rsidRPr="00AA3DEF">
        <w:rPr>
          <w:rFonts w:hint="eastAsia"/>
        </w:rPr>
        <w:t>是边长为</w:t>
      </w:r>
      <w:r w:rsidRPr="00AA3DEF">
        <w:t>4</w:t>
      </w:r>
      <w:r w:rsidRPr="00AA3DEF">
        <w:rPr>
          <w:rFonts w:hint="eastAsia"/>
        </w:rPr>
        <w:t>的菱形，且∠</w:t>
      </w:r>
      <w:r w:rsidRPr="00AA3DEF">
        <w:rPr>
          <w:i/>
          <w:iCs/>
        </w:rPr>
        <w:t>ABC</w:t>
      </w:r>
      <w:r w:rsidRPr="00AA3DEF">
        <w:t>=60</w:t>
      </w:r>
      <w:r w:rsidRPr="00AA3DEF">
        <w:rPr>
          <w:rFonts w:hint="eastAsia"/>
        </w:rPr>
        <w:t>°，对角线</w:t>
      </w:r>
      <w:r w:rsidRPr="00AA3DEF">
        <w:rPr>
          <w:i/>
          <w:iCs/>
        </w:rPr>
        <w:t>AC</w:t>
      </w:r>
      <w:r w:rsidRPr="00AA3DEF">
        <w:rPr>
          <w:rFonts w:hint="eastAsia"/>
        </w:rPr>
        <w:t>与</w:t>
      </w:r>
      <w:r w:rsidRPr="00AA3DEF">
        <w:rPr>
          <w:i/>
          <w:iCs/>
        </w:rPr>
        <w:t>BD</w:t>
      </w:r>
      <w:r w:rsidRPr="00AA3DEF">
        <w:rPr>
          <w:rFonts w:hint="eastAsia"/>
          <w:iCs/>
        </w:rPr>
        <w:t>相</w:t>
      </w:r>
      <w:r w:rsidRPr="00AA3DEF">
        <w:rPr>
          <w:rFonts w:hint="eastAsia"/>
        </w:rPr>
        <w:t>交点为</w:t>
      </w:r>
      <w:r w:rsidRPr="00AA3DEF">
        <w:rPr>
          <w:i/>
          <w:iCs/>
        </w:rPr>
        <w:t>O</w:t>
      </w:r>
      <w:r w:rsidRPr="00AA3DEF">
        <w:rPr>
          <w:rFonts w:hint="eastAsia"/>
        </w:rPr>
        <w:t>，∠</w:t>
      </w:r>
      <w:r w:rsidRPr="00AA3DEF">
        <w:rPr>
          <w:i/>
          <w:iCs/>
        </w:rPr>
        <w:t>MON</w:t>
      </w:r>
      <w:r w:rsidRPr="00AA3DEF">
        <w:t>=60</w:t>
      </w:r>
      <w:r w:rsidRPr="00AA3DEF">
        <w:rPr>
          <w:rFonts w:hint="eastAsia"/>
        </w:rPr>
        <w:t>°，</w:t>
      </w:r>
      <w:r w:rsidRPr="00AA3DEF">
        <w:rPr>
          <w:i/>
        </w:rPr>
        <w:t>N</w:t>
      </w:r>
      <w:r w:rsidRPr="00AA3DEF">
        <w:rPr>
          <w:rFonts w:hint="eastAsia"/>
        </w:rPr>
        <w:t>在线段</w:t>
      </w:r>
      <w:r w:rsidRPr="00AA3DEF">
        <w:rPr>
          <w:i/>
        </w:rPr>
        <w:t>BC</w:t>
      </w:r>
      <w:r w:rsidRPr="00AA3DEF">
        <w:rPr>
          <w:rFonts w:hint="eastAsia"/>
        </w:rPr>
        <w:t>上</w:t>
      </w:r>
      <w:r w:rsidRPr="00AA3DEF">
        <w:rPr>
          <w:rFonts w:ascii="宋体"/>
        </w:rPr>
        <w:t>.</w:t>
      </w:r>
      <w:r w:rsidRPr="00AA3DEF">
        <w:rPr>
          <w:rFonts w:hint="eastAsia"/>
        </w:rPr>
        <w:t>将∠</w:t>
      </w:r>
      <w:r w:rsidRPr="00AA3DEF">
        <w:rPr>
          <w:i/>
          <w:iCs/>
        </w:rPr>
        <w:t>MON</w:t>
      </w:r>
      <w:r w:rsidRPr="00AA3DEF">
        <w:rPr>
          <w:rFonts w:hint="eastAsia"/>
        </w:rPr>
        <w:t>绕点</w:t>
      </w:r>
      <w:r w:rsidRPr="00AA3DEF">
        <w:rPr>
          <w:i/>
          <w:iCs/>
        </w:rPr>
        <w:t>O</w:t>
      </w:r>
      <w:r w:rsidRPr="00AA3DEF">
        <w:rPr>
          <w:rFonts w:hint="eastAsia"/>
        </w:rPr>
        <w:t>旋转得到图</w:t>
      </w:r>
      <w:r w:rsidRPr="00AA3DEF">
        <w:t>1</w:t>
      </w:r>
      <w:r w:rsidRPr="00AA3DEF">
        <w:rPr>
          <w:rFonts w:hint="eastAsia"/>
        </w:rPr>
        <w:t>和图</w:t>
      </w:r>
      <w:r w:rsidRPr="00AA3DEF">
        <w:t>2.</w:t>
      </w:r>
    </w:p>
    <w:p w:rsidR="00980034" w:rsidRPr="00AA3DEF" w:rsidRDefault="001E5125" w:rsidP="008A3B7F">
      <w:pPr>
        <w:pStyle w:val="ItemQDescSpecialMathIndent1"/>
        <w:tabs>
          <w:tab w:val="clear" w:pos="515"/>
          <w:tab w:val="left" w:pos="0"/>
        </w:tabs>
        <w:spacing w:line="360" w:lineRule="auto"/>
        <w:ind w:leftChars="115" w:left="241" w:firstLineChars="100" w:firstLine="210"/>
      </w:pPr>
      <w:r w:rsidRPr="00AA3DEF">
        <w:rPr>
          <w:rFonts w:hint="eastAsia"/>
        </w:rPr>
        <w:t>（</w:t>
      </w:r>
      <w:r w:rsidRPr="00AA3DEF">
        <w:t>1</w:t>
      </w:r>
      <w:r w:rsidRPr="00AA3DEF">
        <w:rPr>
          <w:rFonts w:hint="eastAsia"/>
        </w:rPr>
        <w:t>）选择图</w:t>
      </w:r>
      <w:r w:rsidRPr="00AA3DEF">
        <w:t>1</w:t>
      </w:r>
      <w:r w:rsidRPr="00AA3DEF">
        <w:rPr>
          <w:rFonts w:hint="eastAsia"/>
        </w:rPr>
        <w:t>或图</w:t>
      </w:r>
      <w:r w:rsidRPr="00AA3DEF">
        <w:t>2</w:t>
      </w:r>
      <w:r w:rsidRPr="00AA3DEF">
        <w:rPr>
          <w:rFonts w:hint="eastAsia"/>
        </w:rPr>
        <w:t>中的一个图形，证明：△</w:t>
      </w:r>
      <w:r w:rsidRPr="00AA3DEF">
        <w:rPr>
          <w:i/>
          <w:iCs/>
        </w:rPr>
        <w:t>MOA</w:t>
      </w:r>
      <w:r w:rsidRPr="00AA3DEF">
        <w:rPr>
          <w:rFonts w:hint="eastAsia"/>
        </w:rPr>
        <w:t>∽△</w:t>
      </w:r>
      <w:r w:rsidRPr="00AA3DEF">
        <w:rPr>
          <w:i/>
          <w:iCs/>
        </w:rPr>
        <w:t>ONC</w:t>
      </w:r>
      <w:r w:rsidRPr="00AA3DEF">
        <w:rPr>
          <w:rFonts w:hint="eastAsia"/>
        </w:rPr>
        <w:t>；</w:t>
      </w:r>
    </w:p>
    <w:p w:rsidR="00980034" w:rsidRPr="00AA3DEF" w:rsidRDefault="001E5125" w:rsidP="008A3B7F">
      <w:pPr>
        <w:pStyle w:val="ItemQDescSpecialMathIndent1"/>
        <w:tabs>
          <w:tab w:val="clear" w:pos="515"/>
          <w:tab w:val="left" w:pos="0"/>
        </w:tabs>
        <w:spacing w:line="360" w:lineRule="auto"/>
        <w:ind w:leftChars="100" w:left="210" w:firstLineChars="97" w:firstLine="204"/>
      </w:pPr>
      <w:r w:rsidRPr="00AA3DEF">
        <w:rPr>
          <w:rFonts w:hint="eastAsia"/>
        </w:rPr>
        <w:t>（</w:t>
      </w:r>
      <w:r w:rsidRPr="00AA3DEF">
        <w:t>2</w:t>
      </w:r>
      <w:r w:rsidRPr="00AA3DEF">
        <w:rPr>
          <w:rFonts w:hint="eastAsia"/>
        </w:rPr>
        <w:t>）在图</w:t>
      </w:r>
      <w:r w:rsidRPr="00AA3DEF">
        <w:t>2</w:t>
      </w:r>
      <w:r w:rsidRPr="00AA3DEF">
        <w:rPr>
          <w:rFonts w:hint="eastAsia"/>
        </w:rPr>
        <w:t>中，设</w:t>
      </w:r>
      <w:r w:rsidRPr="00AA3DEF">
        <w:rPr>
          <w:i/>
          <w:iCs/>
        </w:rPr>
        <w:t>NC</w:t>
      </w:r>
      <w:r w:rsidRPr="00AA3DEF">
        <w:t>=</w:t>
      </w:r>
      <w:r w:rsidRPr="00AA3DEF">
        <w:rPr>
          <w:i/>
          <w:iCs/>
        </w:rPr>
        <w:t>x</w:t>
      </w:r>
      <w:r w:rsidRPr="00AA3DEF">
        <w:rPr>
          <w:rFonts w:hint="eastAsia"/>
        </w:rPr>
        <w:t>，四边形</w:t>
      </w:r>
      <w:r w:rsidRPr="00AA3DEF">
        <w:rPr>
          <w:i/>
          <w:iCs/>
        </w:rPr>
        <w:t>OMBN</w:t>
      </w:r>
      <w:r w:rsidRPr="00AA3DEF">
        <w:rPr>
          <w:rFonts w:hint="eastAsia"/>
        </w:rPr>
        <w:t>的面积为</w:t>
      </w:r>
      <w:r w:rsidRPr="00AA3DEF">
        <w:rPr>
          <w:i/>
          <w:iCs/>
        </w:rPr>
        <w:t>y</w:t>
      </w:r>
      <w:r w:rsidRPr="00AA3DEF">
        <w:t xml:space="preserve">.  </w:t>
      </w:r>
      <w:r w:rsidRPr="00AA3DEF">
        <w:rPr>
          <w:rFonts w:hint="eastAsia"/>
        </w:rPr>
        <w:t>求</w:t>
      </w:r>
      <w:r w:rsidRPr="00AA3DEF">
        <w:rPr>
          <w:i/>
          <w:iCs/>
        </w:rPr>
        <w:t>y</w:t>
      </w:r>
      <w:r w:rsidRPr="00AA3DEF">
        <w:rPr>
          <w:rFonts w:hint="eastAsia"/>
        </w:rPr>
        <w:t>与</w:t>
      </w:r>
      <w:r w:rsidRPr="00AA3DEF">
        <w:rPr>
          <w:i/>
          <w:iCs/>
        </w:rPr>
        <w:t>x</w:t>
      </w:r>
      <w:r w:rsidRPr="00AA3DEF">
        <w:rPr>
          <w:rFonts w:hint="eastAsia"/>
        </w:rPr>
        <w:t>的函数关系式；当</w:t>
      </w:r>
      <w:r w:rsidRPr="00AA3DEF">
        <w:rPr>
          <w:i/>
        </w:rPr>
        <w:t>NC</w:t>
      </w:r>
      <w:r w:rsidRPr="00AA3DEF">
        <w:rPr>
          <w:rFonts w:hint="eastAsia"/>
        </w:rPr>
        <w:t>的长</w:t>
      </w:r>
      <w:r w:rsidRPr="00AA3DEF">
        <w:rPr>
          <w:i/>
        </w:rPr>
        <w:t>x</w:t>
      </w:r>
      <w:r w:rsidRPr="00AA3DEF">
        <w:rPr>
          <w:rFonts w:hint="eastAsia"/>
        </w:rPr>
        <w:t>为多少时，四边形</w:t>
      </w:r>
      <w:r w:rsidRPr="00AA3DEF">
        <w:rPr>
          <w:i/>
          <w:iCs/>
        </w:rPr>
        <w:t>OMBN</w:t>
      </w:r>
      <w:r w:rsidRPr="00AA3DEF">
        <w:rPr>
          <w:rFonts w:hint="eastAsia"/>
        </w:rPr>
        <w:t>面积</w:t>
      </w:r>
      <w:r w:rsidRPr="00AA3DEF">
        <w:rPr>
          <w:i/>
        </w:rPr>
        <w:t>y</w:t>
      </w:r>
      <w:r w:rsidRPr="00AA3DEF">
        <w:rPr>
          <w:rFonts w:hint="eastAsia"/>
        </w:rPr>
        <w:t>最大，最大值是多少？</w:t>
      </w:r>
    </w:p>
    <w:p w:rsidR="00980034" w:rsidRPr="00AA3DEF" w:rsidRDefault="001E5125" w:rsidP="008A3B7F">
      <w:pPr>
        <w:pStyle w:val="ItemQDescSpecialMathIndent1"/>
        <w:tabs>
          <w:tab w:val="clear" w:pos="515"/>
          <w:tab w:val="left" w:pos="0"/>
        </w:tabs>
        <w:spacing w:line="360" w:lineRule="auto"/>
        <w:ind w:leftChars="116" w:left="353" w:hangingChars="52" w:hanging="109"/>
      </w:pPr>
    </w:p>
    <w:p w:rsidR="00980034" w:rsidRPr="00AA3DEF" w:rsidRDefault="001E5125" w:rsidP="008A3B7F">
      <w:pPr>
        <w:pStyle w:val="ItemQDescSpecialMathIndent1"/>
        <w:tabs>
          <w:tab w:val="clear" w:pos="515"/>
          <w:tab w:val="left" w:pos="0"/>
        </w:tabs>
        <w:spacing w:line="360" w:lineRule="auto"/>
        <w:ind w:leftChars="116" w:left="353" w:hangingChars="52" w:hanging="109"/>
      </w:pPr>
    </w:p>
    <w:p w:rsidR="00980034" w:rsidRPr="00AA3DEF" w:rsidRDefault="001E5125" w:rsidP="008A3B7F">
      <w:pPr>
        <w:pStyle w:val="ItemQDescSpecialMathIndent1"/>
        <w:tabs>
          <w:tab w:val="clear" w:pos="515"/>
          <w:tab w:val="left" w:pos="0"/>
        </w:tabs>
        <w:spacing w:line="360" w:lineRule="auto"/>
        <w:ind w:leftChars="116" w:left="353" w:hangingChars="52" w:hanging="109"/>
      </w:pPr>
      <w:r>
        <w:rPr>
          <w:noProof/>
        </w:rPr>
        <w:pict>
          <v:shape id="_x0000_s1114" type="#_x0000_t75" alt="学科网(www.zxxk.com)--教育资源门户，提供试卷、教案、课件、论文、素材及各类教学资源下载，还有大量而丰富的教学相关资讯！" style="position:absolute;left:0;text-align:left;margin-left:306.4pt;margin-top:4.15pt;width:155.6pt;height:138.6pt;z-index:-6">
            <v:imagedata r:id="rId96" o:title=""/>
          </v:shape>
        </w:pict>
      </w:r>
      <w:r w:rsidRPr="00AA3DEF">
        <w:rPr>
          <w:rFonts w:hint="eastAsia"/>
        </w:rPr>
        <w:t>（</w:t>
      </w:r>
      <w:r w:rsidRPr="00AA3DEF">
        <w:rPr>
          <w:rFonts w:ascii="楷体" w:eastAsia="楷体" w:hAnsi="楷体" w:hint="eastAsia"/>
        </w:rPr>
        <w:t>根据材料：正实数</w:t>
      </w:r>
      <w:r w:rsidRPr="00AA3DEF">
        <w:rPr>
          <w:i/>
          <w:iCs/>
        </w:rPr>
        <w:t>a</w:t>
      </w:r>
      <w:r w:rsidRPr="00AA3DEF">
        <w:rPr>
          <w:rFonts w:hint="eastAsia"/>
          <w:i/>
          <w:iCs/>
        </w:rPr>
        <w:t>，</w:t>
      </w:r>
      <w:r w:rsidRPr="00AA3DEF">
        <w:rPr>
          <w:i/>
          <w:iCs/>
        </w:rPr>
        <w:t>b</w:t>
      </w:r>
      <w:r w:rsidRPr="00AA3DEF">
        <w:rPr>
          <w:rFonts w:ascii="楷体" w:eastAsia="楷体" w:hAnsi="楷体" w:hint="eastAsia"/>
        </w:rPr>
        <w:t>满足</w:t>
      </w:r>
      <w:proofErr w:type="spellStart"/>
      <w:r w:rsidRPr="00AA3DEF">
        <w:rPr>
          <w:i/>
        </w:rPr>
        <w:t>a</w:t>
      </w:r>
      <w:r w:rsidRPr="00AA3DEF">
        <w:t>+</w:t>
      </w:r>
      <w:r w:rsidRPr="00AA3DEF">
        <w:rPr>
          <w:i/>
        </w:rPr>
        <w:t>b</w:t>
      </w:r>
      <w:proofErr w:type="spellEnd"/>
      <w:r w:rsidRPr="00AA3DEF">
        <w:rPr>
          <w:rFonts w:hint="eastAsia"/>
        </w:rPr>
        <w:t>≥</w:t>
      </w:r>
      <w:r w:rsidRPr="00AA3DEF">
        <w:t>2</w:t>
      </w:r>
      <w:r w:rsidRPr="00AA3DEF">
        <w:fldChar w:fldCharType="begin"/>
      </w:r>
      <w:r w:rsidRPr="00AA3DEF">
        <w:instrText xml:space="preserve"> eq \r(\s\do1</w:instrText>
      </w:r>
      <w:r w:rsidRPr="00AA3DEF">
        <w:rPr>
          <w:kern w:val="2"/>
          <w:sz w:val="11"/>
        </w:rPr>
        <w:instrText>()</w:instrText>
      </w:r>
      <w:r w:rsidRPr="00AA3DEF">
        <w:rPr>
          <w:kern w:val="2"/>
        </w:rPr>
        <w:instrText>,</w:instrText>
      </w:r>
      <w:r w:rsidRPr="00AA3DEF">
        <w:rPr>
          <w:i/>
          <w:kern w:val="2"/>
        </w:rPr>
        <w:instrText>ab</w:instrText>
      </w:r>
      <w:r w:rsidRPr="00AA3DEF">
        <w:instrText>)</w:instrText>
      </w:r>
      <w:r w:rsidRPr="00AA3DEF">
        <w:fldChar w:fldCharType="end"/>
      </w:r>
      <w:r w:rsidRPr="00AA3DEF">
        <w:rPr>
          <w:rFonts w:hint="eastAsia"/>
        </w:rPr>
        <w:t>，</w:t>
      </w:r>
      <w:r w:rsidRPr="00AA3DEF">
        <w:rPr>
          <w:rFonts w:ascii="楷体" w:eastAsia="楷体" w:hAnsi="楷体" w:hint="eastAsia"/>
        </w:rPr>
        <w:t>仅当</w:t>
      </w:r>
      <w:r w:rsidRPr="00AA3DEF">
        <w:rPr>
          <w:i/>
          <w:iCs/>
        </w:rPr>
        <w:t>a</w:t>
      </w:r>
      <w:r w:rsidRPr="00AA3DEF">
        <w:t>=</w:t>
      </w:r>
      <w:r w:rsidRPr="00AA3DEF">
        <w:rPr>
          <w:i/>
          <w:iCs/>
        </w:rPr>
        <w:t>b</w:t>
      </w:r>
      <w:r w:rsidRPr="00AA3DEF">
        <w:rPr>
          <w:rFonts w:ascii="楷体" w:eastAsia="楷体" w:hAnsi="楷体" w:hint="eastAsia"/>
        </w:rPr>
        <w:t>时</w:t>
      </w:r>
      <w:r w:rsidRPr="00AA3DEF">
        <w:rPr>
          <w:rFonts w:hint="eastAsia"/>
        </w:rPr>
        <w:t>，</w:t>
      </w:r>
      <w:proofErr w:type="spellStart"/>
      <w:r w:rsidRPr="00AA3DEF">
        <w:rPr>
          <w:i/>
        </w:rPr>
        <w:t>a</w:t>
      </w:r>
      <w:r w:rsidRPr="00AA3DEF">
        <w:t>+</w:t>
      </w:r>
      <w:r w:rsidRPr="00AA3DEF">
        <w:rPr>
          <w:i/>
        </w:rPr>
        <w:t>b</w:t>
      </w:r>
      <w:proofErr w:type="spellEnd"/>
      <w:r w:rsidRPr="00AA3DEF">
        <w:t>=2</w:t>
      </w:r>
      <w:r w:rsidRPr="00AA3DEF">
        <w:fldChar w:fldCharType="begin"/>
      </w:r>
      <w:r w:rsidRPr="00AA3DEF">
        <w:instrText xml:space="preserve"> eq \r(\s\do1</w:instrText>
      </w:r>
      <w:r w:rsidRPr="00AA3DEF">
        <w:rPr>
          <w:kern w:val="2"/>
          <w:sz w:val="11"/>
        </w:rPr>
        <w:instrText>()</w:instrText>
      </w:r>
      <w:r w:rsidRPr="00AA3DEF">
        <w:rPr>
          <w:kern w:val="2"/>
        </w:rPr>
        <w:instrText>,</w:instrText>
      </w:r>
      <w:r w:rsidRPr="00AA3DEF">
        <w:rPr>
          <w:i/>
          <w:kern w:val="2"/>
        </w:rPr>
        <w:instrText>ab</w:instrText>
      </w:r>
      <w:r w:rsidRPr="00AA3DEF">
        <w:instrText>)</w:instrText>
      </w:r>
      <w:r w:rsidRPr="00AA3DEF">
        <w:fldChar w:fldCharType="end"/>
      </w:r>
      <w:r w:rsidRPr="00AA3DEF">
        <w:rPr>
          <w:rFonts w:hint="eastAsia"/>
        </w:rPr>
        <w:t>）</w:t>
      </w:r>
      <w:r w:rsidRPr="00AA3DEF">
        <w:t>.</w:t>
      </w:r>
    </w:p>
    <w:p w:rsidR="00980034" w:rsidRPr="00AA3DEF" w:rsidRDefault="001E5125" w:rsidP="008A3B7F">
      <w:pPr>
        <w:pStyle w:val="ItemQDescSpecialMathIndent1"/>
        <w:tabs>
          <w:tab w:val="clear" w:pos="515"/>
          <w:tab w:val="left" w:pos="0"/>
        </w:tabs>
        <w:spacing w:line="360" w:lineRule="auto"/>
        <w:ind w:leftChars="100" w:left="210" w:firstLineChars="97" w:firstLine="204"/>
      </w:pPr>
    </w:p>
    <w:p w:rsidR="00980034" w:rsidRPr="00AA3DEF" w:rsidRDefault="001E5125" w:rsidP="008A3B7F">
      <w:pPr>
        <w:autoSpaceDE w:val="0"/>
        <w:autoSpaceDN w:val="0"/>
        <w:adjustRightInd w:val="0"/>
        <w:rPr>
          <w:rFonts w:ascii="宋体"/>
          <w:spacing w:val="20"/>
        </w:rPr>
      </w:pPr>
      <w:r w:rsidRPr="00AA3DEF">
        <w:t>25</w:t>
      </w:r>
      <w:r w:rsidRPr="00AA3DEF">
        <w:rPr>
          <w:rFonts w:ascii="宋体" w:cs="宋体"/>
        </w:rPr>
        <w:t>.</w:t>
      </w:r>
      <w:r w:rsidRPr="00AA3DEF">
        <w:rPr>
          <w:rFonts w:ascii="宋体" w:hAnsi="宋体"/>
        </w:rPr>
        <w:t xml:space="preserve"> </w:t>
      </w:r>
      <w:r w:rsidRPr="00AA3DEF">
        <w:rPr>
          <w:rFonts w:ascii="宋体" w:hAnsi="宋体" w:hint="eastAsia"/>
          <w:spacing w:val="20"/>
        </w:rPr>
        <w:t>将直角边长为</w:t>
      </w:r>
      <w:r w:rsidRPr="00252C22">
        <w:rPr>
          <w:iCs/>
        </w:rPr>
        <w:t>6</w:t>
      </w:r>
      <w:r w:rsidRPr="00AA3DEF">
        <w:rPr>
          <w:rFonts w:ascii="宋体" w:hAnsi="宋体" w:hint="eastAsia"/>
          <w:spacing w:val="20"/>
        </w:rPr>
        <w:t>的等腰</w:t>
      </w:r>
      <w:proofErr w:type="spellStart"/>
      <w:r w:rsidRPr="00252C22">
        <w:rPr>
          <w:rFonts w:ascii="宋体" w:hAnsi="宋体"/>
          <w:spacing w:val="20"/>
        </w:rPr>
        <w:t>Rt</w:t>
      </w:r>
      <w:proofErr w:type="spellEnd"/>
      <w:r w:rsidRPr="00AA3DEF">
        <w:rPr>
          <w:rFonts w:ascii="宋体" w:hAnsi="宋体" w:hint="eastAsia"/>
          <w:spacing w:val="20"/>
        </w:rPr>
        <w:t>△</w:t>
      </w:r>
      <w:r w:rsidRPr="00252C22">
        <w:rPr>
          <w:i/>
          <w:iCs/>
        </w:rPr>
        <w:t>AOC</w:t>
      </w:r>
      <w:r w:rsidRPr="00AA3DEF">
        <w:rPr>
          <w:rFonts w:ascii="宋体" w:hAnsi="宋体" w:hint="eastAsia"/>
          <w:spacing w:val="20"/>
        </w:rPr>
        <w:t>放在如图所示的平面直</w:t>
      </w:r>
    </w:p>
    <w:p w:rsidR="00980034" w:rsidRPr="00AA3DEF" w:rsidRDefault="001E5125" w:rsidP="008A3B7F">
      <w:pPr>
        <w:autoSpaceDE w:val="0"/>
        <w:autoSpaceDN w:val="0"/>
        <w:adjustRightInd w:val="0"/>
        <w:rPr>
          <w:rFonts w:ascii="宋体"/>
          <w:spacing w:val="20"/>
        </w:rPr>
      </w:pPr>
      <w:r w:rsidRPr="00AA3DEF">
        <w:rPr>
          <w:rFonts w:ascii="宋体" w:hAnsi="宋体" w:hint="eastAsia"/>
          <w:spacing w:val="20"/>
        </w:rPr>
        <w:t>角坐标系中，点</w:t>
      </w:r>
      <w:r w:rsidRPr="00252C22">
        <w:rPr>
          <w:i/>
          <w:iCs/>
        </w:rPr>
        <w:t>O</w:t>
      </w:r>
      <w:r w:rsidRPr="00AA3DEF">
        <w:rPr>
          <w:rFonts w:ascii="宋体" w:hAnsi="宋体" w:hint="eastAsia"/>
          <w:spacing w:val="20"/>
        </w:rPr>
        <w:t>为坐标原点，点</w:t>
      </w:r>
      <w:r w:rsidRPr="00252C22">
        <w:rPr>
          <w:i/>
          <w:iCs/>
        </w:rPr>
        <w:t>C</w:t>
      </w:r>
      <w:r w:rsidRPr="00AA3DEF">
        <w:rPr>
          <w:rFonts w:ascii="宋体" w:hAnsi="宋体" w:hint="eastAsia"/>
          <w:spacing w:val="20"/>
        </w:rPr>
        <w:t>、</w:t>
      </w:r>
      <w:r w:rsidRPr="00252C22">
        <w:rPr>
          <w:i/>
          <w:iCs/>
        </w:rPr>
        <w:t>A</w:t>
      </w:r>
      <w:r w:rsidRPr="00AA3DEF">
        <w:rPr>
          <w:rFonts w:ascii="宋体" w:hAnsi="宋体" w:hint="eastAsia"/>
          <w:spacing w:val="20"/>
        </w:rPr>
        <w:t>分别在</w:t>
      </w:r>
      <w:r w:rsidRPr="00252C22">
        <w:rPr>
          <w:i/>
          <w:iCs/>
        </w:rPr>
        <w:t>x</w:t>
      </w:r>
      <w:r w:rsidRPr="00AA3DEF">
        <w:rPr>
          <w:rFonts w:ascii="宋体" w:hAnsi="宋体" w:hint="eastAsia"/>
          <w:spacing w:val="20"/>
        </w:rPr>
        <w:t>、</w:t>
      </w:r>
      <w:r w:rsidRPr="00252C22">
        <w:rPr>
          <w:i/>
          <w:iCs/>
        </w:rPr>
        <w:t>y</w:t>
      </w:r>
      <w:r w:rsidRPr="00AA3DEF">
        <w:rPr>
          <w:rFonts w:ascii="宋体" w:hAnsi="宋体" w:hint="eastAsia"/>
          <w:spacing w:val="20"/>
        </w:rPr>
        <w:t>轴的正</w:t>
      </w:r>
    </w:p>
    <w:p w:rsidR="00980034" w:rsidRPr="00AA3DEF" w:rsidRDefault="001E5125" w:rsidP="008A3B7F">
      <w:pPr>
        <w:autoSpaceDE w:val="0"/>
        <w:autoSpaceDN w:val="0"/>
        <w:adjustRightInd w:val="0"/>
        <w:rPr>
          <w:rFonts w:ascii="宋体"/>
          <w:spacing w:val="20"/>
        </w:rPr>
      </w:pPr>
      <w:r w:rsidRPr="00AA3DEF">
        <w:rPr>
          <w:rFonts w:ascii="宋体" w:hAnsi="宋体" w:hint="eastAsia"/>
          <w:spacing w:val="20"/>
        </w:rPr>
        <w:t>半轴上，一条抛物线经过</w:t>
      </w:r>
      <w:r w:rsidR="008A3BBF">
        <w:rPr>
          <w:rFonts w:ascii="宋体" w:hAnsi="宋体"/>
          <w:spacing w:val="20"/>
        </w:rPr>
        <w:pict>
          <v:shape id="_x0000_i1074" type="#_x0000_t75" alt="学科网(www.zxxk.com)--教育资源门户，提供试卷、教案、课件、论文、素材及各类教学资源下载，还有大量而丰富的教学相关资讯！" style="width:1.5pt;height:1.5pt">
            <v:imagedata r:id="rId45" o:title="530105444803"/>
          </v:shape>
        </w:pict>
      </w:r>
      <w:r w:rsidRPr="00AA3DEF">
        <w:rPr>
          <w:rFonts w:ascii="宋体" w:hAnsi="宋体" w:hint="eastAsia"/>
          <w:spacing w:val="20"/>
        </w:rPr>
        <w:t>点</w:t>
      </w:r>
      <w:r w:rsidRPr="00252C22">
        <w:rPr>
          <w:i/>
          <w:iCs/>
        </w:rPr>
        <w:t>A</w:t>
      </w:r>
      <w:r w:rsidRPr="00AA3DEF">
        <w:rPr>
          <w:rFonts w:ascii="宋体" w:hAnsi="宋体" w:hint="eastAsia"/>
          <w:spacing w:val="20"/>
        </w:rPr>
        <w:t>、</w:t>
      </w:r>
      <w:r w:rsidRPr="00252C22">
        <w:rPr>
          <w:i/>
          <w:iCs/>
        </w:rPr>
        <w:t>C</w:t>
      </w:r>
      <w:r w:rsidRPr="00AA3DEF">
        <w:rPr>
          <w:rFonts w:ascii="宋体" w:hAnsi="宋体" w:hint="eastAsia"/>
          <w:spacing w:val="20"/>
        </w:rPr>
        <w:t>及点</w:t>
      </w:r>
      <w:r w:rsidRPr="00252C22">
        <w:rPr>
          <w:i/>
          <w:iCs/>
        </w:rPr>
        <w:t>B</w:t>
      </w:r>
      <w:r w:rsidRPr="00AA3DEF">
        <w:rPr>
          <w:rFonts w:ascii="宋体" w:hAnsi="宋体"/>
          <w:spacing w:val="20"/>
        </w:rPr>
        <w:t>(–</w:t>
      </w:r>
      <w:r w:rsidRPr="00252C22">
        <w:rPr>
          <w:iCs/>
        </w:rPr>
        <w:t>3</w:t>
      </w:r>
      <w:r w:rsidRPr="00AA3DEF">
        <w:rPr>
          <w:rFonts w:ascii="宋体" w:hAnsi="宋体" w:hint="eastAsia"/>
          <w:spacing w:val="20"/>
        </w:rPr>
        <w:t>，</w:t>
      </w:r>
      <w:r w:rsidRPr="00252C22">
        <w:rPr>
          <w:iCs/>
        </w:rPr>
        <w:t>0</w:t>
      </w:r>
      <w:r w:rsidRPr="00AA3DEF">
        <w:rPr>
          <w:rFonts w:ascii="宋体" w:hAnsi="宋体"/>
          <w:spacing w:val="20"/>
        </w:rPr>
        <w:t>)</w:t>
      </w:r>
      <w:r w:rsidRPr="00AA3DEF">
        <w:rPr>
          <w:rFonts w:ascii="宋体" w:hAnsi="宋体" w:hint="eastAsia"/>
          <w:spacing w:val="20"/>
        </w:rPr>
        <w:t>．</w:t>
      </w:r>
    </w:p>
    <w:p w:rsidR="00980034" w:rsidRPr="00AA3DEF" w:rsidRDefault="001E5125" w:rsidP="008A3B7F">
      <w:pPr>
        <w:ind w:firstLineChars="200" w:firstLine="420"/>
        <w:rPr>
          <w:rFonts w:ascii="宋体"/>
        </w:rPr>
      </w:pPr>
      <w:r w:rsidRPr="00AA3DEF">
        <w:rPr>
          <w:rFonts w:ascii="宋体" w:hAnsi="宋体"/>
        </w:rPr>
        <w:t>(1)</w:t>
      </w:r>
      <w:r w:rsidRPr="00AA3DEF">
        <w:rPr>
          <w:rFonts w:ascii="宋体" w:hAnsi="宋体" w:hint="eastAsia"/>
        </w:rPr>
        <w:t>求该抛物线的解析式；</w:t>
      </w:r>
    </w:p>
    <w:p w:rsidR="00980034" w:rsidRPr="00AA3DEF" w:rsidRDefault="001E5125" w:rsidP="008A3B7F">
      <w:pPr>
        <w:ind w:firstLineChars="200" w:firstLine="420"/>
        <w:rPr>
          <w:rFonts w:ascii="宋体"/>
        </w:rPr>
      </w:pPr>
      <w:r w:rsidRPr="00AA3DEF">
        <w:rPr>
          <w:rFonts w:ascii="宋体" w:hAnsi="宋体"/>
        </w:rPr>
        <w:lastRenderedPageBreak/>
        <w:t>(2)</w:t>
      </w:r>
      <w:r w:rsidRPr="00AA3DEF">
        <w:rPr>
          <w:rFonts w:ascii="宋体" w:hAnsi="宋体" w:hint="eastAsia"/>
        </w:rPr>
        <w:t>若点</w:t>
      </w:r>
      <w:r w:rsidRPr="00252C22">
        <w:rPr>
          <w:i/>
          <w:iCs/>
        </w:rPr>
        <w:t>P</w:t>
      </w:r>
      <w:r w:rsidRPr="00AA3DEF">
        <w:rPr>
          <w:rFonts w:ascii="宋体" w:hAnsi="宋体" w:hint="eastAsia"/>
        </w:rPr>
        <w:t>是线段</w:t>
      </w:r>
      <w:r w:rsidRPr="00252C22">
        <w:rPr>
          <w:i/>
          <w:iCs/>
        </w:rPr>
        <w:t>BC</w:t>
      </w:r>
      <w:r w:rsidRPr="00AA3DEF">
        <w:rPr>
          <w:rFonts w:ascii="宋体" w:hAnsi="宋体" w:hint="eastAsia"/>
        </w:rPr>
        <w:t>上一动点，过点</w:t>
      </w:r>
      <w:r w:rsidRPr="00252C22">
        <w:rPr>
          <w:i/>
          <w:iCs/>
        </w:rPr>
        <w:t>P</w:t>
      </w:r>
      <w:r w:rsidRPr="00AA3DEF">
        <w:rPr>
          <w:rFonts w:ascii="宋体" w:hAnsi="宋体" w:hint="eastAsia"/>
        </w:rPr>
        <w:t>作</w:t>
      </w:r>
      <w:r w:rsidRPr="00252C22">
        <w:rPr>
          <w:i/>
          <w:iCs/>
        </w:rPr>
        <w:t>AB</w:t>
      </w:r>
      <w:r w:rsidRPr="00AA3DEF">
        <w:rPr>
          <w:rFonts w:ascii="宋体" w:hAnsi="宋体" w:hint="eastAsia"/>
        </w:rPr>
        <w:t>的平行线交</w:t>
      </w:r>
    </w:p>
    <w:p w:rsidR="00980034" w:rsidRPr="00AA3DEF" w:rsidRDefault="001E5125" w:rsidP="008A3B7F">
      <w:pPr>
        <w:rPr>
          <w:rFonts w:ascii="宋体"/>
        </w:rPr>
      </w:pPr>
      <w:r w:rsidRPr="00252C22">
        <w:rPr>
          <w:i/>
          <w:iCs/>
        </w:rPr>
        <w:t>AC</w:t>
      </w:r>
      <w:r w:rsidRPr="00AA3DEF">
        <w:rPr>
          <w:rFonts w:ascii="宋体" w:hAnsi="宋体" w:hint="eastAsia"/>
        </w:rPr>
        <w:t>于点</w:t>
      </w:r>
      <w:r w:rsidRPr="00252C22">
        <w:rPr>
          <w:i/>
          <w:iCs/>
        </w:rPr>
        <w:t>E</w:t>
      </w:r>
      <w:r w:rsidRPr="00AA3DEF">
        <w:rPr>
          <w:rFonts w:ascii="宋体" w:hAnsi="宋体" w:hint="eastAsia"/>
        </w:rPr>
        <w:t>，连接</w:t>
      </w:r>
      <w:r w:rsidRPr="00252C22">
        <w:rPr>
          <w:i/>
          <w:iCs/>
        </w:rPr>
        <w:t>AP</w:t>
      </w:r>
      <w:r w:rsidRPr="00AA3DEF">
        <w:rPr>
          <w:rFonts w:ascii="宋体" w:hAnsi="宋体" w:hint="eastAsia"/>
        </w:rPr>
        <w:t>，当△</w:t>
      </w:r>
      <w:r w:rsidRPr="00252C22">
        <w:rPr>
          <w:i/>
          <w:iCs/>
        </w:rPr>
        <w:t>APE</w:t>
      </w:r>
      <w:r w:rsidRPr="00AA3DEF">
        <w:rPr>
          <w:rFonts w:ascii="宋体" w:hAnsi="宋体" w:hint="eastAsia"/>
        </w:rPr>
        <w:t>的面积最大时，求点</w:t>
      </w:r>
      <w:r w:rsidRPr="00252C22">
        <w:rPr>
          <w:i/>
          <w:iCs/>
        </w:rPr>
        <w:t>P</w:t>
      </w:r>
      <w:r w:rsidRPr="00AA3DEF">
        <w:rPr>
          <w:rFonts w:ascii="宋体" w:hAnsi="宋体" w:hint="eastAsia"/>
        </w:rPr>
        <w:t>的坐标；</w:t>
      </w:r>
    </w:p>
    <w:p w:rsidR="00980034" w:rsidRPr="00AA3DEF" w:rsidRDefault="001E5125" w:rsidP="008A3B7F">
      <w:pPr>
        <w:ind w:firstLineChars="200" w:firstLine="420"/>
        <w:rPr>
          <w:rFonts w:ascii="宋体"/>
        </w:rPr>
      </w:pPr>
      <w:r w:rsidRPr="00AA3DEF">
        <w:rPr>
          <w:rFonts w:ascii="宋体" w:hAnsi="宋体"/>
        </w:rPr>
        <w:t>(3)</w:t>
      </w:r>
      <w:r w:rsidRPr="00AA3DEF">
        <w:rPr>
          <w:rFonts w:ascii="宋体" w:hAnsi="宋体" w:hint="eastAsia"/>
        </w:rPr>
        <w:t>在第一象限内的该抛物线上是否存在点</w:t>
      </w:r>
      <w:r w:rsidRPr="00252C22">
        <w:rPr>
          <w:i/>
          <w:iCs/>
        </w:rPr>
        <w:t>G</w:t>
      </w:r>
      <w:r w:rsidRPr="00AA3DEF">
        <w:rPr>
          <w:rFonts w:ascii="宋体" w:hAnsi="宋体" w:hint="eastAsia"/>
        </w:rPr>
        <w:t>，使△</w:t>
      </w:r>
      <w:r w:rsidRPr="00252C22">
        <w:rPr>
          <w:i/>
          <w:iCs/>
        </w:rPr>
        <w:t>AGC</w:t>
      </w:r>
      <w:r w:rsidRPr="00AA3DEF">
        <w:rPr>
          <w:rFonts w:ascii="宋体" w:hAnsi="宋体" w:hint="eastAsia"/>
        </w:rPr>
        <w:t>的</w:t>
      </w:r>
    </w:p>
    <w:p w:rsidR="00980034" w:rsidRPr="00AA3DEF" w:rsidRDefault="001E5125" w:rsidP="008A3B7F">
      <w:pPr>
        <w:rPr>
          <w:rFonts w:ascii="宋体"/>
        </w:rPr>
      </w:pPr>
      <w:r w:rsidRPr="00AA3DEF">
        <w:rPr>
          <w:rFonts w:ascii="宋体" w:hAnsi="宋体" w:hint="eastAsia"/>
        </w:rPr>
        <w:t>面积与（</w:t>
      </w:r>
      <w:r w:rsidRPr="00AA3DEF">
        <w:rPr>
          <w:rFonts w:ascii="宋体" w:hAnsi="宋体"/>
        </w:rPr>
        <w:t>2</w:t>
      </w:r>
      <w:r w:rsidRPr="00AA3DEF">
        <w:rPr>
          <w:rFonts w:ascii="宋体" w:hAnsi="宋体" w:hint="eastAsia"/>
        </w:rPr>
        <w:t>）中△</w:t>
      </w:r>
      <w:r w:rsidRPr="00252C22">
        <w:rPr>
          <w:i/>
          <w:iCs/>
        </w:rPr>
        <w:t>APE</w:t>
      </w:r>
      <w:r w:rsidRPr="00AA3DEF">
        <w:rPr>
          <w:rFonts w:ascii="宋体" w:hAnsi="宋体" w:hint="eastAsia"/>
        </w:rPr>
        <w:t>的最大面积相等</w:t>
      </w:r>
      <w:r w:rsidRPr="00AA3DEF">
        <w:rPr>
          <w:rFonts w:ascii="宋体" w:hAnsi="宋体"/>
        </w:rPr>
        <w:t>?</w:t>
      </w:r>
      <w:r w:rsidRPr="00AA3DEF">
        <w:rPr>
          <w:rFonts w:ascii="宋体" w:hAnsi="宋体" w:hint="eastAsia"/>
        </w:rPr>
        <w:t>若存在，请求出点</w:t>
      </w:r>
      <w:r w:rsidRPr="00252C22">
        <w:rPr>
          <w:i/>
          <w:iCs/>
        </w:rPr>
        <w:t>G</w:t>
      </w:r>
      <w:r w:rsidRPr="00AA3DEF">
        <w:rPr>
          <w:rFonts w:ascii="宋体" w:hAnsi="宋体" w:hint="eastAsia"/>
        </w:rPr>
        <w:t>的</w:t>
      </w:r>
    </w:p>
    <w:p w:rsidR="008A3B7F" w:rsidRDefault="001E5125" w:rsidP="008A3B7F">
      <w:pPr>
        <w:rPr>
          <w:rFonts w:ascii="宋体" w:hAnsi="宋体"/>
        </w:rPr>
      </w:pPr>
      <w:r w:rsidRPr="00AA3DEF">
        <w:rPr>
          <w:rFonts w:ascii="宋体" w:hAnsi="宋体" w:hint="eastAsia"/>
        </w:rPr>
        <w:t>坐标；若不存在，请说明理由．</w:t>
      </w:r>
    </w:p>
    <w:p w:rsidR="008A3B7F" w:rsidRPr="000C6F6B" w:rsidRDefault="001E5125" w:rsidP="008A3B7F">
      <w:pPr>
        <w:adjustRightInd w:val="0"/>
        <w:snapToGrid w:val="0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</w:rPr>
        <w:br w:type="page"/>
      </w:r>
      <w:r w:rsidRPr="000C6F6B">
        <w:rPr>
          <w:rFonts w:ascii="宋体" w:hAnsi="宋体" w:hint="eastAsia"/>
          <w:b/>
          <w:sz w:val="30"/>
          <w:szCs w:val="30"/>
        </w:rPr>
        <w:lastRenderedPageBreak/>
        <w:t>2018</w:t>
      </w:r>
      <w:r w:rsidRPr="000C6F6B">
        <w:rPr>
          <w:rFonts w:ascii="宋体" w:hAnsi="宋体" w:hint="eastAsia"/>
          <w:b/>
          <w:sz w:val="30"/>
          <w:szCs w:val="30"/>
        </w:rPr>
        <w:t>年初中学业水平模拟考试（一）</w:t>
      </w:r>
    </w:p>
    <w:p w:rsidR="008A3B7F" w:rsidRPr="000C6F6B" w:rsidRDefault="001E5125" w:rsidP="008A3B7F">
      <w:pPr>
        <w:adjustRightInd w:val="0"/>
        <w:snapToGrid w:val="0"/>
        <w:jc w:val="center"/>
        <w:rPr>
          <w:rFonts w:ascii="宋体" w:hAnsi="宋体"/>
          <w:b/>
          <w:sz w:val="28"/>
          <w:szCs w:val="28"/>
        </w:rPr>
      </w:pPr>
      <w:r w:rsidRPr="000C6F6B">
        <w:rPr>
          <w:rFonts w:ascii="宋体" w:hAnsi="宋体" w:hint="eastAsia"/>
          <w:b/>
          <w:sz w:val="28"/>
          <w:szCs w:val="28"/>
        </w:rPr>
        <w:t>数学试题参考答案及评分标准</w:t>
      </w:r>
      <w:r w:rsidRPr="00540F1E">
        <w:rPr>
          <w:rFonts w:ascii="宋体" w:hAnsi="宋体"/>
          <w:b/>
          <w:color w:val="FFFFFF"/>
          <w:sz w:val="4"/>
          <w:szCs w:val="28"/>
        </w:rPr>
        <w:t>[</w:t>
      </w:r>
      <w:r w:rsidRPr="00540F1E">
        <w:rPr>
          <w:rFonts w:ascii="宋体" w:hAnsi="宋体"/>
          <w:b/>
          <w:color w:val="FFFFFF"/>
          <w:sz w:val="4"/>
          <w:szCs w:val="28"/>
        </w:rPr>
        <w:t>来源</w:t>
      </w:r>
      <w:r w:rsidRPr="00540F1E">
        <w:rPr>
          <w:rFonts w:ascii="宋体" w:hAnsi="宋体"/>
          <w:b/>
          <w:color w:val="FFFFFF"/>
          <w:sz w:val="4"/>
          <w:szCs w:val="28"/>
        </w:rPr>
        <w:t>:</w:t>
      </w:r>
      <w:proofErr w:type="gramStart"/>
      <w:r w:rsidRPr="00540F1E">
        <w:rPr>
          <w:rFonts w:ascii="宋体" w:hAnsi="宋体"/>
          <w:b/>
          <w:color w:val="FFFFFF"/>
          <w:sz w:val="4"/>
          <w:szCs w:val="28"/>
        </w:rPr>
        <w:t>学科网</w:t>
      </w:r>
      <w:proofErr w:type="gramEnd"/>
      <w:r w:rsidRPr="00540F1E">
        <w:rPr>
          <w:rFonts w:ascii="宋体" w:hAnsi="宋体"/>
          <w:b/>
          <w:color w:val="FFFFFF"/>
          <w:sz w:val="4"/>
          <w:szCs w:val="28"/>
        </w:rPr>
        <w:t>ZXXK]</w:t>
      </w:r>
    </w:p>
    <w:p w:rsidR="008A3B7F" w:rsidRPr="000C6F6B" w:rsidRDefault="001E5125" w:rsidP="008A3B7F">
      <w:pPr>
        <w:rPr>
          <w:b/>
        </w:rPr>
      </w:pPr>
      <w:proofErr w:type="gramStart"/>
      <w:r w:rsidRPr="000C6F6B">
        <w:rPr>
          <w:rFonts w:hint="eastAsia"/>
          <w:b/>
        </w:rPr>
        <w:t>一</w:t>
      </w:r>
      <w:proofErr w:type="gramEnd"/>
      <w:r w:rsidRPr="000C6F6B">
        <w:rPr>
          <w:rFonts w:hint="eastAsia"/>
          <w:b/>
        </w:rPr>
        <w:t>．选择题</w:t>
      </w:r>
      <w:r w:rsidRPr="000C6F6B">
        <w:rPr>
          <w:rFonts w:ascii="宋体" w:hAnsi="宋体" w:hint="eastAsia"/>
          <w:b/>
        </w:rPr>
        <w:t>（每小题</w:t>
      </w:r>
      <w:r w:rsidRPr="000C6F6B">
        <w:rPr>
          <w:rFonts w:ascii="宋体" w:hAnsi="宋体" w:hint="eastAsia"/>
          <w:b/>
        </w:rPr>
        <w:t>3</w:t>
      </w:r>
      <w:r w:rsidRPr="000C6F6B">
        <w:rPr>
          <w:rFonts w:ascii="宋体" w:hAnsi="宋体" w:hint="eastAsia"/>
          <w:b/>
        </w:rPr>
        <w:t>分，共</w:t>
      </w:r>
      <w:r w:rsidRPr="000C6F6B">
        <w:rPr>
          <w:rFonts w:ascii="宋体" w:hAnsi="宋体" w:hint="eastAsia"/>
          <w:b/>
        </w:rPr>
        <w:t>36</w:t>
      </w:r>
      <w:r w:rsidRPr="000C6F6B">
        <w:rPr>
          <w:rFonts w:ascii="宋体" w:hAnsi="宋体" w:hint="eastAsia"/>
          <w:b/>
        </w:rPr>
        <w:t>分）</w:t>
      </w:r>
    </w:p>
    <w:p w:rsidR="008A3B7F" w:rsidRPr="000C6F6B" w:rsidRDefault="001E5125" w:rsidP="008A3B7F">
      <w:pPr>
        <w:ind w:left="315" w:hangingChars="150" w:hanging="315"/>
        <w:rPr>
          <w:shd w:val="clear" w:color="auto" w:fill="FFFFFF"/>
        </w:rPr>
      </w:pPr>
      <w:proofErr w:type="gramStart"/>
      <w:r w:rsidRPr="000C6F6B">
        <w:rPr>
          <w:rFonts w:ascii="宋体" w:hAnsi="宋体" w:hint="eastAsia"/>
        </w:rPr>
        <w:t>1.</w:t>
      </w:r>
      <w:r w:rsidRPr="000C6F6B">
        <w:rPr>
          <w:rFonts w:hint="eastAsia"/>
          <w:shd w:val="clear" w:color="auto" w:fill="FFFFFF"/>
        </w:rPr>
        <w:t>B</w:t>
      </w:r>
      <w:proofErr w:type="gramEnd"/>
      <w:r w:rsidRPr="000C6F6B">
        <w:rPr>
          <w:rFonts w:ascii="宋体" w:hAnsi="宋体" w:hint="eastAsia"/>
        </w:rPr>
        <w:t xml:space="preserve">  2. </w:t>
      </w:r>
      <w:proofErr w:type="gramStart"/>
      <w:r w:rsidRPr="000C6F6B">
        <w:rPr>
          <w:rFonts w:hint="eastAsia"/>
          <w:shd w:val="clear" w:color="auto" w:fill="FFFFFF"/>
        </w:rPr>
        <w:t xml:space="preserve">D </w:t>
      </w:r>
      <w:r w:rsidRPr="000C6F6B">
        <w:rPr>
          <w:rFonts w:ascii="宋体" w:hAnsi="宋体" w:hint="eastAsia"/>
        </w:rPr>
        <w:t xml:space="preserve"> 3.</w:t>
      </w:r>
      <w:r w:rsidRPr="000C6F6B">
        <w:rPr>
          <w:rFonts w:hint="eastAsia"/>
          <w:shd w:val="clear" w:color="auto" w:fill="FFFFFF"/>
        </w:rPr>
        <w:t>C</w:t>
      </w:r>
      <w:proofErr w:type="gramEnd"/>
      <w:r w:rsidRPr="000C6F6B">
        <w:rPr>
          <w:rFonts w:hint="eastAsia"/>
          <w:shd w:val="clear" w:color="auto" w:fill="FFFFFF"/>
        </w:rPr>
        <w:t xml:space="preserve"> </w:t>
      </w:r>
      <w:r w:rsidRPr="000C6F6B">
        <w:rPr>
          <w:rFonts w:ascii="宋体" w:hAnsi="宋体" w:hint="eastAsia"/>
        </w:rPr>
        <w:t xml:space="preserve"> 4.</w:t>
      </w:r>
      <w:r w:rsidRPr="000C6F6B">
        <w:rPr>
          <w:rFonts w:hint="eastAsia"/>
          <w:shd w:val="clear" w:color="auto" w:fill="FFFFFF"/>
        </w:rPr>
        <w:t xml:space="preserve"> </w:t>
      </w:r>
      <w:proofErr w:type="gramStart"/>
      <w:r w:rsidRPr="000C6F6B">
        <w:rPr>
          <w:rFonts w:hint="eastAsia"/>
          <w:shd w:val="clear" w:color="auto" w:fill="FFFFFF"/>
        </w:rPr>
        <w:t>B</w:t>
      </w:r>
      <w:r w:rsidRPr="000C6F6B">
        <w:rPr>
          <w:rFonts w:ascii="宋体" w:hAnsi="宋体" w:hint="eastAsia"/>
        </w:rPr>
        <w:t xml:space="preserve">  5</w:t>
      </w:r>
      <w:proofErr w:type="gramEnd"/>
      <w:r w:rsidRPr="000C6F6B">
        <w:rPr>
          <w:rFonts w:ascii="宋体" w:hAnsi="宋体" w:hint="eastAsia"/>
        </w:rPr>
        <w:t xml:space="preserve">. </w:t>
      </w:r>
      <w:proofErr w:type="gramStart"/>
      <w:r w:rsidRPr="000C6F6B">
        <w:rPr>
          <w:rFonts w:hint="eastAsia"/>
          <w:shd w:val="clear" w:color="auto" w:fill="FFFFFF"/>
        </w:rPr>
        <w:t>C</w:t>
      </w:r>
      <w:r w:rsidRPr="000C6F6B">
        <w:rPr>
          <w:rFonts w:ascii="宋体" w:hAnsi="宋体" w:hint="eastAsia"/>
        </w:rPr>
        <w:t xml:space="preserve">  6</w:t>
      </w:r>
      <w:proofErr w:type="gramEnd"/>
      <w:r w:rsidRPr="000C6F6B">
        <w:rPr>
          <w:rFonts w:ascii="宋体" w:hAnsi="宋体" w:hint="eastAsia"/>
        </w:rPr>
        <w:t>.</w:t>
      </w:r>
      <w:r w:rsidRPr="000C6F6B">
        <w:rPr>
          <w:rFonts w:ascii="宋体" w:hAnsi="宋体" w:hint="eastAsia"/>
          <w:bCs/>
        </w:rPr>
        <w:t xml:space="preserve"> </w:t>
      </w:r>
      <w:proofErr w:type="gramStart"/>
      <w:r w:rsidRPr="000C6F6B">
        <w:rPr>
          <w:rFonts w:hint="eastAsia"/>
          <w:shd w:val="clear" w:color="auto" w:fill="FFFFFF"/>
        </w:rPr>
        <w:t xml:space="preserve">C </w:t>
      </w:r>
      <w:r w:rsidRPr="000C6F6B">
        <w:rPr>
          <w:rFonts w:ascii="宋体" w:hAnsi="宋体" w:hint="eastAsia"/>
        </w:rPr>
        <w:t xml:space="preserve"> 7</w:t>
      </w:r>
      <w:proofErr w:type="gramEnd"/>
      <w:r w:rsidRPr="000C6F6B">
        <w:rPr>
          <w:rFonts w:ascii="宋体" w:hAnsi="宋体" w:hint="eastAsia"/>
        </w:rPr>
        <w:t xml:space="preserve">. </w:t>
      </w:r>
      <w:proofErr w:type="gramStart"/>
      <w:r w:rsidRPr="000C6F6B">
        <w:rPr>
          <w:rFonts w:hint="eastAsia"/>
          <w:shd w:val="clear" w:color="auto" w:fill="FFFFFF"/>
        </w:rPr>
        <w:t xml:space="preserve">C </w:t>
      </w:r>
      <w:r w:rsidRPr="000C6F6B">
        <w:rPr>
          <w:rFonts w:ascii="宋体" w:hAnsi="宋体" w:hint="eastAsia"/>
        </w:rPr>
        <w:t xml:space="preserve"> 8</w:t>
      </w:r>
      <w:proofErr w:type="gramEnd"/>
      <w:r w:rsidRPr="000C6F6B">
        <w:rPr>
          <w:rFonts w:ascii="宋体" w:hAnsi="宋体" w:hint="eastAsia"/>
        </w:rPr>
        <w:t>.</w:t>
      </w:r>
      <w:r w:rsidRPr="000C6F6B">
        <w:rPr>
          <w:rFonts w:ascii="宋体" w:hAnsi="宋体"/>
        </w:rPr>
        <w:t xml:space="preserve"> </w:t>
      </w:r>
      <w:proofErr w:type="gramStart"/>
      <w:r w:rsidRPr="000C6F6B">
        <w:rPr>
          <w:rFonts w:hint="eastAsia"/>
          <w:shd w:val="clear" w:color="auto" w:fill="FFFFFF"/>
        </w:rPr>
        <w:t xml:space="preserve">B </w:t>
      </w:r>
      <w:r w:rsidRPr="000C6F6B">
        <w:rPr>
          <w:rFonts w:ascii="宋体" w:hAnsi="宋体" w:hint="eastAsia"/>
        </w:rPr>
        <w:t xml:space="preserve"> 9</w:t>
      </w:r>
      <w:proofErr w:type="gramEnd"/>
      <w:r w:rsidRPr="000C6F6B">
        <w:rPr>
          <w:rFonts w:ascii="宋体" w:hAnsi="宋体" w:hint="eastAsia"/>
        </w:rPr>
        <w:t>.</w:t>
      </w:r>
      <w:r w:rsidRPr="000C6F6B">
        <w:rPr>
          <w:rFonts w:ascii="宋体" w:hAnsi="宋体"/>
        </w:rPr>
        <w:t xml:space="preserve"> </w:t>
      </w:r>
      <w:proofErr w:type="gramStart"/>
      <w:r w:rsidRPr="000C6F6B">
        <w:rPr>
          <w:rFonts w:hint="eastAsia"/>
          <w:shd w:val="clear" w:color="auto" w:fill="FFFFFF"/>
        </w:rPr>
        <w:t>D</w:t>
      </w:r>
      <w:r w:rsidRPr="000C6F6B">
        <w:rPr>
          <w:rFonts w:ascii="宋体" w:hAnsi="宋体" w:hint="eastAsia"/>
        </w:rPr>
        <w:t xml:space="preserve"> 10.</w:t>
      </w:r>
      <w:proofErr w:type="gramEnd"/>
      <w:r w:rsidRPr="000C6F6B">
        <w:rPr>
          <w:shd w:val="clear" w:color="auto" w:fill="FFFFFF"/>
        </w:rPr>
        <w:t xml:space="preserve"> </w:t>
      </w:r>
      <w:proofErr w:type="gramStart"/>
      <w:r w:rsidRPr="000C6F6B">
        <w:rPr>
          <w:rFonts w:hint="eastAsia"/>
          <w:shd w:val="clear" w:color="auto" w:fill="FFFFFF"/>
        </w:rPr>
        <w:t xml:space="preserve">A </w:t>
      </w:r>
      <w:r w:rsidRPr="000C6F6B">
        <w:rPr>
          <w:rFonts w:ascii="宋体" w:hAnsi="宋体" w:hint="eastAsia"/>
        </w:rPr>
        <w:t xml:space="preserve"> 11.</w:t>
      </w:r>
      <w:r w:rsidRPr="000C6F6B">
        <w:rPr>
          <w:rFonts w:hint="eastAsia"/>
          <w:shd w:val="clear" w:color="auto" w:fill="FFFFFF"/>
        </w:rPr>
        <w:t>C</w:t>
      </w:r>
      <w:proofErr w:type="gramEnd"/>
      <w:r w:rsidRPr="000C6F6B">
        <w:rPr>
          <w:rFonts w:hint="eastAsia"/>
          <w:shd w:val="clear" w:color="auto" w:fill="FFFFFF"/>
        </w:rPr>
        <w:t xml:space="preserve"> </w:t>
      </w:r>
      <w:r w:rsidRPr="000C6F6B">
        <w:rPr>
          <w:rFonts w:ascii="宋体" w:hAnsi="宋体" w:hint="eastAsia"/>
        </w:rPr>
        <w:t xml:space="preserve">  12</w:t>
      </w:r>
      <w:r w:rsidRPr="000C6F6B">
        <w:rPr>
          <w:rFonts w:hint="eastAsia"/>
          <w:shd w:val="clear" w:color="auto" w:fill="FFFFFF"/>
        </w:rPr>
        <w:t xml:space="preserve">.D </w:t>
      </w:r>
    </w:p>
    <w:p w:rsidR="008A3B7F" w:rsidRPr="000C6F6B" w:rsidRDefault="001E5125" w:rsidP="008A3B7F">
      <w:pPr>
        <w:rPr>
          <w:b/>
        </w:rPr>
      </w:pPr>
      <w:r w:rsidRPr="000C6F6B">
        <w:rPr>
          <w:rFonts w:hint="eastAsia"/>
          <w:b/>
        </w:rPr>
        <w:t>二．填空题</w:t>
      </w:r>
      <w:r w:rsidRPr="000C6F6B">
        <w:rPr>
          <w:rFonts w:ascii="宋体" w:hAnsi="宋体" w:hint="eastAsia"/>
          <w:b/>
        </w:rPr>
        <w:t>（每小题</w:t>
      </w:r>
      <w:r w:rsidRPr="000C6F6B">
        <w:rPr>
          <w:rFonts w:ascii="宋体" w:hAnsi="宋体" w:hint="eastAsia"/>
          <w:b/>
        </w:rPr>
        <w:t>3</w:t>
      </w:r>
      <w:r w:rsidRPr="000C6F6B">
        <w:rPr>
          <w:rFonts w:ascii="宋体" w:hAnsi="宋体" w:hint="eastAsia"/>
          <w:b/>
        </w:rPr>
        <w:t>分，共</w:t>
      </w:r>
      <w:r w:rsidRPr="000C6F6B">
        <w:rPr>
          <w:rFonts w:ascii="宋体" w:hAnsi="宋体" w:hint="eastAsia"/>
          <w:b/>
        </w:rPr>
        <w:t>18</w:t>
      </w:r>
      <w:r w:rsidRPr="000C6F6B">
        <w:rPr>
          <w:rFonts w:ascii="宋体" w:hAnsi="宋体" w:hint="eastAsia"/>
          <w:b/>
        </w:rPr>
        <w:t>分）</w:t>
      </w:r>
    </w:p>
    <w:p w:rsidR="008A3B7F" w:rsidRPr="000C6F6B" w:rsidRDefault="001E5125" w:rsidP="008A3B7F">
      <w:pPr>
        <w:rPr>
          <w:rFonts w:ascii="宋体" w:hAnsi="宋体"/>
        </w:rPr>
      </w:pPr>
      <w:r w:rsidRPr="000C6F6B">
        <w:rPr>
          <w:rFonts w:ascii="宋体" w:hAnsi="宋体" w:hint="eastAsia"/>
        </w:rPr>
        <w:t>13.</w:t>
      </w:r>
      <w:r w:rsidRPr="000C6F6B">
        <w:rPr>
          <w:rFonts w:hint="eastAsia"/>
        </w:rPr>
        <w:t>1&lt;</w:t>
      </w:r>
      <w:r w:rsidRPr="000C6F6B">
        <w:rPr>
          <w:rFonts w:hint="eastAsia"/>
          <w:i/>
          <w:iCs/>
          <w:shd w:val="clear" w:color="auto" w:fill="FFFFFF"/>
        </w:rPr>
        <w:t>x</w:t>
      </w:r>
      <w:r w:rsidRPr="000C6F6B">
        <w:rPr>
          <w:rFonts w:hint="eastAsia"/>
        </w:rPr>
        <w:t>&lt;2</w:t>
      </w:r>
      <w:r w:rsidRPr="000C6F6B">
        <w:rPr>
          <w:i/>
        </w:rPr>
        <w:t xml:space="preserve"> </w:t>
      </w:r>
      <w:r w:rsidRPr="000C6F6B">
        <w:rPr>
          <w:rFonts w:ascii="宋体" w:hAnsi="宋体" w:hint="eastAsia"/>
        </w:rPr>
        <w:t xml:space="preserve">  14</w:t>
      </w:r>
      <w:r w:rsidR="008A3BBF">
        <w:rPr>
          <w:rFonts w:ascii="宋体" w:hAnsi="宋体"/>
        </w:rPr>
        <w:pict>
          <v:shape id="_x0000_i1075" type="#_x0000_t75" alt="学科网(www.zxxk.com)--教育资源门户，提供试卷、教案、课件、论文、素材及各类教学资源下载，还有大量而丰富的教学相关资讯！" style="width:1.5pt;height:1.5pt">
            <v:imagedata r:id="rId45" o:title="530105444803"/>
          </v:shape>
        </w:pict>
      </w:r>
      <w:proofErr w:type="gramStart"/>
      <w:r w:rsidRPr="000C6F6B">
        <w:rPr>
          <w:rFonts w:ascii="宋体" w:hAnsi="宋体" w:hint="eastAsia"/>
        </w:rPr>
        <w:t>.(</w:t>
      </w:r>
      <w:proofErr w:type="gramEnd"/>
      <w:r w:rsidRPr="000C6F6B">
        <w:rPr>
          <w:rFonts w:hint="eastAsia"/>
          <w:i/>
          <w:iCs/>
          <w:shd w:val="clear" w:color="auto" w:fill="FFFFFF"/>
        </w:rPr>
        <w:t>x</w:t>
      </w:r>
      <w:r w:rsidRPr="000C6F6B">
        <w:rPr>
          <w:rFonts w:ascii="宋体" w:hAnsi="宋体" w:hint="eastAsia"/>
        </w:rPr>
        <w:t>-2)(</w:t>
      </w:r>
      <w:r w:rsidRPr="000C6F6B">
        <w:rPr>
          <w:rFonts w:hint="eastAsia"/>
          <w:i/>
          <w:iCs/>
          <w:shd w:val="clear" w:color="auto" w:fill="FFFFFF"/>
        </w:rPr>
        <w:t>x</w:t>
      </w:r>
      <w:r w:rsidRPr="000C6F6B">
        <w:rPr>
          <w:rFonts w:ascii="宋体" w:hAnsi="宋体" w:hint="eastAsia"/>
        </w:rPr>
        <w:t>+1)  15.</w:t>
      </w:r>
      <w:r w:rsidRPr="000C6F6B">
        <w:rPr>
          <w:rFonts w:hint="eastAsia"/>
        </w:rPr>
        <w:t>75</w:t>
      </w:r>
      <w:r w:rsidRPr="000C6F6B">
        <w:rPr>
          <w:rFonts w:hint="eastAsia"/>
        </w:rPr>
        <w:t>°</w:t>
      </w:r>
      <w:r w:rsidRPr="000C6F6B">
        <w:rPr>
          <w:rFonts w:ascii="宋体" w:hAnsi="宋体" w:hint="eastAsia"/>
        </w:rPr>
        <w:t xml:space="preserve">  16.</w:t>
      </w:r>
      <w:r w:rsidRPr="000C6F6B">
        <w:rPr>
          <w:rFonts w:hint="eastAsia"/>
          <w:i/>
          <w:iCs/>
          <w:shd w:val="clear" w:color="auto" w:fill="FFFFFF"/>
        </w:rPr>
        <w:t>x</w:t>
      </w:r>
      <w:r w:rsidRPr="000C6F6B">
        <w:rPr>
          <w:rFonts w:hint="eastAsia"/>
        </w:rPr>
        <w:t>-1</w:t>
      </w:r>
      <w:r w:rsidRPr="000C6F6B">
        <w:rPr>
          <w:i/>
        </w:rPr>
        <w:t xml:space="preserve"> </w:t>
      </w:r>
      <w:r w:rsidRPr="000C6F6B">
        <w:rPr>
          <w:rFonts w:ascii="宋体" w:hAnsi="宋体" w:hint="eastAsia"/>
        </w:rPr>
        <w:t xml:space="preserve"> 17.</w:t>
      </w:r>
      <w:r>
        <w:rPr>
          <w:rFonts w:ascii="宋体" w:hAnsi="宋体" w:hint="eastAsia"/>
          <w:position w:val="-24"/>
        </w:rPr>
        <w:object w:dxaOrig="240" w:dyaOrig="615">
          <v:shape id="对象 143" o:spid="_x0000_i1076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fill o:detectmouseclick="t"/>
            <v:imagedata r:id="rId97" o:title=""/>
          </v:shape>
          <o:OLEObject Type="Embed" ProgID="Equation.KSEE3" ShapeID="对象 143" DrawAspect="Content" ObjectID="_1589741055" r:id="rId98"/>
        </w:object>
      </w:r>
      <w:r w:rsidRPr="000C6F6B">
        <w:rPr>
          <w:rFonts w:ascii="宋体" w:hAnsi="宋体" w:hint="eastAsia"/>
        </w:rPr>
        <w:t xml:space="preserve">  18.</w:t>
      </w:r>
      <w:r w:rsidRPr="000C6F6B">
        <w:rPr>
          <w:rFonts w:hint="eastAsia"/>
          <w:shd w:val="clear" w:color="auto" w:fill="FFFFFF"/>
        </w:rPr>
        <w:t xml:space="preserve">2 </w:t>
      </w:r>
    </w:p>
    <w:p w:rsidR="008A3B7F" w:rsidRPr="000C6F6B" w:rsidRDefault="001E5125" w:rsidP="008A3B7F">
      <w:pPr>
        <w:rPr>
          <w:b/>
        </w:rPr>
      </w:pPr>
      <w:r w:rsidRPr="000C6F6B">
        <w:rPr>
          <w:rFonts w:hint="eastAsia"/>
          <w:b/>
        </w:rPr>
        <w:t>三．解答题</w:t>
      </w:r>
    </w:p>
    <w:p w:rsidR="008A3B7F" w:rsidRPr="000C6F6B" w:rsidRDefault="001E5125" w:rsidP="008A3B7F">
      <w:pPr>
        <w:adjustRightInd w:val="0"/>
        <w:snapToGrid w:val="0"/>
        <w:rPr>
          <w:rFonts w:ascii="宋体" w:hAnsi="宋体"/>
          <w:b/>
        </w:rPr>
      </w:pPr>
      <w:r w:rsidRPr="000C6F6B">
        <w:rPr>
          <w:rFonts w:ascii="宋体" w:hAnsi="宋体" w:hint="eastAsia"/>
          <w:b/>
        </w:rPr>
        <w:t>19.</w:t>
      </w:r>
      <w:r w:rsidRPr="000C6F6B">
        <w:rPr>
          <w:rFonts w:ascii="宋体" w:hAnsi="宋体" w:hint="eastAsia"/>
          <w:b/>
        </w:rPr>
        <w:t>（本题满分</w:t>
      </w:r>
      <w:r w:rsidRPr="000C6F6B">
        <w:rPr>
          <w:rFonts w:ascii="宋体" w:hAnsi="宋体" w:hint="eastAsia"/>
          <w:b/>
        </w:rPr>
        <w:t>8</w:t>
      </w:r>
      <w:r w:rsidRPr="000C6F6B">
        <w:rPr>
          <w:rFonts w:ascii="宋体" w:hAnsi="宋体" w:hint="eastAsia"/>
          <w:b/>
        </w:rPr>
        <w:t>分）</w:t>
      </w:r>
      <w:r w:rsidRPr="00540F1E">
        <w:rPr>
          <w:rFonts w:ascii="宋体" w:hAnsi="宋体"/>
          <w:b/>
          <w:color w:val="FFFFFF"/>
          <w:sz w:val="4"/>
        </w:rPr>
        <w:t>[</w:t>
      </w:r>
      <w:r w:rsidRPr="00540F1E">
        <w:rPr>
          <w:rFonts w:ascii="宋体" w:hAnsi="宋体"/>
          <w:b/>
          <w:color w:val="FFFFFF"/>
          <w:sz w:val="4"/>
        </w:rPr>
        <w:t>来源</w:t>
      </w:r>
      <w:r w:rsidRPr="00540F1E">
        <w:rPr>
          <w:rFonts w:ascii="宋体" w:hAnsi="宋体"/>
          <w:b/>
          <w:color w:val="FFFFFF"/>
          <w:sz w:val="4"/>
        </w:rPr>
        <w:t>:</w:t>
      </w:r>
      <w:proofErr w:type="gramStart"/>
      <w:r w:rsidRPr="00540F1E">
        <w:rPr>
          <w:rFonts w:ascii="宋体" w:hAnsi="宋体"/>
          <w:b/>
          <w:color w:val="FFFFFF"/>
          <w:sz w:val="4"/>
        </w:rPr>
        <w:t>学科网</w:t>
      </w:r>
      <w:proofErr w:type="gramEnd"/>
      <w:r w:rsidRPr="00540F1E">
        <w:rPr>
          <w:rFonts w:ascii="宋体" w:hAnsi="宋体"/>
          <w:b/>
          <w:color w:val="FFFFFF"/>
          <w:sz w:val="4"/>
        </w:rPr>
        <w:t>]</w:t>
      </w:r>
    </w:p>
    <w:p w:rsidR="008A3B7F" w:rsidRPr="000C6F6B" w:rsidRDefault="001E5125" w:rsidP="008A3B7F">
      <w:pPr>
        <w:adjustRightInd w:val="0"/>
        <w:snapToGrid w:val="0"/>
        <w:rPr>
          <w:rFonts w:ascii="宋体" w:hAnsi="宋体"/>
          <w:bCs/>
        </w:rPr>
      </w:pPr>
      <w:r w:rsidRPr="000C6F6B">
        <w:rPr>
          <w:rFonts w:ascii="宋体" w:hAnsi="宋体" w:hint="eastAsia"/>
          <w:bCs/>
        </w:rPr>
        <w:t>解：（</w:t>
      </w:r>
      <w:r w:rsidRPr="000C6F6B">
        <w:rPr>
          <w:rFonts w:ascii="宋体" w:hAnsi="宋体" w:hint="eastAsia"/>
          <w:bCs/>
        </w:rPr>
        <w:t>1</w:t>
      </w:r>
      <w:r w:rsidRPr="000C6F6B">
        <w:rPr>
          <w:rFonts w:ascii="宋体" w:hAnsi="宋体" w:hint="eastAsia"/>
          <w:bCs/>
        </w:rPr>
        <w:t>）∵</w:t>
      </w:r>
      <w:r w:rsidRPr="000C6F6B">
        <w:rPr>
          <w:rFonts w:ascii="宋体" w:hAnsi="宋体" w:hint="eastAsia"/>
          <w:bCs/>
        </w:rPr>
        <w:t>(</w:t>
      </w:r>
      <w:r w:rsidRPr="000C6F6B">
        <w:rPr>
          <w:rFonts w:hint="eastAsia"/>
          <w:i/>
          <w:iCs/>
        </w:rPr>
        <w:t>k</w:t>
      </w:r>
      <w:r w:rsidRPr="000C6F6B">
        <w:rPr>
          <w:rFonts w:ascii="宋体" w:hAnsi="宋体" w:hint="eastAsia"/>
          <w:bCs/>
        </w:rPr>
        <w:t>+1)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  <w:bCs/>
          <w:vertAlign w:val="superscript"/>
        </w:rPr>
        <w:t>2</w:t>
      </w:r>
      <w:r w:rsidRPr="000C6F6B">
        <w:rPr>
          <w:rFonts w:ascii="宋体" w:hAnsi="宋体" w:hint="eastAsia"/>
          <w:bCs/>
        </w:rPr>
        <w:t>-2(</w:t>
      </w:r>
      <w:r w:rsidRPr="000C6F6B">
        <w:rPr>
          <w:rFonts w:hint="eastAsia"/>
          <w:i/>
          <w:iCs/>
        </w:rPr>
        <w:t>k</w:t>
      </w:r>
      <w:r w:rsidRPr="000C6F6B">
        <w:rPr>
          <w:rFonts w:ascii="宋体" w:hAnsi="宋体" w:hint="eastAsia"/>
          <w:bCs/>
        </w:rPr>
        <w:t>-1)</w:t>
      </w:r>
      <w:proofErr w:type="spellStart"/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  <w:bCs/>
        </w:rPr>
        <w:t>+</w:t>
      </w:r>
      <w:r w:rsidRPr="000C6F6B">
        <w:rPr>
          <w:rFonts w:hint="eastAsia"/>
          <w:i/>
          <w:iCs/>
        </w:rPr>
        <w:t>k</w:t>
      </w:r>
      <w:proofErr w:type="spellEnd"/>
      <w:r w:rsidRPr="000C6F6B">
        <w:rPr>
          <w:rFonts w:ascii="宋体" w:hAnsi="宋体" w:hint="eastAsia"/>
          <w:bCs/>
        </w:rPr>
        <w:t>=0</w:t>
      </w:r>
      <w:r w:rsidRPr="000C6F6B">
        <w:rPr>
          <w:rFonts w:ascii="宋体" w:hAnsi="宋体" w:hint="eastAsia"/>
          <w:bCs/>
        </w:rPr>
        <w:t>有两个实数根</w:t>
      </w:r>
    </w:p>
    <w:p w:rsidR="008A3B7F" w:rsidRPr="000C6F6B" w:rsidRDefault="001E5125" w:rsidP="008A3B7F">
      <w:pPr>
        <w:adjustRightInd w:val="0"/>
        <w:snapToGrid w:val="0"/>
        <w:ind w:firstLine="420"/>
        <w:rPr>
          <w:rFonts w:ascii="宋体" w:hAnsi="宋体"/>
          <w:bCs/>
        </w:rPr>
      </w:pPr>
      <w:r w:rsidRPr="000C6F6B">
        <w:rPr>
          <w:rFonts w:ascii="宋体" w:hAnsi="宋体" w:hint="eastAsia"/>
          <w:bCs/>
        </w:rPr>
        <w:t>∴Δ≥</w:t>
      </w:r>
      <w:r w:rsidRPr="000C6F6B">
        <w:rPr>
          <w:rFonts w:ascii="宋体" w:hAnsi="宋体" w:hint="eastAsia"/>
          <w:bCs/>
        </w:rPr>
        <w:t>0</w:t>
      </w:r>
      <w:r w:rsidRPr="000C6F6B">
        <w:rPr>
          <w:rFonts w:ascii="宋体" w:hAnsi="宋体" w:hint="eastAsia"/>
          <w:bCs/>
        </w:rPr>
        <w:t>且</w:t>
      </w:r>
      <w:r w:rsidRPr="000C6F6B">
        <w:rPr>
          <w:rFonts w:hint="eastAsia"/>
          <w:i/>
          <w:iCs/>
        </w:rPr>
        <w:t>k</w:t>
      </w:r>
      <w:r w:rsidRPr="000C6F6B">
        <w:rPr>
          <w:rFonts w:ascii="宋体" w:hAnsi="宋体" w:hint="eastAsia"/>
          <w:bCs/>
        </w:rPr>
        <w:t>+1</w:t>
      </w:r>
      <w:r w:rsidRPr="000C6F6B">
        <w:rPr>
          <w:rFonts w:ascii="宋体" w:hAnsi="宋体" w:hint="eastAsia"/>
          <w:bCs/>
        </w:rPr>
        <w:t>≠</w:t>
      </w:r>
      <w:r w:rsidRPr="000C6F6B">
        <w:rPr>
          <w:rFonts w:ascii="宋体" w:hAnsi="宋体" w:hint="eastAsia"/>
          <w:bCs/>
        </w:rPr>
        <w:t xml:space="preserve">0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…………………………</w:t>
      </w:r>
      <w:proofErr w:type="gramEnd"/>
      <w:r w:rsidRPr="000C6F6B">
        <w:rPr>
          <w:rFonts w:hint="eastAsia"/>
        </w:rPr>
        <w:t>1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adjustRightInd w:val="0"/>
        <w:snapToGrid w:val="0"/>
        <w:ind w:firstLine="420"/>
        <w:rPr>
          <w:rFonts w:ascii="宋体" w:hAnsi="宋体"/>
          <w:bCs/>
        </w:rPr>
      </w:pPr>
      <w:r w:rsidRPr="000C6F6B">
        <w:rPr>
          <w:rFonts w:ascii="宋体" w:hAnsi="宋体" w:hint="eastAsia"/>
          <w:bCs/>
        </w:rPr>
        <w:t>即</w:t>
      </w:r>
      <w:r w:rsidRPr="000C6F6B">
        <w:rPr>
          <w:rFonts w:ascii="宋体" w:hAnsi="宋体" w:hint="eastAsia"/>
          <w:bCs/>
        </w:rPr>
        <w:t>[-2(</w:t>
      </w:r>
      <w:r w:rsidRPr="000C6F6B">
        <w:rPr>
          <w:rFonts w:hint="eastAsia"/>
          <w:i/>
          <w:iCs/>
        </w:rPr>
        <w:t>k</w:t>
      </w:r>
      <w:r w:rsidRPr="000C6F6B">
        <w:rPr>
          <w:rFonts w:ascii="宋体" w:hAnsi="宋体" w:hint="eastAsia"/>
          <w:bCs/>
        </w:rPr>
        <w:t>-1)]2-4</w:t>
      </w:r>
      <w:r w:rsidRPr="000C6F6B">
        <w:rPr>
          <w:rFonts w:hint="eastAsia"/>
          <w:i/>
          <w:iCs/>
        </w:rPr>
        <w:t>k</w:t>
      </w:r>
      <w:r w:rsidRPr="000C6F6B">
        <w:rPr>
          <w:rFonts w:ascii="宋体" w:hAnsi="宋体" w:hint="eastAsia"/>
          <w:bCs/>
        </w:rPr>
        <w:t>(</w:t>
      </w:r>
      <w:r w:rsidRPr="000C6F6B">
        <w:rPr>
          <w:rFonts w:hint="eastAsia"/>
          <w:i/>
          <w:iCs/>
        </w:rPr>
        <w:t>k</w:t>
      </w:r>
      <w:r w:rsidRPr="000C6F6B">
        <w:rPr>
          <w:rFonts w:ascii="宋体" w:hAnsi="宋体" w:hint="eastAsia"/>
          <w:bCs/>
        </w:rPr>
        <w:t>+1)</w:t>
      </w:r>
      <w:r w:rsidRPr="000C6F6B">
        <w:rPr>
          <w:rFonts w:ascii="宋体" w:hAnsi="宋体" w:hint="eastAsia"/>
          <w:bCs/>
        </w:rPr>
        <w:t>≥</w:t>
      </w:r>
      <w:r w:rsidRPr="000C6F6B">
        <w:rPr>
          <w:rFonts w:ascii="宋体" w:hAnsi="宋体" w:hint="eastAsia"/>
          <w:bCs/>
        </w:rPr>
        <w:t>0</w:t>
      </w:r>
    </w:p>
    <w:p w:rsidR="008A3B7F" w:rsidRPr="000C6F6B" w:rsidRDefault="001E5125" w:rsidP="008A3B7F">
      <w:pPr>
        <w:adjustRightInd w:val="0"/>
        <w:snapToGrid w:val="0"/>
        <w:ind w:firstLine="420"/>
        <w:rPr>
          <w:rFonts w:ascii="宋体" w:hAnsi="宋体"/>
          <w:bCs/>
        </w:rPr>
      </w:pPr>
      <w:r w:rsidRPr="000C6F6B">
        <w:rPr>
          <w:rFonts w:ascii="宋体" w:hAnsi="宋体" w:hint="eastAsia"/>
          <w:bCs/>
        </w:rPr>
        <w:t xml:space="preserve">      </w:t>
      </w:r>
      <w:r w:rsidRPr="000C6F6B">
        <w:rPr>
          <w:rFonts w:hint="eastAsia"/>
          <w:i/>
          <w:iCs/>
        </w:rPr>
        <w:t>k</w:t>
      </w:r>
      <w:r w:rsidRPr="000C6F6B">
        <w:rPr>
          <w:rFonts w:ascii="宋体" w:hAnsi="宋体" w:hint="eastAsia"/>
          <w:bCs/>
        </w:rPr>
        <w:t>≤</w:t>
      </w:r>
      <w:r>
        <w:rPr>
          <w:rFonts w:ascii="宋体" w:hAnsi="宋体" w:hint="eastAsia"/>
          <w:bCs/>
          <w:position w:val="-24"/>
        </w:rPr>
        <w:object w:dxaOrig="225" w:dyaOrig="615">
          <v:shape id="对象 142" o:spid="_x0000_i1077" type="#_x0000_t75" alt="学科网(www.zxxk.com)--教育资源门户，提供试卷、教案、课件、论文、素材及各类教学资源下载，还有大量而丰富的教学相关资讯！" style="width:11.25pt;height:30.75pt;mso-position-horizontal-relative:page;mso-position-vertical-relative:page" o:ole="">
            <v:fill o:detectmouseclick="t"/>
            <v:imagedata r:id="rId99" o:title=""/>
          </v:shape>
          <o:OLEObject Type="Embed" ProgID="Equation.KSEE3" ShapeID="对象 142" DrawAspect="Content" ObjectID="_1589741056" r:id="rId100"/>
        </w:object>
      </w:r>
      <w:r w:rsidRPr="000C6F6B">
        <w:rPr>
          <w:rFonts w:ascii="宋体" w:hAnsi="宋体" w:hint="eastAsia"/>
          <w:bCs/>
        </w:rPr>
        <w:t xml:space="preserve"> 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…………………………</w:t>
      </w:r>
      <w:proofErr w:type="gramEnd"/>
      <w:r w:rsidRPr="000C6F6B">
        <w:rPr>
          <w:rFonts w:hint="eastAsia"/>
        </w:rPr>
        <w:t>2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adjustRightInd w:val="0"/>
        <w:snapToGrid w:val="0"/>
        <w:ind w:firstLine="420"/>
        <w:rPr>
          <w:rFonts w:ascii="宋体" w:hAnsi="宋体"/>
          <w:bCs/>
        </w:rPr>
      </w:pPr>
      <w:r w:rsidRPr="000C6F6B">
        <w:rPr>
          <w:rFonts w:ascii="宋体" w:hAnsi="宋体" w:hint="eastAsia"/>
          <w:bCs/>
        </w:rPr>
        <w:t>又</w:t>
      </w:r>
      <w:r w:rsidRPr="000C6F6B">
        <w:rPr>
          <w:rFonts w:hint="eastAsia"/>
          <w:i/>
          <w:iCs/>
        </w:rPr>
        <w:t>k</w:t>
      </w:r>
      <w:r w:rsidRPr="000C6F6B">
        <w:rPr>
          <w:rFonts w:ascii="宋体" w:hAnsi="宋体" w:hint="eastAsia"/>
          <w:bCs/>
        </w:rPr>
        <w:t>+1</w:t>
      </w:r>
      <w:r w:rsidRPr="000C6F6B">
        <w:rPr>
          <w:rFonts w:ascii="宋体" w:hAnsi="宋体" w:hint="eastAsia"/>
          <w:bCs/>
        </w:rPr>
        <w:t>≠</w:t>
      </w:r>
      <w:r w:rsidRPr="000C6F6B">
        <w:rPr>
          <w:rFonts w:ascii="宋体" w:hAnsi="宋体" w:hint="eastAsia"/>
          <w:bCs/>
        </w:rPr>
        <w:t>0</w:t>
      </w:r>
      <w:r w:rsidRPr="000C6F6B">
        <w:rPr>
          <w:rFonts w:ascii="宋体" w:hAnsi="宋体" w:hint="eastAsia"/>
          <w:bCs/>
        </w:rPr>
        <w:t>，∴</w:t>
      </w:r>
      <w:r w:rsidRPr="000C6F6B">
        <w:rPr>
          <w:rFonts w:hint="eastAsia"/>
          <w:i/>
          <w:iCs/>
        </w:rPr>
        <w:t>k</w:t>
      </w:r>
      <w:r w:rsidRPr="000C6F6B">
        <w:rPr>
          <w:rFonts w:ascii="宋体" w:hAnsi="宋体" w:hint="eastAsia"/>
          <w:bCs/>
        </w:rPr>
        <w:t>≠</w:t>
      </w:r>
      <w:r w:rsidRPr="000C6F6B">
        <w:rPr>
          <w:rFonts w:ascii="宋体" w:hAnsi="宋体" w:hint="eastAsia"/>
          <w:bCs/>
        </w:rPr>
        <w:t xml:space="preserve">-1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</w:t>
      </w:r>
      <w:proofErr w:type="gramEnd"/>
      <w:r w:rsidRPr="000C6F6B">
        <w:rPr>
          <w:rFonts w:hint="eastAsia"/>
        </w:rPr>
        <w:t>3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adjustRightInd w:val="0"/>
        <w:snapToGrid w:val="0"/>
        <w:ind w:firstLine="420"/>
        <w:rPr>
          <w:rFonts w:ascii="宋体" w:hAnsi="宋体"/>
          <w:bCs/>
        </w:rPr>
      </w:pPr>
      <w:r w:rsidRPr="000C6F6B">
        <w:rPr>
          <w:rFonts w:ascii="宋体" w:hAnsi="宋体" w:hint="eastAsia"/>
          <w:bCs/>
        </w:rPr>
        <w:t>∴</w:t>
      </w:r>
      <w:r w:rsidRPr="000C6F6B">
        <w:rPr>
          <w:rFonts w:hint="eastAsia"/>
          <w:i/>
          <w:iCs/>
        </w:rPr>
        <w:t>k</w:t>
      </w:r>
      <w:r w:rsidRPr="000C6F6B">
        <w:rPr>
          <w:rFonts w:ascii="宋体" w:hAnsi="宋体" w:hint="eastAsia"/>
          <w:bCs/>
        </w:rPr>
        <w:t>≤</w:t>
      </w:r>
      <w:r>
        <w:rPr>
          <w:rFonts w:ascii="宋体" w:hAnsi="宋体" w:hint="eastAsia"/>
          <w:bCs/>
          <w:position w:val="-24"/>
        </w:rPr>
        <w:object w:dxaOrig="225" w:dyaOrig="615">
          <v:shape id="_x0000_i1078" type="#_x0000_t75" alt="学科网(www.zxxk.com)--教育资源门户，提供试卷、教案、课件、论文、素材及各类教学资源下载，还有大量而丰富的教学相关资讯！" style="width:11.25pt;height:30.75pt;mso-position-horizontal-relative:page;mso-position-vertical-relative:page" o:ole="">
            <v:imagedata r:id="rId99" o:title=""/>
          </v:shape>
          <o:OLEObject Type="Embed" ProgID="Equation.KSEE3" ShapeID="_x0000_i1078" DrawAspect="Content" ObjectID="_1589741057" r:id="rId101"/>
        </w:object>
      </w:r>
      <w:r w:rsidRPr="000C6F6B">
        <w:rPr>
          <w:rFonts w:ascii="宋体" w:hAnsi="宋体" w:hint="eastAsia"/>
          <w:bCs/>
        </w:rPr>
        <w:t>且</w:t>
      </w:r>
      <w:r w:rsidRPr="000C6F6B">
        <w:rPr>
          <w:rFonts w:hint="eastAsia"/>
          <w:i/>
          <w:iCs/>
        </w:rPr>
        <w:t>k</w:t>
      </w:r>
      <w:r w:rsidRPr="000C6F6B">
        <w:rPr>
          <w:rFonts w:ascii="宋体" w:hAnsi="宋体" w:hint="eastAsia"/>
          <w:bCs/>
        </w:rPr>
        <w:t>≠</w:t>
      </w:r>
      <w:r w:rsidRPr="000C6F6B">
        <w:rPr>
          <w:rFonts w:ascii="宋体" w:hAnsi="宋体" w:hint="eastAsia"/>
          <w:bCs/>
        </w:rPr>
        <w:t>-1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……………………………</w:t>
      </w:r>
      <w:proofErr w:type="gramEnd"/>
      <w:r w:rsidRPr="000C6F6B">
        <w:rPr>
          <w:rFonts w:hint="eastAsia"/>
        </w:rPr>
        <w:t>4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widowControl w:val="0"/>
        <w:numPr>
          <w:ilvl w:val="0"/>
          <w:numId w:val="30"/>
        </w:numPr>
        <w:adjustRightInd w:val="0"/>
        <w:snapToGrid w:val="0"/>
        <w:ind w:firstLine="420"/>
        <w:jc w:val="both"/>
        <w:rPr>
          <w:rFonts w:ascii="宋体" w:hAnsi="宋体"/>
          <w:bCs/>
        </w:rPr>
      </w:pP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  <w:bCs/>
          <w:vertAlign w:val="subscript"/>
        </w:rPr>
        <w:t>1</w:t>
      </w:r>
      <w:r w:rsidRPr="000C6F6B">
        <w:rPr>
          <w:rFonts w:ascii="宋体" w:hAnsi="宋体" w:hint="eastAsia"/>
          <w:bCs/>
        </w:rPr>
        <w:t>+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  <w:bCs/>
          <w:vertAlign w:val="subscript"/>
        </w:rPr>
        <w:t>2</w:t>
      </w:r>
      <w:r w:rsidRPr="000C6F6B">
        <w:rPr>
          <w:rFonts w:ascii="宋体" w:hAnsi="宋体" w:hint="eastAsia"/>
          <w:bCs/>
        </w:rPr>
        <w:t>=</w:t>
      </w:r>
      <w:r>
        <w:rPr>
          <w:rFonts w:ascii="宋体" w:hAnsi="宋体" w:hint="eastAsia"/>
          <w:bCs/>
          <w:position w:val="-24"/>
        </w:rPr>
        <w:object w:dxaOrig="825" w:dyaOrig="615">
          <v:shape id="对象 144" o:spid="_x0000_i1079" type="#_x0000_t75" alt="学科网(www.zxxk.com)--教育资源门户，提供试卷、教案、课件、论文、素材及各类教学资源下载，还有大量而丰富的教学相关资讯！" style="width:41.25pt;height:30.75pt;mso-position-horizontal-relative:page;mso-position-vertical-relative:page" o:ole="">
            <v:fill o:detectmouseclick="t"/>
            <v:imagedata r:id="rId102" o:title=""/>
          </v:shape>
          <o:OLEObject Type="Embed" ProgID="Equation.KSEE3" ShapeID="对象 144" DrawAspect="Content" ObjectID="_1589741058" r:id="rId103"/>
        </w:object>
      </w:r>
      <w:r w:rsidRPr="000C6F6B">
        <w:rPr>
          <w:rFonts w:ascii="宋体" w:hAnsi="宋体" w:hint="eastAsia"/>
          <w:bCs/>
        </w:rPr>
        <w:t>,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  <w:bCs/>
          <w:vertAlign w:val="subscript"/>
        </w:rPr>
        <w:t>1</w:t>
      </w:r>
      <w:r w:rsidRPr="000C6F6B">
        <w:rPr>
          <w:rFonts w:ascii="宋体" w:hAnsi="宋体" w:hint="eastAsia"/>
          <w:bCs/>
        </w:rPr>
        <w:t>·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  <w:bCs/>
          <w:vertAlign w:val="subscript"/>
        </w:rPr>
        <w:t>2</w:t>
      </w:r>
      <w:r w:rsidRPr="000C6F6B">
        <w:rPr>
          <w:rFonts w:ascii="宋体" w:hAnsi="宋体" w:hint="eastAsia"/>
          <w:bCs/>
        </w:rPr>
        <w:t>=</w:t>
      </w:r>
      <w:r>
        <w:rPr>
          <w:rFonts w:ascii="宋体" w:hAnsi="宋体" w:hint="eastAsia"/>
          <w:bCs/>
          <w:position w:val="-24"/>
        </w:rPr>
        <w:object w:dxaOrig="540" w:dyaOrig="615">
          <v:shape id="对象 145" o:spid="_x0000_i1080" type="#_x0000_t75" alt="学科网(www.zxxk.com)--教育资源门户，提供试卷、教案、课件、论文、素材及各类教学资源下载，还有大量而丰富的教学相关资讯！" style="width:27pt;height:30.75pt;mso-position-horizontal-relative:page;mso-position-vertical-relative:page" o:ole="">
            <v:fill o:detectmouseclick="t"/>
            <v:imagedata r:id="rId104" o:title=""/>
          </v:shape>
          <o:OLEObject Type="Embed" ProgID="Equation.KSEE3" ShapeID="对象 145" DrawAspect="Content" ObjectID="_1589741059" r:id="rId105"/>
        </w:object>
      </w:r>
      <w:r w:rsidRPr="000C6F6B">
        <w:rPr>
          <w:rFonts w:ascii="宋体" w:hAnsi="宋体" w:hint="eastAsia"/>
          <w:bCs/>
        </w:rPr>
        <w:t xml:space="preserve">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6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adjustRightInd w:val="0"/>
        <w:snapToGrid w:val="0"/>
        <w:ind w:firstLine="420"/>
        <w:rPr>
          <w:rFonts w:ascii="宋体" w:hAnsi="宋体"/>
          <w:bCs/>
        </w:rPr>
      </w:pPr>
      <w:r w:rsidRPr="000C6F6B">
        <w:rPr>
          <w:rFonts w:ascii="宋体" w:hAnsi="宋体" w:hint="eastAsia"/>
          <w:bCs/>
        </w:rPr>
        <w:t>∵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  <w:bCs/>
          <w:vertAlign w:val="subscript"/>
        </w:rPr>
        <w:t>1</w:t>
      </w:r>
      <w:r w:rsidRPr="000C6F6B">
        <w:rPr>
          <w:rFonts w:ascii="宋体" w:hAnsi="宋体" w:hint="eastAsia"/>
          <w:bCs/>
        </w:rPr>
        <w:t>+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  <w:bCs/>
          <w:vertAlign w:val="subscript"/>
        </w:rPr>
        <w:t>2</w:t>
      </w:r>
      <w:r w:rsidRPr="000C6F6B">
        <w:rPr>
          <w:rFonts w:ascii="宋体" w:hAnsi="宋体" w:hint="eastAsia"/>
          <w:bCs/>
        </w:rPr>
        <w:t>=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  <w:bCs/>
          <w:vertAlign w:val="subscript"/>
        </w:rPr>
        <w:t>1</w:t>
      </w:r>
      <w:r w:rsidRPr="000C6F6B">
        <w:rPr>
          <w:rFonts w:ascii="宋体" w:hAnsi="宋体" w:hint="eastAsia"/>
          <w:bCs/>
        </w:rPr>
        <w:t>·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  <w:bCs/>
          <w:vertAlign w:val="subscript"/>
        </w:rPr>
        <w:t>2</w:t>
      </w:r>
      <w:r w:rsidRPr="000C6F6B">
        <w:rPr>
          <w:rFonts w:ascii="宋体" w:hAnsi="宋体" w:hint="eastAsia"/>
          <w:bCs/>
        </w:rPr>
        <w:t>+2</w:t>
      </w:r>
    </w:p>
    <w:p w:rsidR="008A3B7F" w:rsidRPr="000C6F6B" w:rsidRDefault="001E5125" w:rsidP="008A3B7F">
      <w:pPr>
        <w:adjustRightInd w:val="0"/>
        <w:snapToGrid w:val="0"/>
        <w:ind w:firstLine="420"/>
        <w:rPr>
          <w:rFonts w:ascii="宋体" w:hAnsi="宋体"/>
          <w:bCs/>
        </w:rPr>
      </w:pPr>
      <w:r>
        <w:pict>
          <v:shape id="图片 301" o:spid="_x0000_s1122" type="#_x0000_t75" alt="学科网(www.zxxk.com)--教育资源门户，提供试卷、教案、课件、论文、素材及各类教学资源下载，还有大量而丰富的教学相关资讯！" style="position:absolute;left:0;text-align:left;margin-left:255pt;margin-top:21.8pt;width:188.25pt;height:143.25pt;z-index:-2" wrapcoords="21592 -2 0 0 0 21600 21592 21602 8 21602 21600 21600 21600 0 8 -2 21592 -2">
            <v:fill o:detectmouseclick="t"/>
            <v:imagedata r:id="rId106" o:title=""/>
            <w10:wrap type="tight"/>
          </v:shape>
        </w:pict>
      </w:r>
      <w:r w:rsidRPr="000C6F6B">
        <w:rPr>
          <w:rFonts w:ascii="宋体" w:hAnsi="宋体" w:hint="eastAsia"/>
          <w:bCs/>
        </w:rPr>
        <w:t>即</w:t>
      </w:r>
      <w:r>
        <w:rPr>
          <w:rFonts w:ascii="宋体" w:hAnsi="宋体" w:hint="eastAsia"/>
          <w:bCs/>
          <w:position w:val="-24"/>
        </w:rPr>
        <w:object w:dxaOrig="825" w:dyaOrig="615">
          <v:shape id="对象 146" o:spid="_x0000_i1081" type="#_x0000_t75" alt="学科网(www.zxxk.com)--教育资源门户，提供试卷、教案、课件、论文、素材及各类教学资源下载，还有大量而丰富的教学相关资讯！" style="width:41.25pt;height:30.75pt;mso-position-horizontal-relative:page;mso-position-vertical-relative:page" o:ole="">
            <v:imagedata r:id="rId102" o:title=""/>
          </v:shape>
          <o:OLEObject Type="Embed" ProgID="Equation.KSEE3" ShapeID="对象 146" DrawAspect="Content" ObjectID="_1589741060" r:id="rId107"/>
        </w:object>
      </w:r>
      <w:r w:rsidRPr="000C6F6B">
        <w:rPr>
          <w:rFonts w:ascii="宋体" w:hAnsi="宋体" w:hint="eastAsia"/>
          <w:bCs/>
        </w:rPr>
        <w:t>=</w:t>
      </w:r>
      <w:r>
        <w:rPr>
          <w:rFonts w:ascii="宋体" w:hAnsi="宋体" w:hint="eastAsia"/>
          <w:bCs/>
          <w:position w:val="-24"/>
        </w:rPr>
        <w:object w:dxaOrig="540" w:dyaOrig="615">
          <v:shape id="对象 147" o:spid="_x0000_i1082" type="#_x0000_t75" alt="学科网(www.zxxk.com)--教育资源门户，提供试卷、教案、课件、论文、素材及各类教学资源下载，还有大量而丰富的教学相关资讯！" style="width:27pt;height:30.75pt;mso-position-horizontal-relative:page;mso-position-vertical-relative:page" o:ole="">
            <v:imagedata r:id="rId104" o:title=""/>
          </v:shape>
          <o:OLEObject Type="Embed" ProgID="Equation.KSEE3" ShapeID="对象 147" DrawAspect="Content" ObjectID="_1589741061" r:id="rId108"/>
        </w:object>
      </w:r>
      <w:r w:rsidRPr="000C6F6B">
        <w:rPr>
          <w:rFonts w:ascii="宋体" w:hAnsi="宋体" w:hint="eastAsia"/>
          <w:bCs/>
        </w:rPr>
        <w:t>+2</w:t>
      </w:r>
    </w:p>
    <w:p w:rsidR="008A3B7F" w:rsidRPr="000C6F6B" w:rsidRDefault="001E5125" w:rsidP="008A3B7F">
      <w:pPr>
        <w:adjustRightInd w:val="0"/>
        <w:snapToGrid w:val="0"/>
        <w:ind w:firstLine="420"/>
        <w:rPr>
          <w:rFonts w:ascii="宋体" w:hAnsi="宋体"/>
          <w:bCs/>
        </w:rPr>
      </w:pPr>
      <w:r w:rsidRPr="000C6F6B">
        <w:rPr>
          <w:rFonts w:ascii="宋体" w:hAnsi="宋体" w:hint="eastAsia"/>
          <w:bCs/>
        </w:rPr>
        <w:t>解得，</w:t>
      </w:r>
      <w:r w:rsidRPr="000C6F6B">
        <w:rPr>
          <w:rFonts w:hint="eastAsia"/>
          <w:i/>
          <w:iCs/>
        </w:rPr>
        <w:t>k</w:t>
      </w:r>
      <w:r w:rsidRPr="000C6F6B">
        <w:rPr>
          <w:rFonts w:ascii="宋体" w:hAnsi="宋体" w:hint="eastAsia"/>
          <w:bCs/>
        </w:rPr>
        <w:t xml:space="preserve">=-4 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…………………………</w:t>
      </w:r>
      <w:proofErr w:type="gramEnd"/>
      <w:r w:rsidRPr="000C6F6B">
        <w:rPr>
          <w:rFonts w:hint="eastAsia"/>
        </w:rPr>
        <w:t>8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adjustRightInd w:val="0"/>
        <w:snapToGrid w:val="0"/>
        <w:ind w:firstLine="420"/>
        <w:rPr>
          <w:rFonts w:ascii="宋体" w:hAnsi="宋体"/>
          <w:bCs/>
        </w:rPr>
      </w:pPr>
    </w:p>
    <w:p w:rsidR="008A3B7F" w:rsidRPr="000C6F6B" w:rsidRDefault="001E5125" w:rsidP="008A3B7F">
      <w:pPr>
        <w:adjustRightInd w:val="0"/>
        <w:snapToGrid w:val="0"/>
        <w:rPr>
          <w:rFonts w:ascii="宋体" w:hAnsi="宋体"/>
          <w:b/>
        </w:rPr>
      </w:pPr>
    </w:p>
    <w:p w:rsidR="008A3B7F" w:rsidRPr="000C6F6B" w:rsidRDefault="001E5125" w:rsidP="008A3B7F">
      <w:pPr>
        <w:adjustRightInd w:val="0"/>
        <w:snapToGrid w:val="0"/>
        <w:rPr>
          <w:rFonts w:ascii="宋体" w:hAnsi="宋体"/>
          <w:b/>
        </w:rPr>
      </w:pPr>
      <w:r w:rsidRPr="000C6F6B">
        <w:rPr>
          <w:rFonts w:ascii="宋体" w:hAnsi="宋体" w:hint="eastAsia"/>
          <w:b/>
        </w:rPr>
        <w:t>20.</w:t>
      </w:r>
      <w:r w:rsidRPr="000C6F6B">
        <w:rPr>
          <w:rFonts w:ascii="宋体" w:hAnsi="宋体" w:hint="eastAsia"/>
          <w:b/>
        </w:rPr>
        <w:t>（本题满分</w:t>
      </w:r>
      <w:r w:rsidRPr="000C6F6B">
        <w:rPr>
          <w:rFonts w:ascii="宋体" w:hAnsi="宋体" w:hint="eastAsia"/>
          <w:b/>
        </w:rPr>
        <w:t>9</w:t>
      </w:r>
      <w:r w:rsidRPr="000C6F6B">
        <w:rPr>
          <w:rFonts w:ascii="宋体" w:hAnsi="宋体" w:hint="eastAsia"/>
          <w:b/>
        </w:rPr>
        <w:t>分）</w:t>
      </w:r>
    </w:p>
    <w:p w:rsidR="008A3B7F" w:rsidRPr="000C6F6B" w:rsidRDefault="001E5125" w:rsidP="008A3B7F">
      <w:pPr>
        <w:rPr>
          <w:rFonts w:ascii="宋体" w:hAnsi="宋体"/>
        </w:rPr>
      </w:pPr>
      <w:r w:rsidRPr="000C6F6B">
        <w:rPr>
          <w:rFonts w:ascii="宋体" w:hAnsi="宋体" w:hint="eastAsia"/>
        </w:rPr>
        <w:t>解：</w:t>
      </w:r>
      <w:r w:rsidRPr="000C6F6B">
        <w:rPr>
          <w:rFonts w:ascii="宋体" w:hAnsi="宋体" w:hint="eastAsia"/>
        </w:rPr>
        <w:t>(1)</w:t>
      </w:r>
      <w:r w:rsidRPr="000C6F6B">
        <w:rPr>
          <w:i/>
          <w:iCs/>
        </w:rPr>
        <w:t>a</w:t>
      </w:r>
      <w:r w:rsidRPr="000C6F6B">
        <w:rPr>
          <w:rFonts w:ascii="宋体" w:hAnsi="宋体" w:hint="eastAsia"/>
        </w:rPr>
        <w:t>=15,</w:t>
      </w:r>
      <w:r w:rsidRPr="000C6F6B">
        <w:rPr>
          <w:rFonts w:hint="eastAsia"/>
          <w:i/>
          <w:iCs/>
        </w:rPr>
        <w:t>b</w:t>
      </w:r>
      <w:r w:rsidRPr="000C6F6B">
        <w:rPr>
          <w:rFonts w:ascii="宋体" w:hAnsi="宋体" w:hint="eastAsia"/>
        </w:rPr>
        <w:t>=60,</w:t>
      </w:r>
      <w:r w:rsidRPr="000C6F6B">
        <w:rPr>
          <w:rFonts w:hint="eastAsia"/>
          <w:i/>
          <w:iCs/>
        </w:rPr>
        <w:t>m</w:t>
      </w:r>
      <w:r w:rsidRPr="000C6F6B">
        <w:rPr>
          <w:rFonts w:ascii="宋体" w:hAnsi="宋体" w:hint="eastAsia"/>
        </w:rPr>
        <w:t>=0.25,</w:t>
      </w:r>
      <w:r w:rsidRPr="000C6F6B">
        <w:rPr>
          <w:rFonts w:hint="eastAsia"/>
          <w:i/>
          <w:iCs/>
        </w:rPr>
        <w:t>n</w:t>
      </w:r>
      <w:r w:rsidRPr="000C6F6B">
        <w:rPr>
          <w:rFonts w:ascii="宋体" w:hAnsi="宋体" w:hint="eastAsia"/>
        </w:rPr>
        <w:t>=0.2</w:t>
      </w:r>
      <w:r w:rsidRPr="000C6F6B">
        <w:rPr>
          <w:rFonts w:ascii="宋体" w:hAnsi="宋体" w:hint="eastAsia"/>
          <w:bCs/>
        </w:rPr>
        <w:t xml:space="preserve">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</w:t>
      </w:r>
      <w:proofErr w:type="gramEnd"/>
      <w:r w:rsidRPr="000C6F6B">
        <w:rPr>
          <w:rFonts w:hint="eastAsia"/>
        </w:rPr>
        <w:t>4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widowControl w:val="0"/>
        <w:numPr>
          <w:ilvl w:val="0"/>
          <w:numId w:val="31"/>
        </w:numPr>
        <w:jc w:val="both"/>
        <w:rPr>
          <w:rFonts w:ascii="宋体" w:hAnsi="宋体"/>
        </w:rPr>
      </w:pPr>
      <w:r w:rsidRPr="000C6F6B">
        <w:rPr>
          <w:rFonts w:ascii="宋体" w:hAnsi="宋体" w:hint="eastAsia"/>
        </w:rPr>
        <w:t>如右图所示；</w:t>
      </w:r>
      <w:r w:rsidRPr="000C6F6B">
        <w:rPr>
          <w:rFonts w:ascii="宋体" w:hAnsi="宋体" w:hint="eastAsia"/>
          <w:bCs/>
        </w:rPr>
        <w:t xml:space="preserve">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</w:t>
      </w:r>
      <w:proofErr w:type="gramEnd"/>
      <w:r w:rsidRPr="000C6F6B">
        <w:rPr>
          <w:rFonts w:hint="eastAsia"/>
        </w:rPr>
        <w:t>6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widowControl w:val="0"/>
        <w:numPr>
          <w:ilvl w:val="0"/>
          <w:numId w:val="31"/>
        </w:numPr>
        <w:jc w:val="both"/>
        <w:rPr>
          <w:rFonts w:ascii="宋体" w:hAnsi="宋体"/>
        </w:rPr>
      </w:pPr>
      <w:r w:rsidRPr="000C6F6B">
        <w:rPr>
          <w:rFonts w:hint="eastAsia"/>
          <w:i/>
          <w:iCs/>
        </w:rPr>
        <w:t>P</w:t>
      </w:r>
      <w:r w:rsidRPr="000C6F6B">
        <w:rPr>
          <w:rFonts w:ascii="宋体" w:hAnsi="宋体" w:hint="eastAsia"/>
        </w:rPr>
        <w:t>=</w:t>
      </w:r>
      <w:r>
        <w:rPr>
          <w:rFonts w:ascii="宋体" w:hAnsi="宋体" w:hint="eastAsia"/>
          <w:position w:val="-24"/>
        </w:rPr>
        <w:object w:dxaOrig="720" w:dyaOrig="615">
          <v:shape id="对象 8" o:spid="_x0000_i1083" type="#_x0000_t75" alt="学科网(www.zxxk.com)--教育资源门户，提供试卷、教案、课件、论文、素材及各类教学资源下载，还有大量而丰富的教学相关资讯！" style="width:36pt;height:30.75pt;mso-position-horizontal-relative:page;mso-position-vertical-relative:page" o:ole="">
            <v:fill o:detectmouseclick="t"/>
            <v:imagedata r:id="rId109" o:title=""/>
          </v:shape>
          <o:OLEObject Type="Embed" ProgID="Equation.KSEE3" ShapeID="对象 8" DrawAspect="Content" ObjectID="_1589741062" r:id="rId110"/>
        </w:object>
      </w:r>
      <w:r w:rsidRPr="000C6F6B">
        <w:rPr>
          <w:rFonts w:ascii="宋体" w:hAnsi="宋体" w:hint="eastAsia"/>
          <w:bCs/>
        </w:rPr>
        <w:t xml:space="preserve">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…………………………</w:t>
      </w:r>
      <w:proofErr w:type="gramEnd"/>
      <w:r w:rsidRPr="000C6F6B">
        <w:rPr>
          <w:rFonts w:hint="eastAsia"/>
        </w:rPr>
        <w:t>9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rPr>
          <w:rFonts w:ascii="宋体" w:hAnsi="宋体"/>
          <w:b/>
        </w:rPr>
      </w:pPr>
      <w:bookmarkStart w:id="0" w:name="_GoBack"/>
      <w:bookmarkEnd w:id="0"/>
    </w:p>
    <w:p w:rsidR="008A3B7F" w:rsidRPr="000C6F6B" w:rsidRDefault="001E5125" w:rsidP="008A3B7F">
      <w:pPr>
        <w:rPr>
          <w:rFonts w:ascii="宋体" w:hAnsi="宋体"/>
          <w:b/>
        </w:rPr>
      </w:pPr>
      <w:r w:rsidRPr="000C6F6B">
        <w:rPr>
          <w:rFonts w:ascii="宋体" w:hAnsi="宋体" w:hint="eastAsia"/>
          <w:b/>
        </w:rPr>
        <w:t>21.</w:t>
      </w:r>
      <w:r w:rsidRPr="000C6F6B">
        <w:rPr>
          <w:rFonts w:ascii="宋体" w:hAnsi="宋体" w:hint="eastAsia"/>
          <w:b/>
        </w:rPr>
        <w:t>（本题满分</w:t>
      </w:r>
      <w:r w:rsidRPr="000C6F6B">
        <w:rPr>
          <w:rFonts w:ascii="宋体" w:hAnsi="宋体" w:hint="eastAsia"/>
          <w:b/>
        </w:rPr>
        <w:t>9</w:t>
      </w:r>
      <w:r w:rsidRPr="000C6F6B">
        <w:rPr>
          <w:rFonts w:ascii="宋体" w:hAnsi="宋体" w:hint="eastAsia"/>
          <w:b/>
        </w:rPr>
        <w:t>分）</w:t>
      </w:r>
    </w:p>
    <w:p w:rsidR="008A3B7F" w:rsidRPr="000C6F6B" w:rsidRDefault="001E5125" w:rsidP="008A3B7F">
      <w:pPr>
        <w:pStyle w:val="ItemQDescSpecialMathIndent1Indent1"/>
        <w:spacing w:line="360" w:lineRule="auto"/>
        <w:ind w:leftChars="0" w:left="0" w:firstLineChars="0" w:hanging="5"/>
      </w:pPr>
      <w:r w:rsidRPr="000C6F6B">
        <w:rPr>
          <w:rFonts w:hint="eastAsia"/>
        </w:rPr>
        <w:t>解：</w:t>
      </w:r>
      <w:r w:rsidRPr="000C6F6B">
        <w:rPr>
          <w:rFonts w:hint="eastAsia"/>
        </w:rPr>
        <w:t>(1)</w:t>
      </w:r>
      <w:r w:rsidRPr="000C6F6B">
        <w:rPr>
          <w:rFonts w:hint="eastAsia"/>
        </w:rPr>
        <w:t>设甲种货车一次运货</w:t>
      </w:r>
      <w:r w:rsidRPr="000C6F6B">
        <w:rPr>
          <w:rFonts w:hint="eastAsia"/>
          <w:i/>
          <w:iCs/>
        </w:rPr>
        <w:t>x</w:t>
      </w:r>
      <w:r w:rsidRPr="000C6F6B">
        <w:rPr>
          <w:rFonts w:hint="eastAsia"/>
        </w:rPr>
        <w:t>吨、乙种货车一次运货</w:t>
      </w:r>
      <w:r w:rsidRPr="000C6F6B">
        <w:rPr>
          <w:rFonts w:hint="eastAsia"/>
          <w:i/>
          <w:iCs/>
        </w:rPr>
        <w:t>y</w:t>
      </w:r>
      <w:r w:rsidRPr="000C6F6B">
        <w:rPr>
          <w:rFonts w:hint="eastAsia"/>
        </w:rPr>
        <w:t>吨，由题意得：</w:t>
      </w:r>
    </w:p>
    <w:p w:rsidR="008A3B7F" w:rsidRPr="000C6F6B" w:rsidRDefault="001E5125" w:rsidP="008A3B7F">
      <w:pPr>
        <w:ind w:firstLineChars="200" w:firstLine="420"/>
      </w:pPr>
      <w:r>
        <w:rPr>
          <w:rFonts w:hint="eastAsia"/>
          <w:position w:val="-30"/>
        </w:rPr>
        <w:object w:dxaOrig="1395" w:dyaOrig="720">
          <v:shape id="对象 9" o:spid="_x0000_i1084" type="#_x0000_t75" alt="学科网(www.zxxk.com)--教育资源门户，提供试卷、教案、课件、论文、素材及各类教学资源下载，还有大量而丰富的教学相关资讯！" style="width:69.75pt;height:36pt;mso-position-horizontal-relative:page;mso-position-vertical-relative:page" o:ole="">
            <v:imagedata r:id="rId111" o:title=""/>
          </v:shape>
          <o:OLEObject Type="Embed" ProgID="Equation.DSMT4" ShapeID="对象 9" DrawAspect="Content" ObjectID="_1589741063" r:id="rId112"/>
        </w:object>
      </w:r>
      <w:r w:rsidRPr="000C6F6B">
        <w:rPr>
          <w:rFonts w:hint="eastAsia"/>
        </w:rPr>
        <w:t>，解之得：</w:t>
      </w:r>
      <w:r>
        <w:rPr>
          <w:rFonts w:hint="eastAsia"/>
          <w:position w:val="-30"/>
        </w:rPr>
        <w:object w:dxaOrig="675" w:dyaOrig="720">
          <v:shape id="对象 10" o:spid="_x0000_i1085" type="#_x0000_t75" alt="学科网(www.zxxk.com)--教育资源门户，提供试卷、教案、课件、论文、素材及各类教学资源下载，还有大量而丰富的教学相关资讯！" style="width:33.75pt;height:36pt;mso-position-horizontal-relative:page;mso-position-vertical-relative:page" o:ole="">
            <v:imagedata r:id="rId113" o:title=""/>
          </v:shape>
          <o:OLEObject Type="Embed" ProgID="Equation.DSMT4" ShapeID="对象 10" DrawAspect="Content" ObjectID="_1589741064" r:id="rId114"/>
        </w:object>
      </w:r>
      <w:r w:rsidRPr="000C6F6B">
        <w:rPr>
          <w:rFonts w:hint="eastAsia"/>
        </w:rPr>
        <w:t>.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…………………………</w:t>
      </w:r>
      <w:proofErr w:type="gramEnd"/>
      <w:r w:rsidRPr="000C6F6B">
        <w:rPr>
          <w:rFonts w:hint="eastAsia"/>
        </w:rPr>
        <w:t>2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ind w:firstLineChars="200" w:firstLine="420"/>
      </w:pPr>
      <w:r w:rsidRPr="000C6F6B">
        <w:rPr>
          <w:rFonts w:hint="eastAsia"/>
        </w:rPr>
        <w:t>故</w:t>
      </w:r>
      <w:r w:rsidRPr="000C6F6B">
        <w:rPr>
          <w:rFonts w:hint="eastAsia"/>
        </w:rPr>
        <w:t>5</w:t>
      </w:r>
      <w:r w:rsidRPr="000C6F6B">
        <w:rPr>
          <w:rFonts w:hint="eastAsia"/>
        </w:rPr>
        <w:t>辆甲和</w:t>
      </w:r>
      <w:proofErr w:type="gramStart"/>
      <w:r w:rsidRPr="000C6F6B">
        <w:rPr>
          <w:rFonts w:hint="eastAsia"/>
        </w:rPr>
        <w:t>8</w:t>
      </w:r>
      <w:r w:rsidRPr="000C6F6B">
        <w:rPr>
          <w:rFonts w:hint="eastAsia"/>
        </w:rPr>
        <w:t>辆乙共运货</w:t>
      </w:r>
      <w:proofErr w:type="gramEnd"/>
      <w:r w:rsidRPr="000C6F6B">
        <w:rPr>
          <w:rFonts w:hint="eastAsia"/>
        </w:rPr>
        <w:t>8</w:t>
      </w:r>
      <w:r w:rsidRPr="000C6F6B">
        <w:rPr>
          <w:rFonts w:hint="eastAsia"/>
        </w:rPr>
        <w:t>×</w:t>
      </w:r>
      <w:r w:rsidRPr="000C6F6B">
        <w:rPr>
          <w:rFonts w:hint="eastAsia"/>
        </w:rPr>
        <w:t>5+5</w:t>
      </w:r>
      <w:r w:rsidRPr="000C6F6B">
        <w:rPr>
          <w:rFonts w:hint="eastAsia"/>
        </w:rPr>
        <w:t>×</w:t>
      </w:r>
      <w:r w:rsidRPr="000C6F6B">
        <w:rPr>
          <w:rFonts w:hint="eastAsia"/>
        </w:rPr>
        <w:t>8=80</w:t>
      </w:r>
      <w:r w:rsidRPr="000C6F6B">
        <w:rPr>
          <w:rFonts w:hint="eastAsia"/>
        </w:rPr>
        <w:t>（吨）……</w:t>
      </w:r>
      <w:proofErr w:type="gramStart"/>
      <w:r w:rsidRPr="000C6F6B">
        <w:rPr>
          <w:rFonts w:hint="eastAsia"/>
        </w:rPr>
        <w:t>…………………</w:t>
      </w:r>
      <w:proofErr w:type="gramEnd"/>
      <w:r w:rsidRPr="000C6F6B">
        <w:rPr>
          <w:rFonts w:hint="eastAsia"/>
        </w:rPr>
        <w:t>4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ItemQDescSpecialMathIndent1Indent1"/>
        <w:spacing w:line="360" w:lineRule="auto"/>
        <w:ind w:leftChars="100" w:left="210" w:firstLineChars="97" w:firstLine="204"/>
      </w:pPr>
      <w:r w:rsidRPr="000C6F6B">
        <w:rPr>
          <w:rFonts w:hint="eastAsia"/>
        </w:rPr>
        <w:t>(2)</w:t>
      </w:r>
      <w:r w:rsidRPr="000C6F6B">
        <w:rPr>
          <w:rFonts w:hint="eastAsia"/>
        </w:rPr>
        <w:t>设租用甲种货车</w:t>
      </w:r>
      <w:r w:rsidRPr="000C6F6B">
        <w:rPr>
          <w:rFonts w:hint="eastAsia"/>
          <w:i/>
          <w:iCs/>
        </w:rPr>
        <w:t>m</w:t>
      </w:r>
      <w:r w:rsidRPr="000C6F6B">
        <w:rPr>
          <w:rFonts w:hint="eastAsia"/>
        </w:rPr>
        <w:t>辆，则乙种货车（</w:t>
      </w:r>
      <w:r w:rsidRPr="000C6F6B">
        <w:rPr>
          <w:rFonts w:hint="eastAsia"/>
        </w:rPr>
        <w:t>12-</w:t>
      </w:r>
      <w:r w:rsidRPr="000C6F6B">
        <w:rPr>
          <w:rFonts w:hint="eastAsia"/>
          <w:i/>
          <w:iCs/>
        </w:rPr>
        <w:t>m</w:t>
      </w:r>
      <w:r w:rsidRPr="000C6F6B">
        <w:rPr>
          <w:rFonts w:hint="eastAsia"/>
        </w:rPr>
        <w:t>）辆</w:t>
      </w:r>
    </w:p>
    <w:p w:rsidR="008A3B7F" w:rsidRPr="000C6F6B" w:rsidRDefault="001E5125" w:rsidP="008A3B7F">
      <w:pPr>
        <w:pStyle w:val="ItemQDescSpecialMathIndent1Indent1"/>
        <w:spacing w:line="360" w:lineRule="auto"/>
        <w:ind w:leftChars="100" w:left="210" w:firstLineChars="97" w:firstLine="204"/>
      </w:pPr>
      <w:r w:rsidRPr="000C6F6B">
        <w:rPr>
          <w:rFonts w:hint="eastAsia"/>
        </w:rPr>
        <w:t>由题意可知</w:t>
      </w:r>
      <w:r w:rsidRPr="000C6F6B">
        <w:rPr>
          <w:rFonts w:hint="eastAsia"/>
        </w:rPr>
        <w:t>8</w:t>
      </w:r>
      <w:r w:rsidRPr="000C6F6B">
        <w:rPr>
          <w:rFonts w:hint="eastAsia"/>
        </w:rPr>
        <w:t>×</w:t>
      </w:r>
      <w:r w:rsidRPr="000C6F6B">
        <w:rPr>
          <w:rFonts w:hint="eastAsia"/>
          <w:i/>
          <w:iCs/>
        </w:rPr>
        <w:t>m</w:t>
      </w:r>
      <w:r w:rsidRPr="000C6F6B">
        <w:rPr>
          <w:rFonts w:hint="eastAsia"/>
        </w:rPr>
        <w:t>+5</w:t>
      </w:r>
      <w:r w:rsidRPr="000C6F6B">
        <w:rPr>
          <w:rFonts w:hint="eastAsia"/>
        </w:rPr>
        <w:t>×（</w:t>
      </w:r>
      <w:r w:rsidRPr="000C6F6B">
        <w:rPr>
          <w:rFonts w:hint="eastAsia"/>
        </w:rPr>
        <w:t>12-</w:t>
      </w:r>
      <w:r w:rsidRPr="000C6F6B">
        <w:rPr>
          <w:rFonts w:hint="eastAsia"/>
          <w:i/>
          <w:iCs/>
        </w:rPr>
        <w:t>m</w:t>
      </w:r>
      <w:r w:rsidRPr="000C6F6B">
        <w:rPr>
          <w:rFonts w:hint="eastAsia"/>
        </w:rPr>
        <w:t>）≥</w:t>
      </w:r>
      <w:r w:rsidRPr="000C6F6B">
        <w:rPr>
          <w:rFonts w:hint="eastAsia"/>
        </w:rPr>
        <w:t>80</w:t>
      </w:r>
      <w:r w:rsidRPr="000C6F6B">
        <w:rPr>
          <w:rFonts w:ascii="宋体" w:hAnsi="宋体" w:hint="eastAsia"/>
          <w:bCs/>
        </w:rPr>
        <w:t xml:space="preserve">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</w:t>
      </w:r>
      <w:proofErr w:type="gramEnd"/>
      <w:r w:rsidRPr="000C6F6B">
        <w:rPr>
          <w:rFonts w:hint="eastAsia"/>
        </w:rPr>
        <w:t>6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ItemQDescSpecialMathIndent1Indent1"/>
        <w:spacing w:line="360" w:lineRule="auto"/>
        <w:ind w:leftChars="100" w:left="210" w:firstLineChars="97" w:firstLine="204"/>
      </w:pPr>
      <w:r w:rsidRPr="000C6F6B">
        <w:rPr>
          <w:rFonts w:hint="eastAsia"/>
          <w:i/>
          <w:iCs/>
        </w:rPr>
        <w:t>m</w:t>
      </w:r>
      <w:r w:rsidRPr="000C6F6B">
        <w:rPr>
          <w:rFonts w:hint="eastAsia"/>
        </w:rPr>
        <w:t>≥</w:t>
      </w:r>
      <w:r>
        <w:rPr>
          <w:rFonts w:hint="eastAsia"/>
          <w:position w:val="-24"/>
        </w:rPr>
        <w:object w:dxaOrig="360" w:dyaOrig="615">
          <v:shape id="对象 41" o:spid="_x0000_i1086" type="#_x0000_t75" alt="学科网(www.zxxk.com)--教育资源门户，提供试卷、教案、课件、论文、素材及各类教学资源下载，还有大量而丰富的教学相关资讯！" style="width:18pt;height:30.75pt;mso-position-horizontal-relative:page;mso-position-vertical-relative:page" o:ole="">
            <v:fill o:detectmouseclick="t"/>
            <v:imagedata r:id="rId115" o:title=""/>
          </v:shape>
          <o:OLEObject Type="Embed" ProgID="Equation.KSEE3" ShapeID="对象 41" DrawAspect="Content" ObjectID="_1589741065" r:id="rId116"/>
        </w:object>
      </w:r>
      <w:r w:rsidRPr="000C6F6B">
        <w:rPr>
          <w:rFonts w:hint="eastAsia"/>
        </w:rPr>
        <w:t>，∵</w:t>
      </w:r>
      <w:r w:rsidRPr="000C6F6B">
        <w:rPr>
          <w:rFonts w:hint="eastAsia"/>
        </w:rPr>
        <w:t>m</w:t>
      </w:r>
      <w:r w:rsidRPr="000C6F6B">
        <w:rPr>
          <w:rFonts w:hint="eastAsia"/>
        </w:rPr>
        <w:t>取整数，∴</w:t>
      </w:r>
      <w:r w:rsidRPr="000C6F6B">
        <w:rPr>
          <w:rFonts w:hint="eastAsia"/>
        </w:rPr>
        <w:t>m</w:t>
      </w:r>
      <w:r w:rsidRPr="000C6F6B">
        <w:rPr>
          <w:rFonts w:hint="eastAsia"/>
        </w:rPr>
        <w:t>≥</w:t>
      </w:r>
      <w:r w:rsidRPr="000C6F6B">
        <w:rPr>
          <w:rFonts w:hint="eastAsia"/>
        </w:rPr>
        <w:t xml:space="preserve">7   </w:t>
      </w:r>
      <w:r w:rsidRPr="000C6F6B">
        <w:rPr>
          <w:rFonts w:ascii="宋体" w:hAnsi="宋体" w:hint="eastAsia"/>
          <w:bCs/>
        </w:rPr>
        <w:t xml:space="preserve">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</w:t>
      </w:r>
      <w:proofErr w:type="gramEnd"/>
      <w:r w:rsidRPr="000C6F6B">
        <w:rPr>
          <w:rFonts w:hint="eastAsia"/>
        </w:rPr>
        <w:t>7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ItemQDescSpecialMathIndent1Indent1"/>
        <w:spacing w:line="360" w:lineRule="auto"/>
        <w:ind w:leftChars="100" w:left="210" w:firstLineChars="97" w:firstLine="204"/>
      </w:pPr>
      <w:r w:rsidRPr="000C6F6B">
        <w:rPr>
          <w:rFonts w:hint="eastAsia"/>
        </w:rPr>
        <w:t>租车费用为</w:t>
      </w:r>
      <w:r w:rsidRPr="000C6F6B">
        <w:rPr>
          <w:rFonts w:hint="eastAsia"/>
          <w:i/>
          <w:iCs/>
        </w:rPr>
        <w:t>y</w:t>
      </w:r>
      <w:r w:rsidRPr="000C6F6B">
        <w:rPr>
          <w:rFonts w:hint="eastAsia"/>
        </w:rPr>
        <w:t>=500</w:t>
      </w:r>
      <w:r w:rsidRPr="000C6F6B">
        <w:rPr>
          <w:rFonts w:hint="eastAsia"/>
          <w:i/>
          <w:iCs/>
        </w:rPr>
        <w:t>m</w:t>
      </w:r>
      <w:r w:rsidRPr="000C6F6B">
        <w:rPr>
          <w:rFonts w:hint="eastAsia"/>
        </w:rPr>
        <w:t>+2</w:t>
      </w:r>
      <w:r w:rsidR="008A3BBF">
        <w:pict>
          <v:shape id="_x0000_i1087" type="#_x0000_t75" alt="学科网(www.zxxk.com)--教育资源门户，提供试卷、教案、课件、论文、素材及各类教学资源下载，还有大量而丰富的教学相关资讯！" style="width:1.5pt;height:1.5pt">
            <v:imagedata r:id="rId45" o:title="530105444803"/>
          </v:shape>
        </w:pict>
      </w:r>
      <w:r w:rsidRPr="000C6F6B">
        <w:rPr>
          <w:rFonts w:hint="eastAsia"/>
        </w:rPr>
        <w:t>80</w:t>
      </w:r>
      <w:r w:rsidRPr="000C6F6B">
        <w:rPr>
          <w:rFonts w:hint="eastAsia"/>
        </w:rPr>
        <w:t>（</w:t>
      </w:r>
      <w:r w:rsidRPr="000C6F6B">
        <w:rPr>
          <w:rFonts w:hint="eastAsia"/>
        </w:rPr>
        <w:t>12-</w:t>
      </w:r>
      <w:r w:rsidRPr="000C6F6B">
        <w:rPr>
          <w:rFonts w:hint="eastAsia"/>
          <w:i/>
          <w:iCs/>
        </w:rPr>
        <w:t>m</w:t>
      </w:r>
      <w:r w:rsidRPr="000C6F6B">
        <w:rPr>
          <w:rFonts w:hint="eastAsia"/>
        </w:rPr>
        <w:t>）</w:t>
      </w:r>
      <w:r w:rsidRPr="000C6F6B">
        <w:rPr>
          <w:rFonts w:hint="eastAsia"/>
        </w:rPr>
        <w:t>=220</w:t>
      </w:r>
      <w:r w:rsidRPr="000C6F6B">
        <w:rPr>
          <w:rFonts w:hint="eastAsia"/>
          <w:i/>
          <w:iCs/>
        </w:rPr>
        <w:t>m</w:t>
      </w:r>
      <w:r w:rsidRPr="000C6F6B">
        <w:rPr>
          <w:rFonts w:hint="eastAsia"/>
        </w:rPr>
        <w:t>+3360</w:t>
      </w:r>
      <w:r w:rsidRPr="000C6F6B">
        <w:rPr>
          <w:rFonts w:ascii="宋体" w:hAnsi="宋体" w:hint="eastAsia"/>
          <w:bCs/>
        </w:rPr>
        <w:t xml:space="preserve">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</w:t>
      </w:r>
      <w:proofErr w:type="gramEnd"/>
      <w:r w:rsidRPr="000C6F6B">
        <w:rPr>
          <w:rFonts w:hint="eastAsia"/>
        </w:rPr>
        <w:t>8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ItemQDescSpecialMathIndent1Indent1"/>
        <w:spacing w:line="360" w:lineRule="auto"/>
        <w:ind w:leftChars="100" w:left="210" w:firstLineChars="97" w:firstLine="204"/>
      </w:pPr>
      <w:r w:rsidRPr="000C6F6B">
        <w:rPr>
          <w:rFonts w:hint="eastAsia"/>
        </w:rPr>
        <w:t>故当</w:t>
      </w:r>
      <w:r w:rsidRPr="000C6F6B">
        <w:rPr>
          <w:rFonts w:hint="eastAsia"/>
          <w:i/>
          <w:iCs/>
        </w:rPr>
        <w:t>m</w:t>
      </w:r>
      <w:r w:rsidRPr="000C6F6B">
        <w:rPr>
          <w:rFonts w:hint="eastAsia"/>
        </w:rPr>
        <w:t>=7</w:t>
      </w:r>
      <w:r w:rsidRPr="000C6F6B">
        <w:rPr>
          <w:rFonts w:hint="eastAsia"/>
        </w:rPr>
        <w:t>时，</w:t>
      </w:r>
      <w:proofErr w:type="spellStart"/>
      <w:r w:rsidRPr="000C6F6B">
        <w:rPr>
          <w:rFonts w:hint="eastAsia"/>
          <w:i/>
          <w:iCs/>
        </w:rPr>
        <w:t>y</w:t>
      </w:r>
      <w:r w:rsidRPr="000C6F6B">
        <w:rPr>
          <w:rFonts w:hint="eastAsia"/>
          <w:vertAlign w:val="subscript"/>
        </w:rPr>
        <w:t>min</w:t>
      </w:r>
      <w:proofErr w:type="spellEnd"/>
      <w:r w:rsidRPr="000C6F6B">
        <w:rPr>
          <w:rFonts w:hint="eastAsia"/>
        </w:rPr>
        <w:t>=4900</w:t>
      </w:r>
    </w:p>
    <w:p w:rsidR="008A3B7F" w:rsidRPr="000C6F6B" w:rsidRDefault="001E5125" w:rsidP="008A3B7F">
      <w:pPr>
        <w:ind w:firstLineChars="200" w:firstLine="420"/>
      </w:pPr>
      <w:r w:rsidRPr="000C6F6B">
        <w:rPr>
          <w:rFonts w:hint="eastAsia"/>
        </w:rPr>
        <w:t>即，租用甲种货车</w:t>
      </w:r>
      <w:r w:rsidRPr="000C6F6B">
        <w:rPr>
          <w:rFonts w:hint="eastAsia"/>
        </w:rPr>
        <w:t>7</w:t>
      </w:r>
      <w:r w:rsidRPr="000C6F6B">
        <w:rPr>
          <w:rFonts w:hint="eastAsia"/>
        </w:rPr>
        <w:t>辆，乙种货车</w:t>
      </w:r>
      <w:r w:rsidRPr="000C6F6B">
        <w:rPr>
          <w:rFonts w:hint="eastAsia"/>
        </w:rPr>
        <w:t>5</w:t>
      </w:r>
      <w:r w:rsidRPr="000C6F6B">
        <w:rPr>
          <w:rFonts w:hint="eastAsia"/>
        </w:rPr>
        <w:t>辆时，既能运完该批水果</w:t>
      </w:r>
      <w:r w:rsidR="008A3BBF">
        <w:pict>
          <v:shape id="_x0000_i1088" type="#_x0000_t75" alt="学科网(www.zxxk.com)--教育资源门户，提供试卷、教案、课件、论文、素材及各类教学资源下载，还有大量而丰富的教学相关资讯！" style="width:1.5pt;height:1.5pt">
            <v:imagedata r:id="rId45" o:title="530105444803"/>
          </v:shape>
        </w:pict>
      </w:r>
      <w:r w:rsidRPr="000C6F6B">
        <w:rPr>
          <w:rFonts w:hint="eastAsia"/>
        </w:rPr>
        <w:t>，又能使得租车费用最少；最少费用为</w:t>
      </w:r>
      <w:r w:rsidRPr="000C6F6B">
        <w:rPr>
          <w:rFonts w:hint="eastAsia"/>
        </w:rPr>
        <w:t>4900</w:t>
      </w:r>
      <w:r w:rsidRPr="000C6F6B">
        <w:rPr>
          <w:rFonts w:hint="eastAsia"/>
        </w:rPr>
        <w:t>元。……</w:t>
      </w:r>
      <w:proofErr w:type="gramStart"/>
      <w:r w:rsidRPr="000C6F6B">
        <w:rPr>
          <w:rFonts w:hint="eastAsia"/>
        </w:rPr>
        <w:t>…………………………</w:t>
      </w:r>
      <w:proofErr w:type="gramEnd"/>
      <w:r w:rsidRPr="000C6F6B">
        <w:rPr>
          <w:rFonts w:hint="eastAsia"/>
        </w:rPr>
        <w:t>9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rPr>
          <w:rFonts w:ascii="宋体" w:hAnsi="宋体"/>
          <w:b/>
        </w:rPr>
      </w:pPr>
    </w:p>
    <w:p w:rsidR="008A3B7F" w:rsidRPr="000C6F6B" w:rsidRDefault="001E5125" w:rsidP="008A3B7F">
      <w:pPr>
        <w:rPr>
          <w:rFonts w:ascii="宋体" w:hAnsi="宋体"/>
          <w:b/>
        </w:rPr>
      </w:pPr>
      <w:r w:rsidRPr="000C6F6B">
        <w:rPr>
          <w:rFonts w:ascii="宋体" w:hAnsi="宋体" w:hint="eastAsia"/>
          <w:b/>
        </w:rPr>
        <w:t>22.</w:t>
      </w:r>
      <w:r w:rsidRPr="000C6F6B">
        <w:rPr>
          <w:rFonts w:ascii="宋体" w:hAnsi="宋体" w:hint="eastAsia"/>
          <w:b/>
        </w:rPr>
        <w:t>（本题满分</w:t>
      </w:r>
      <w:r w:rsidRPr="000C6F6B">
        <w:rPr>
          <w:rFonts w:ascii="宋体" w:hAnsi="宋体" w:hint="eastAsia"/>
          <w:b/>
        </w:rPr>
        <w:t>9</w:t>
      </w:r>
      <w:r w:rsidRPr="000C6F6B">
        <w:rPr>
          <w:rFonts w:ascii="宋体" w:hAnsi="宋体" w:hint="eastAsia"/>
          <w:b/>
        </w:rPr>
        <w:t>分）</w:t>
      </w:r>
    </w:p>
    <w:p w:rsidR="008A3B7F" w:rsidRPr="000C6F6B" w:rsidRDefault="001E5125" w:rsidP="008A3B7F">
      <w:pPr>
        <w:pStyle w:val="ItemAnswer"/>
        <w:spacing w:line="360" w:lineRule="auto"/>
      </w:pPr>
      <w:r w:rsidRPr="000C6F6B">
        <w:rPr>
          <w:rFonts w:hint="eastAsia"/>
        </w:rPr>
        <w:t>(1)</w:t>
      </w:r>
      <w:r w:rsidRPr="000C6F6B">
        <w:rPr>
          <w:rFonts w:hint="eastAsia"/>
        </w:rPr>
        <w:t>证明：连接</w:t>
      </w:r>
      <w:r w:rsidRPr="000C6F6B">
        <w:rPr>
          <w:rFonts w:hint="eastAsia"/>
          <w:i/>
          <w:iCs/>
          <w:kern w:val="2"/>
        </w:rPr>
        <w:t>BE</w:t>
      </w:r>
    </w:p>
    <w:p w:rsidR="008A3B7F" w:rsidRPr="000C6F6B" w:rsidRDefault="001E5125" w:rsidP="008A3B7F">
      <w:pPr>
        <w:pStyle w:val="ItemAnswer"/>
        <w:spacing w:line="360" w:lineRule="auto"/>
      </w:pPr>
      <w:r w:rsidRPr="000C6F6B">
        <w:rPr>
          <w:rFonts w:hint="eastAsia"/>
        </w:rPr>
        <w:t>∵</w:t>
      </w:r>
      <w:r w:rsidRPr="000C6F6B">
        <w:rPr>
          <w:rFonts w:hint="eastAsia"/>
          <w:i/>
          <w:iCs/>
          <w:kern w:val="2"/>
        </w:rPr>
        <w:t>AE</w:t>
      </w:r>
      <w:r w:rsidRPr="000C6F6B">
        <w:rPr>
          <w:rFonts w:hint="eastAsia"/>
        </w:rPr>
        <w:t>是直径，∴∠</w:t>
      </w:r>
      <w:r w:rsidRPr="000C6F6B">
        <w:rPr>
          <w:rFonts w:hint="eastAsia"/>
          <w:i/>
          <w:iCs/>
          <w:kern w:val="2"/>
        </w:rPr>
        <w:t>EBA</w:t>
      </w:r>
      <w:r w:rsidRPr="000C6F6B">
        <w:rPr>
          <w:rFonts w:hint="eastAsia"/>
        </w:rPr>
        <w:t>=90</w:t>
      </w:r>
      <w:r w:rsidRPr="000C6F6B">
        <w:rPr>
          <w:rFonts w:hint="eastAsia"/>
        </w:rPr>
        <w:t>°</w:t>
      </w:r>
      <w:r w:rsidRPr="000C6F6B">
        <w:rPr>
          <w:rFonts w:hint="eastAsia"/>
        </w:rPr>
        <w:t>=</w:t>
      </w:r>
      <w:r w:rsidRPr="000C6F6B">
        <w:rPr>
          <w:rFonts w:hint="eastAsia"/>
        </w:rPr>
        <w:t>∠</w:t>
      </w:r>
      <w:r w:rsidRPr="000C6F6B">
        <w:rPr>
          <w:rFonts w:hint="eastAsia"/>
          <w:i/>
          <w:iCs/>
          <w:kern w:val="2"/>
        </w:rPr>
        <w:t xml:space="preserve">ADC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1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ItemAnswer"/>
        <w:spacing w:line="360" w:lineRule="auto"/>
        <w:rPr>
          <w:rFonts w:hAnsi="宋体"/>
        </w:rPr>
      </w:pPr>
      <w:r w:rsidRPr="000C6F6B">
        <w:rPr>
          <w:rFonts w:hint="eastAsia"/>
        </w:rPr>
        <w:t>∵</w:t>
      </w:r>
      <w:r w:rsidRPr="000C6F6B">
        <w:fldChar w:fldCharType="begin"/>
      </w:r>
      <w:r w:rsidRPr="000C6F6B">
        <w:instrText xml:space="preserve"> eq \o(</w:instrText>
      </w:r>
      <w:r w:rsidRPr="000C6F6B">
        <w:rPr>
          <w:rFonts w:hint="eastAsia"/>
          <w:i/>
          <w:iCs/>
          <w:kern w:val="2"/>
        </w:rPr>
        <w:instrText>BA</w:instrText>
      </w:r>
      <w:r w:rsidRPr="000C6F6B">
        <w:instrText>,\s\up5(</w:instrText>
      </w:r>
      <w:r w:rsidRPr="000C6F6B">
        <w:rPr>
          <w:rFonts w:hint="eastAsia"/>
          <w:w w:val="150"/>
          <w:sz w:val="18"/>
        </w:rPr>
        <w:instrText>⌒</w:instrText>
      </w:r>
      <w:r w:rsidRPr="000C6F6B">
        <w:instrText>))</w:instrText>
      </w:r>
      <w:r w:rsidRPr="000C6F6B">
        <w:fldChar w:fldCharType="end"/>
      </w:r>
      <w:r w:rsidRPr="000C6F6B">
        <w:rPr>
          <w:rFonts w:hint="eastAsia"/>
        </w:rPr>
        <w:t>=</w:t>
      </w:r>
      <w:r w:rsidRPr="000C6F6B">
        <w:fldChar w:fldCharType="begin"/>
      </w:r>
      <w:r w:rsidRPr="000C6F6B">
        <w:instrText xml:space="preserve"> eq \o(</w:instrText>
      </w:r>
      <w:r w:rsidRPr="000C6F6B">
        <w:rPr>
          <w:rFonts w:hint="eastAsia"/>
          <w:i/>
          <w:iCs/>
          <w:kern w:val="2"/>
        </w:rPr>
        <w:instrText>BA</w:instrText>
      </w:r>
      <w:r w:rsidRPr="000C6F6B">
        <w:instrText>,\s\up5(</w:instrText>
      </w:r>
      <w:r w:rsidRPr="000C6F6B">
        <w:rPr>
          <w:rFonts w:hint="eastAsia"/>
          <w:w w:val="150"/>
          <w:sz w:val="18"/>
        </w:rPr>
        <w:instrText>⌒</w:instrText>
      </w:r>
      <w:r w:rsidRPr="000C6F6B">
        <w:instrText>))</w:instrText>
      </w:r>
      <w:r w:rsidRPr="000C6F6B">
        <w:fldChar w:fldCharType="end"/>
      </w:r>
      <w:r w:rsidRPr="000C6F6B">
        <w:rPr>
          <w:rFonts w:hint="eastAsia"/>
        </w:rPr>
        <w:t>，∴∠</w:t>
      </w:r>
      <w:r w:rsidRPr="000C6F6B">
        <w:rPr>
          <w:rFonts w:hint="eastAsia"/>
          <w:i/>
          <w:iCs/>
          <w:kern w:val="2"/>
        </w:rPr>
        <w:t>BEA</w:t>
      </w:r>
      <w:r w:rsidRPr="000C6F6B">
        <w:rPr>
          <w:rFonts w:hint="eastAsia"/>
        </w:rPr>
        <w:t>=</w:t>
      </w:r>
      <w:r w:rsidRPr="000C6F6B">
        <w:rPr>
          <w:rFonts w:hint="eastAsia"/>
        </w:rPr>
        <w:t>∠</w:t>
      </w:r>
      <w:r w:rsidRPr="000C6F6B">
        <w:rPr>
          <w:rFonts w:hint="eastAsia"/>
          <w:i/>
          <w:iCs/>
          <w:kern w:val="2"/>
        </w:rPr>
        <w:t>C</w:t>
      </w:r>
      <w:r w:rsidRPr="000C6F6B">
        <w:rPr>
          <w:rFonts w:hint="eastAsia"/>
        </w:rPr>
        <w:t>，∴△</w:t>
      </w:r>
      <w:r w:rsidRPr="000C6F6B">
        <w:rPr>
          <w:rFonts w:hint="eastAsia"/>
          <w:i/>
          <w:iCs/>
          <w:kern w:val="2"/>
        </w:rPr>
        <w:t>BEA</w:t>
      </w:r>
      <w:r w:rsidRPr="000C6F6B">
        <w:rPr>
          <w:rFonts w:hAnsi="宋体"/>
        </w:rPr>
        <w:t>∽</w:t>
      </w:r>
      <w:r w:rsidRPr="000C6F6B">
        <w:rPr>
          <w:rFonts w:hAnsi="宋体" w:hint="eastAsia"/>
        </w:rPr>
        <w:t>△</w:t>
      </w:r>
      <w:r w:rsidRPr="000C6F6B">
        <w:rPr>
          <w:rFonts w:hint="eastAsia"/>
          <w:i/>
          <w:iCs/>
          <w:kern w:val="2"/>
        </w:rPr>
        <w:t xml:space="preserve">ADC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2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ItemAnswer"/>
        <w:spacing w:line="360" w:lineRule="auto"/>
        <w:rPr>
          <w:rFonts w:hAnsi="宋体"/>
        </w:rPr>
      </w:pPr>
      <w:r>
        <w:pict>
          <v:shape id="图片 296" o:spid="_x0000_s1131" type="#_x0000_t75" alt="学科网(www.zxxk.com)--教育资源门户，提供试卷、教案、课件、论文、素材及各类教学资源下载，还有大量而丰富的教学相关资讯！" style="position:absolute;margin-left:301.45pt;margin-top:17.45pt;width:117pt;height:99.5pt;z-index:-4" wrapcoords="21591 -2 0 0 0 21600 21591 21602 8 21602 21599 21600 21599 0 8 -2 21591 -2">
            <v:fill o:detectmouseclick="t"/>
            <v:imagedata r:id="rId117" o:title=""/>
            <w10:wrap type="tight"/>
          </v:shape>
        </w:pict>
      </w:r>
      <w:r w:rsidRPr="000C6F6B">
        <w:rPr>
          <w:rFonts w:hAnsi="宋体" w:hint="eastAsia"/>
        </w:rPr>
        <w:t>∴</w:t>
      </w:r>
      <w:r>
        <w:rPr>
          <w:rFonts w:hAnsi="宋体" w:hint="eastAsia"/>
          <w:position w:val="-24"/>
        </w:rPr>
        <w:object w:dxaOrig="1080" w:dyaOrig="615">
          <v:shape id="对象 13" o:spid="_x0000_i1089" type="#_x0000_t75" alt="学科网(www.zxxk.com)--教育资源门户，提供试卷、教案、课件、论文、素材及各类教学资源下载，还有大量而丰富的教学相关资讯！" style="width:54pt;height:30.75pt;mso-position-horizontal-relative:page;mso-position-vertical-relative:page" o:ole="">
            <v:fill o:detectmouseclick="t"/>
            <v:imagedata r:id="rId118" o:title=""/>
          </v:shape>
          <o:OLEObject Type="Embed" ProgID="Equation.KSEE3" ShapeID="对象 13" DrawAspect="Content" ObjectID="_1589741066" r:id="rId119"/>
        </w:object>
      </w:r>
      <w:r w:rsidRPr="000C6F6B">
        <w:rPr>
          <w:rFonts w:hAnsi="宋体" w:hint="eastAsia"/>
        </w:rPr>
        <w:t xml:space="preserve">, </w:t>
      </w:r>
      <w:r w:rsidRPr="000C6F6B">
        <w:rPr>
          <w:rFonts w:hAnsi="宋体" w:hint="eastAsia"/>
        </w:rPr>
        <w:t>∴</w:t>
      </w:r>
      <w:r w:rsidRPr="000C6F6B">
        <w:rPr>
          <w:rFonts w:hint="eastAsia"/>
          <w:i/>
          <w:iCs/>
          <w:kern w:val="2"/>
        </w:rPr>
        <w:t>AC</w:t>
      </w:r>
      <w:r w:rsidRPr="000C6F6B">
        <w:rPr>
          <w:rFonts w:hAnsi="宋体" w:hint="eastAsia"/>
        </w:rPr>
        <w:t>·</w:t>
      </w:r>
      <w:r w:rsidRPr="000C6F6B">
        <w:rPr>
          <w:rFonts w:hint="eastAsia"/>
          <w:i/>
          <w:iCs/>
          <w:kern w:val="2"/>
        </w:rPr>
        <w:t>AB</w:t>
      </w:r>
      <w:r w:rsidRPr="000C6F6B">
        <w:rPr>
          <w:rFonts w:hAnsi="宋体" w:hint="eastAsia"/>
        </w:rPr>
        <w:t>=</w:t>
      </w:r>
      <w:r w:rsidRPr="000C6F6B">
        <w:rPr>
          <w:rFonts w:hint="eastAsia"/>
          <w:i/>
          <w:iCs/>
          <w:kern w:val="2"/>
        </w:rPr>
        <w:t>AD</w:t>
      </w:r>
      <w:r w:rsidRPr="000C6F6B">
        <w:rPr>
          <w:rFonts w:hAnsi="宋体" w:hint="eastAsia"/>
        </w:rPr>
        <w:t>·</w:t>
      </w:r>
      <w:r w:rsidRPr="000C6F6B">
        <w:rPr>
          <w:rFonts w:hint="eastAsia"/>
          <w:i/>
          <w:iCs/>
          <w:kern w:val="2"/>
        </w:rPr>
        <w:t xml:space="preserve">AE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3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ItemAnswer"/>
        <w:spacing w:line="360" w:lineRule="auto"/>
        <w:rPr>
          <w:rFonts w:hAnsi="宋体"/>
        </w:rPr>
      </w:pPr>
      <w:r w:rsidRPr="000C6F6B">
        <w:rPr>
          <w:rFonts w:hAnsi="宋体" w:hint="eastAsia"/>
        </w:rPr>
        <w:t>又∵</w:t>
      </w:r>
      <w:r w:rsidRPr="000C6F6B">
        <w:rPr>
          <w:rFonts w:hint="eastAsia"/>
          <w:i/>
          <w:iCs/>
          <w:kern w:val="2"/>
        </w:rPr>
        <w:t>AB</w:t>
      </w:r>
      <w:r w:rsidRPr="000C6F6B">
        <w:rPr>
          <w:rFonts w:hAnsi="宋体" w:hint="eastAsia"/>
        </w:rPr>
        <w:t>=</w:t>
      </w:r>
      <w:r w:rsidRPr="000C6F6B">
        <w:rPr>
          <w:rFonts w:hint="eastAsia"/>
          <w:i/>
          <w:iCs/>
          <w:kern w:val="2"/>
        </w:rPr>
        <w:t>BC</w:t>
      </w:r>
      <w:r w:rsidRPr="000C6F6B">
        <w:rPr>
          <w:rFonts w:hAnsi="宋体" w:hint="eastAsia"/>
        </w:rPr>
        <w:t xml:space="preserve">, </w:t>
      </w:r>
      <w:r w:rsidRPr="000C6F6B">
        <w:rPr>
          <w:rFonts w:hAnsi="宋体" w:hint="eastAsia"/>
        </w:rPr>
        <w:t>∴</w:t>
      </w:r>
      <w:r w:rsidRPr="000C6F6B">
        <w:rPr>
          <w:rFonts w:hint="eastAsia"/>
          <w:i/>
          <w:iCs/>
          <w:kern w:val="2"/>
        </w:rPr>
        <w:t>AC</w:t>
      </w:r>
      <w:r w:rsidRPr="000C6F6B">
        <w:rPr>
          <w:rFonts w:hAnsi="宋体" w:hint="eastAsia"/>
        </w:rPr>
        <w:t>·</w:t>
      </w:r>
      <w:r w:rsidRPr="000C6F6B">
        <w:rPr>
          <w:rFonts w:hint="eastAsia"/>
          <w:i/>
          <w:iCs/>
          <w:kern w:val="2"/>
        </w:rPr>
        <w:t>BC</w:t>
      </w:r>
      <w:r w:rsidRPr="000C6F6B">
        <w:rPr>
          <w:rFonts w:hAnsi="宋体" w:hint="eastAsia"/>
        </w:rPr>
        <w:t>=</w:t>
      </w:r>
      <w:r w:rsidRPr="000C6F6B">
        <w:rPr>
          <w:rFonts w:hint="eastAsia"/>
          <w:i/>
          <w:iCs/>
          <w:kern w:val="2"/>
        </w:rPr>
        <w:t>AD</w:t>
      </w:r>
      <w:r w:rsidRPr="000C6F6B">
        <w:rPr>
          <w:rFonts w:hAnsi="宋体" w:hint="eastAsia"/>
        </w:rPr>
        <w:t>·</w:t>
      </w:r>
      <w:r w:rsidRPr="000C6F6B">
        <w:rPr>
          <w:rFonts w:hint="eastAsia"/>
          <w:i/>
          <w:iCs/>
          <w:kern w:val="2"/>
        </w:rPr>
        <w:t xml:space="preserve">AE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4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ItemAnswer"/>
        <w:spacing w:line="360" w:lineRule="auto"/>
        <w:rPr>
          <w:rFonts w:hAnsi="宋体"/>
        </w:rPr>
      </w:pPr>
      <w:r w:rsidRPr="000C6F6B">
        <w:rPr>
          <w:rFonts w:hAnsi="宋体" w:hint="eastAsia"/>
        </w:rPr>
        <w:t>（</w:t>
      </w:r>
      <w:r w:rsidRPr="000C6F6B">
        <w:rPr>
          <w:rFonts w:hAnsi="宋体" w:hint="eastAsia"/>
        </w:rPr>
        <w:t>2</w:t>
      </w:r>
      <w:r w:rsidRPr="000C6F6B">
        <w:rPr>
          <w:rFonts w:hAnsi="宋体" w:hint="eastAsia"/>
        </w:rPr>
        <w:t>）∵</w:t>
      </w:r>
      <w:r w:rsidRPr="000C6F6B">
        <w:rPr>
          <w:rFonts w:hint="eastAsia"/>
          <w:i/>
          <w:iCs/>
          <w:kern w:val="2"/>
        </w:rPr>
        <w:t>FE</w:t>
      </w:r>
      <w:r w:rsidRPr="000C6F6B">
        <w:rPr>
          <w:rFonts w:hAnsi="宋体" w:hint="eastAsia"/>
        </w:rPr>
        <w:t>与</w:t>
      </w:r>
      <w:r w:rsidRPr="000C6F6B">
        <w:rPr>
          <w:rFonts w:ascii="宋体" w:hAnsi="宋体" w:hint="eastAsia"/>
          <w:shd w:val="clear" w:color="auto" w:fill="FFFFFF"/>
        </w:rPr>
        <w:t>⊙</w:t>
      </w:r>
      <w:r w:rsidRPr="000C6F6B">
        <w:rPr>
          <w:i/>
          <w:shd w:val="clear" w:color="auto" w:fill="FFFFFF"/>
        </w:rPr>
        <w:t>O</w:t>
      </w:r>
      <w:r w:rsidRPr="000C6F6B">
        <w:rPr>
          <w:rFonts w:hint="eastAsia"/>
          <w:iCs/>
          <w:shd w:val="clear" w:color="auto" w:fill="FFFFFF"/>
        </w:rPr>
        <w:t>相切于点</w:t>
      </w:r>
      <w:r w:rsidRPr="000C6F6B">
        <w:rPr>
          <w:rFonts w:hint="eastAsia"/>
          <w:i/>
          <w:iCs/>
          <w:kern w:val="2"/>
        </w:rPr>
        <w:t>E</w:t>
      </w:r>
      <w:r w:rsidRPr="000C6F6B">
        <w:rPr>
          <w:rFonts w:hint="eastAsia"/>
          <w:iCs/>
          <w:shd w:val="clear" w:color="auto" w:fill="FFFFFF"/>
        </w:rPr>
        <w:t>,</w:t>
      </w:r>
      <w:r w:rsidRPr="000C6F6B">
        <w:rPr>
          <w:rFonts w:hint="eastAsia"/>
          <w:iCs/>
          <w:shd w:val="clear" w:color="auto" w:fill="FFFFFF"/>
        </w:rPr>
        <w:t>∴∠</w:t>
      </w:r>
      <w:r w:rsidRPr="000C6F6B">
        <w:rPr>
          <w:rFonts w:hint="eastAsia"/>
          <w:i/>
          <w:iCs/>
          <w:kern w:val="2"/>
        </w:rPr>
        <w:t>FEA</w:t>
      </w:r>
      <w:r w:rsidRPr="000C6F6B">
        <w:rPr>
          <w:rFonts w:hint="eastAsia"/>
          <w:iCs/>
          <w:shd w:val="clear" w:color="auto" w:fill="FFFFFF"/>
        </w:rPr>
        <w:t>=90</w:t>
      </w:r>
      <w:r w:rsidRPr="000C6F6B">
        <w:rPr>
          <w:rFonts w:hint="eastAsia"/>
          <w:iCs/>
          <w:shd w:val="clear" w:color="auto" w:fill="FFFFFF"/>
        </w:rPr>
        <w:t>°</w:t>
      </w:r>
    </w:p>
    <w:p w:rsidR="008A3B7F" w:rsidRPr="000C6F6B" w:rsidRDefault="001E5125" w:rsidP="008A3B7F">
      <w:pPr>
        <w:pStyle w:val="ItemAnswer"/>
        <w:spacing w:line="360" w:lineRule="auto"/>
        <w:rPr>
          <w:rFonts w:hAnsi="宋体"/>
        </w:rPr>
      </w:pPr>
      <w:r w:rsidRPr="000C6F6B">
        <w:rPr>
          <w:rFonts w:hAnsi="宋体" w:hint="eastAsia"/>
        </w:rPr>
        <w:t>∵</w:t>
      </w:r>
      <w:proofErr w:type="spellStart"/>
      <w:r w:rsidRPr="000C6F6B">
        <w:rPr>
          <w:rFonts w:hint="eastAsia"/>
          <w:i/>
          <w:iCs/>
          <w:kern w:val="2"/>
        </w:rPr>
        <w:t>tanF</w:t>
      </w:r>
      <w:proofErr w:type="spellEnd"/>
      <w:r w:rsidRPr="000C6F6B">
        <w:rPr>
          <w:rFonts w:hAnsi="宋体" w:hint="eastAsia"/>
        </w:rPr>
        <w:t>=2</w:t>
      </w:r>
      <w:r w:rsidRPr="000C6F6B">
        <w:rPr>
          <w:rFonts w:hAnsi="宋体" w:hint="eastAsia"/>
        </w:rPr>
        <w:t>，</w:t>
      </w:r>
      <w:r w:rsidRPr="000C6F6B">
        <w:rPr>
          <w:rFonts w:hint="eastAsia"/>
          <w:i/>
          <w:iCs/>
          <w:kern w:val="2"/>
        </w:rPr>
        <w:t>FB</w:t>
      </w:r>
      <w:r w:rsidRPr="000C6F6B">
        <w:rPr>
          <w:rFonts w:hAnsi="宋体" w:hint="eastAsia"/>
        </w:rPr>
        <w:t>=1,</w:t>
      </w:r>
      <w:r w:rsidRPr="000C6F6B">
        <w:rPr>
          <w:rFonts w:hAnsi="宋体" w:hint="eastAsia"/>
        </w:rPr>
        <w:t>∴</w:t>
      </w:r>
      <w:r w:rsidRPr="000C6F6B">
        <w:rPr>
          <w:rFonts w:hint="eastAsia"/>
          <w:i/>
          <w:iCs/>
          <w:kern w:val="2"/>
        </w:rPr>
        <w:t>BE</w:t>
      </w:r>
      <w:r w:rsidRPr="000C6F6B">
        <w:rPr>
          <w:rFonts w:hAnsi="宋体" w:hint="eastAsia"/>
        </w:rPr>
        <w:t xml:space="preserve">=2,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5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ItemAnswer"/>
        <w:spacing w:line="360" w:lineRule="auto"/>
        <w:rPr>
          <w:rFonts w:hAnsi="宋体"/>
        </w:rPr>
      </w:pPr>
      <w:r w:rsidRPr="000C6F6B">
        <w:rPr>
          <w:rFonts w:hAnsi="宋体" w:hint="eastAsia"/>
        </w:rPr>
        <w:t>∵∠</w:t>
      </w:r>
      <w:r w:rsidRPr="000C6F6B">
        <w:rPr>
          <w:rFonts w:hint="eastAsia"/>
          <w:i/>
          <w:iCs/>
          <w:kern w:val="2"/>
        </w:rPr>
        <w:t>F</w:t>
      </w:r>
      <w:r w:rsidRPr="000C6F6B">
        <w:rPr>
          <w:rFonts w:hAnsi="宋体" w:hint="eastAsia"/>
        </w:rPr>
        <w:t>+</w:t>
      </w:r>
      <w:r w:rsidRPr="000C6F6B">
        <w:rPr>
          <w:rFonts w:hAnsi="宋体" w:hint="eastAsia"/>
        </w:rPr>
        <w:t>∠</w:t>
      </w:r>
      <w:r w:rsidRPr="000C6F6B">
        <w:rPr>
          <w:rFonts w:hint="eastAsia"/>
          <w:i/>
          <w:iCs/>
          <w:kern w:val="2"/>
        </w:rPr>
        <w:t>FEB</w:t>
      </w:r>
      <w:r w:rsidRPr="000C6F6B">
        <w:rPr>
          <w:rFonts w:hAnsi="宋体" w:hint="eastAsia"/>
        </w:rPr>
        <w:t>=</w:t>
      </w:r>
      <w:r w:rsidRPr="000C6F6B">
        <w:rPr>
          <w:rFonts w:hAnsi="宋体" w:hint="eastAsia"/>
        </w:rPr>
        <w:t>∠</w:t>
      </w:r>
      <w:r w:rsidRPr="000C6F6B">
        <w:rPr>
          <w:rFonts w:hint="eastAsia"/>
          <w:i/>
          <w:iCs/>
          <w:kern w:val="2"/>
        </w:rPr>
        <w:t>AEB</w:t>
      </w:r>
      <w:r w:rsidRPr="000C6F6B">
        <w:rPr>
          <w:rFonts w:hAnsi="宋体" w:hint="eastAsia"/>
        </w:rPr>
        <w:t>+</w:t>
      </w:r>
      <w:r w:rsidRPr="000C6F6B">
        <w:rPr>
          <w:rFonts w:hAnsi="宋体" w:hint="eastAsia"/>
        </w:rPr>
        <w:t>∠</w:t>
      </w:r>
      <w:r w:rsidRPr="000C6F6B">
        <w:rPr>
          <w:rFonts w:hint="eastAsia"/>
          <w:i/>
          <w:iCs/>
          <w:kern w:val="2"/>
        </w:rPr>
        <w:t>FEB</w:t>
      </w:r>
      <w:r w:rsidRPr="000C6F6B">
        <w:rPr>
          <w:rFonts w:hAnsi="宋体" w:hint="eastAsia"/>
        </w:rPr>
        <w:t>=90</w:t>
      </w:r>
      <w:r w:rsidRPr="000C6F6B">
        <w:rPr>
          <w:rFonts w:hAnsi="宋体" w:hint="eastAsia"/>
        </w:rPr>
        <w:t>°</w:t>
      </w:r>
    </w:p>
    <w:p w:rsidR="008A3B7F" w:rsidRPr="000C6F6B" w:rsidRDefault="001E5125" w:rsidP="008A3B7F">
      <w:pPr>
        <w:pStyle w:val="ItemAnswer"/>
        <w:spacing w:line="360" w:lineRule="auto"/>
        <w:rPr>
          <w:rFonts w:hAnsi="宋体"/>
        </w:rPr>
      </w:pPr>
      <w:r w:rsidRPr="000C6F6B">
        <w:rPr>
          <w:rFonts w:hAnsi="宋体" w:hint="eastAsia"/>
        </w:rPr>
        <w:t>∴∠</w:t>
      </w:r>
      <w:r w:rsidRPr="000C6F6B">
        <w:rPr>
          <w:rFonts w:hint="eastAsia"/>
          <w:i/>
          <w:iCs/>
          <w:kern w:val="2"/>
        </w:rPr>
        <w:t>AEB</w:t>
      </w:r>
      <w:r w:rsidRPr="000C6F6B">
        <w:rPr>
          <w:rFonts w:hAnsi="宋体" w:hint="eastAsia"/>
        </w:rPr>
        <w:t>=</w:t>
      </w:r>
      <w:r w:rsidRPr="000C6F6B">
        <w:rPr>
          <w:rFonts w:hAnsi="宋体" w:hint="eastAsia"/>
        </w:rPr>
        <w:t>∠</w:t>
      </w:r>
      <w:r w:rsidRPr="000C6F6B">
        <w:rPr>
          <w:rFonts w:hint="eastAsia"/>
          <w:i/>
          <w:iCs/>
          <w:kern w:val="2"/>
        </w:rPr>
        <w:t>F</w:t>
      </w:r>
      <w:r w:rsidRPr="000C6F6B">
        <w:rPr>
          <w:rFonts w:hAnsi="宋体" w:hint="eastAsia"/>
        </w:rPr>
        <w:t>,</w:t>
      </w:r>
      <w:r w:rsidRPr="000C6F6B">
        <w:rPr>
          <w:rFonts w:hAnsi="宋体" w:hint="eastAsia"/>
        </w:rPr>
        <w:t>∴</w:t>
      </w:r>
      <w:r w:rsidRPr="000C6F6B">
        <w:rPr>
          <w:rFonts w:hint="eastAsia"/>
          <w:i/>
          <w:iCs/>
          <w:kern w:val="2"/>
        </w:rPr>
        <w:t>AB</w:t>
      </w:r>
      <w:r w:rsidRPr="000C6F6B">
        <w:rPr>
          <w:rFonts w:hAnsi="宋体" w:hint="eastAsia"/>
        </w:rPr>
        <w:t xml:space="preserve">=4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6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ItemAnswer"/>
        <w:spacing w:line="360" w:lineRule="auto"/>
        <w:rPr>
          <w:rFonts w:hAnsi="宋体"/>
        </w:rPr>
      </w:pPr>
      <w:r w:rsidRPr="000C6F6B">
        <w:rPr>
          <w:rFonts w:hAnsi="宋体" w:hint="eastAsia"/>
        </w:rPr>
        <w:t>∴</w:t>
      </w:r>
      <w:r w:rsidRPr="000C6F6B">
        <w:rPr>
          <w:rFonts w:hint="eastAsia"/>
          <w:i/>
          <w:iCs/>
          <w:kern w:val="2"/>
        </w:rPr>
        <w:t>BC</w:t>
      </w:r>
      <w:r w:rsidRPr="000C6F6B">
        <w:rPr>
          <w:rFonts w:hAnsi="宋体" w:hint="eastAsia"/>
        </w:rPr>
        <w:t>=</w:t>
      </w:r>
      <w:r w:rsidRPr="000C6F6B">
        <w:rPr>
          <w:rFonts w:hint="eastAsia"/>
          <w:i/>
          <w:iCs/>
          <w:kern w:val="2"/>
        </w:rPr>
        <w:t>AB</w:t>
      </w:r>
      <w:r w:rsidRPr="000C6F6B">
        <w:rPr>
          <w:rFonts w:hAnsi="宋体" w:hint="eastAsia"/>
        </w:rPr>
        <w:t>=4</w:t>
      </w:r>
      <w:r w:rsidRPr="000C6F6B">
        <w:rPr>
          <w:rFonts w:hAnsi="宋体" w:hint="eastAsia"/>
        </w:rPr>
        <w:t>，设</w:t>
      </w:r>
      <w:r w:rsidRPr="000C6F6B">
        <w:rPr>
          <w:rFonts w:hint="eastAsia"/>
          <w:i/>
          <w:iCs/>
          <w:kern w:val="2"/>
        </w:rPr>
        <w:t>DC</w:t>
      </w:r>
      <w:r w:rsidRPr="000C6F6B">
        <w:rPr>
          <w:rFonts w:hAnsi="宋体" w:hint="eastAsia"/>
        </w:rPr>
        <w:t>=</w:t>
      </w:r>
      <w:r w:rsidRPr="000C6F6B">
        <w:rPr>
          <w:rFonts w:hint="eastAsia"/>
          <w:i/>
          <w:iCs/>
          <w:kern w:val="2"/>
        </w:rPr>
        <w:t>x</w:t>
      </w:r>
      <w:r w:rsidRPr="000C6F6B">
        <w:rPr>
          <w:rFonts w:hAnsi="宋体" w:hint="eastAsia"/>
        </w:rPr>
        <w:t>，则</w:t>
      </w:r>
      <w:r w:rsidRPr="000C6F6B">
        <w:rPr>
          <w:rFonts w:hint="eastAsia"/>
          <w:i/>
          <w:iCs/>
          <w:kern w:val="2"/>
        </w:rPr>
        <w:t>AD</w:t>
      </w:r>
      <w:r w:rsidRPr="000C6F6B">
        <w:rPr>
          <w:rFonts w:hAnsi="宋体" w:hint="eastAsia"/>
        </w:rPr>
        <w:t>=2</w:t>
      </w:r>
      <w:r w:rsidRPr="000C6F6B">
        <w:rPr>
          <w:rFonts w:hint="eastAsia"/>
          <w:i/>
          <w:iCs/>
          <w:kern w:val="2"/>
        </w:rPr>
        <w:t>x</w:t>
      </w:r>
      <w:r w:rsidRPr="000C6F6B">
        <w:rPr>
          <w:rFonts w:hAnsi="宋体" w:hint="eastAsia"/>
        </w:rPr>
        <w:t>，</w:t>
      </w:r>
      <w:r w:rsidRPr="000C6F6B">
        <w:rPr>
          <w:rFonts w:hint="eastAsia"/>
          <w:i/>
          <w:iCs/>
          <w:kern w:val="2"/>
        </w:rPr>
        <w:t>BD</w:t>
      </w:r>
      <w:r w:rsidRPr="000C6F6B">
        <w:rPr>
          <w:rFonts w:hAnsi="宋体" w:hint="eastAsia"/>
        </w:rPr>
        <w:t>=4-</w:t>
      </w:r>
      <w:r w:rsidRPr="000C6F6B">
        <w:rPr>
          <w:rFonts w:hint="eastAsia"/>
          <w:i/>
          <w:iCs/>
          <w:kern w:val="2"/>
        </w:rPr>
        <w:t>x</w:t>
      </w:r>
    </w:p>
    <w:p w:rsidR="008A3B7F" w:rsidRPr="000C6F6B" w:rsidRDefault="001E5125" w:rsidP="008A3B7F">
      <w:pPr>
        <w:pStyle w:val="ItemAnswer"/>
        <w:spacing w:line="360" w:lineRule="auto"/>
        <w:rPr>
          <w:rFonts w:hAnsi="宋体"/>
        </w:rPr>
      </w:pPr>
      <w:r w:rsidRPr="000C6F6B">
        <w:rPr>
          <w:rFonts w:hAnsi="宋体" w:hint="eastAsia"/>
        </w:rPr>
        <w:t>在</w:t>
      </w:r>
      <w:proofErr w:type="spellStart"/>
      <w:r w:rsidRPr="000C6F6B">
        <w:rPr>
          <w:rFonts w:hint="eastAsia"/>
          <w:i/>
          <w:iCs/>
          <w:kern w:val="2"/>
        </w:rPr>
        <w:t>Rt</w:t>
      </w:r>
      <w:proofErr w:type="spellEnd"/>
      <w:r w:rsidRPr="000C6F6B">
        <w:rPr>
          <w:rFonts w:hAnsi="宋体" w:hint="eastAsia"/>
        </w:rPr>
        <w:t>△</w:t>
      </w:r>
      <w:r w:rsidRPr="000C6F6B">
        <w:rPr>
          <w:rFonts w:hint="eastAsia"/>
          <w:i/>
          <w:iCs/>
          <w:kern w:val="2"/>
        </w:rPr>
        <w:t>ABD</w:t>
      </w:r>
      <w:r w:rsidRPr="000C6F6B">
        <w:rPr>
          <w:rFonts w:hAnsi="宋体" w:hint="eastAsia"/>
        </w:rPr>
        <w:t>中，</w:t>
      </w:r>
      <w:r w:rsidRPr="000C6F6B">
        <w:rPr>
          <w:rFonts w:hint="eastAsia"/>
          <w:i/>
          <w:iCs/>
          <w:kern w:val="2"/>
        </w:rPr>
        <w:t>BD</w:t>
      </w:r>
      <w:r w:rsidRPr="000C6F6B">
        <w:rPr>
          <w:rFonts w:hAnsi="宋体" w:hint="eastAsia"/>
          <w:vertAlign w:val="superscript"/>
        </w:rPr>
        <w:t>2</w:t>
      </w:r>
      <w:r w:rsidRPr="000C6F6B">
        <w:rPr>
          <w:rFonts w:hAnsi="宋体" w:hint="eastAsia"/>
        </w:rPr>
        <w:t>+</w:t>
      </w:r>
      <w:r w:rsidRPr="000C6F6B">
        <w:rPr>
          <w:rFonts w:hint="eastAsia"/>
          <w:i/>
          <w:iCs/>
          <w:kern w:val="2"/>
        </w:rPr>
        <w:t>AD</w:t>
      </w:r>
      <w:r w:rsidRPr="000C6F6B">
        <w:rPr>
          <w:rFonts w:hAnsi="宋体" w:hint="eastAsia"/>
          <w:vertAlign w:val="superscript"/>
        </w:rPr>
        <w:t>2</w:t>
      </w:r>
      <w:r w:rsidRPr="000C6F6B">
        <w:rPr>
          <w:rFonts w:hAnsi="宋体" w:hint="eastAsia"/>
        </w:rPr>
        <w:t>=</w:t>
      </w:r>
      <w:r w:rsidRPr="000C6F6B">
        <w:rPr>
          <w:rFonts w:hint="eastAsia"/>
          <w:i/>
          <w:iCs/>
          <w:kern w:val="2"/>
        </w:rPr>
        <w:t>AB</w:t>
      </w:r>
      <w:r w:rsidRPr="000C6F6B">
        <w:rPr>
          <w:rFonts w:hAnsi="宋体" w:hint="eastAsia"/>
          <w:vertAlign w:val="superscript"/>
        </w:rPr>
        <w:t>2</w:t>
      </w:r>
    </w:p>
    <w:p w:rsidR="008A3B7F" w:rsidRPr="000C6F6B" w:rsidRDefault="001E5125" w:rsidP="008A3B7F">
      <w:pPr>
        <w:pStyle w:val="ItemAnswer"/>
        <w:spacing w:line="360" w:lineRule="auto"/>
        <w:rPr>
          <w:rFonts w:hAnsi="宋体"/>
        </w:rPr>
      </w:pPr>
      <w:r w:rsidRPr="000C6F6B">
        <w:rPr>
          <w:rFonts w:hAnsi="宋体" w:hint="eastAsia"/>
        </w:rPr>
        <w:t>即</w:t>
      </w:r>
      <w:r w:rsidRPr="000C6F6B">
        <w:rPr>
          <w:rFonts w:hAnsi="宋体" w:hint="eastAsia"/>
        </w:rPr>
        <w:t>(4-</w:t>
      </w:r>
      <w:r w:rsidRPr="000C6F6B">
        <w:rPr>
          <w:rFonts w:hint="eastAsia"/>
          <w:i/>
          <w:iCs/>
          <w:kern w:val="2"/>
        </w:rPr>
        <w:t>x</w:t>
      </w:r>
      <w:r w:rsidRPr="000C6F6B">
        <w:rPr>
          <w:rFonts w:hAnsi="宋体" w:hint="eastAsia"/>
        </w:rPr>
        <w:t>)</w:t>
      </w:r>
      <w:r w:rsidRPr="000C6F6B">
        <w:rPr>
          <w:rFonts w:hAnsi="宋体" w:hint="eastAsia"/>
          <w:vertAlign w:val="superscript"/>
        </w:rPr>
        <w:t>2</w:t>
      </w:r>
      <w:r w:rsidRPr="000C6F6B">
        <w:rPr>
          <w:rFonts w:hAnsi="宋体" w:hint="eastAsia"/>
        </w:rPr>
        <w:t>+(2</w:t>
      </w:r>
      <w:r w:rsidRPr="000C6F6B">
        <w:rPr>
          <w:rFonts w:hint="eastAsia"/>
          <w:i/>
          <w:iCs/>
          <w:kern w:val="2"/>
        </w:rPr>
        <w:t>x</w:t>
      </w:r>
      <w:r w:rsidRPr="000C6F6B">
        <w:rPr>
          <w:rFonts w:hAnsi="宋体" w:hint="eastAsia"/>
        </w:rPr>
        <w:t>)</w:t>
      </w:r>
      <w:r w:rsidRPr="000C6F6B">
        <w:rPr>
          <w:rFonts w:hAnsi="宋体" w:hint="eastAsia"/>
          <w:vertAlign w:val="superscript"/>
        </w:rPr>
        <w:t>2</w:t>
      </w:r>
      <w:r w:rsidRPr="000C6F6B">
        <w:rPr>
          <w:rFonts w:hAnsi="宋体" w:hint="eastAsia"/>
        </w:rPr>
        <w:t xml:space="preserve">=16 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7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ItemAnswer"/>
        <w:spacing w:line="360" w:lineRule="auto"/>
        <w:rPr>
          <w:rFonts w:hAnsi="宋体"/>
        </w:rPr>
      </w:pPr>
      <w:r w:rsidRPr="000C6F6B">
        <w:rPr>
          <w:rFonts w:hAnsi="宋体" w:hint="eastAsia"/>
        </w:rPr>
        <w:t>解得，</w:t>
      </w:r>
      <w:r w:rsidRPr="000C6F6B">
        <w:rPr>
          <w:rFonts w:hint="eastAsia"/>
          <w:i/>
          <w:iCs/>
          <w:kern w:val="2"/>
        </w:rPr>
        <w:t>x</w:t>
      </w:r>
      <w:r w:rsidRPr="000C6F6B">
        <w:rPr>
          <w:rFonts w:hint="eastAsia"/>
          <w:kern w:val="2"/>
          <w:vertAlign w:val="subscript"/>
        </w:rPr>
        <w:t>1</w:t>
      </w:r>
      <w:r w:rsidRPr="000C6F6B">
        <w:rPr>
          <w:rFonts w:hAnsi="宋体" w:hint="eastAsia"/>
        </w:rPr>
        <w:t>=</w:t>
      </w:r>
      <w:r>
        <w:rPr>
          <w:rFonts w:hAnsi="宋体" w:hint="eastAsia"/>
          <w:position w:val="-24"/>
        </w:rPr>
        <w:object w:dxaOrig="225" w:dyaOrig="615">
          <v:shape id="对象 16" o:spid="_x0000_i1090" type="#_x0000_t75" alt="学科网(www.zxxk.com)--教育资源门户，提供试卷、教案、课件、论文、素材及各类教学资源下载，还有大量而丰富的教学相关资讯！" style="width:11.25pt;height:30.75pt;mso-position-horizontal-relative:page;mso-position-vertical-relative:page" o:ole="">
            <v:fill o:detectmouseclick="t"/>
            <v:imagedata r:id="rId120" o:title=""/>
          </v:shape>
          <o:OLEObject Type="Embed" ProgID="Equation.KSEE3" ShapeID="对象 16" DrawAspect="Content" ObjectID="_1589741067" r:id="rId121"/>
        </w:object>
      </w:r>
      <w:r w:rsidRPr="000C6F6B">
        <w:rPr>
          <w:rFonts w:hAnsi="宋体" w:hint="eastAsia"/>
        </w:rPr>
        <w:t>，</w:t>
      </w:r>
      <w:r w:rsidRPr="000C6F6B">
        <w:rPr>
          <w:rFonts w:hint="eastAsia"/>
          <w:i/>
          <w:iCs/>
          <w:kern w:val="2"/>
        </w:rPr>
        <w:t>x</w:t>
      </w:r>
      <w:r w:rsidRPr="000C6F6B">
        <w:rPr>
          <w:rFonts w:hint="eastAsia"/>
          <w:kern w:val="2"/>
          <w:vertAlign w:val="subscript"/>
        </w:rPr>
        <w:t>2</w:t>
      </w:r>
      <w:r w:rsidRPr="000C6F6B">
        <w:rPr>
          <w:rFonts w:hAnsi="宋体" w:hint="eastAsia"/>
        </w:rPr>
        <w:t>=0(</w:t>
      </w:r>
      <w:r w:rsidRPr="000C6F6B">
        <w:rPr>
          <w:rFonts w:hAnsi="宋体" w:hint="eastAsia"/>
        </w:rPr>
        <w:t>舍去</w:t>
      </w:r>
      <w:r w:rsidRPr="000C6F6B">
        <w:rPr>
          <w:rFonts w:hAnsi="宋体" w:hint="eastAsia"/>
        </w:rPr>
        <w:t>)</w:t>
      </w:r>
    </w:p>
    <w:p w:rsidR="008A3B7F" w:rsidRPr="000C6F6B" w:rsidRDefault="001E5125" w:rsidP="008A3B7F">
      <w:pPr>
        <w:pStyle w:val="ItemAnswer"/>
        <w:spacing w:line="360" w:lineRule="auto"/>
        <w:rPr>
          <w:rFonts w:hAnsi="宋体"/>
        </w:rPr>
      </w:pPr>
      <w:r w:rsidRPr="000C6F6B">
        <w:rPr>
          <w:rFonts w:hAnsi="宋体" w:hint="eastAsia"/>
        </w:rPr>
        <w:t>∴</w:t>
      </w:r>
      <w:r w:rsidRPr="000C6F6B">
        <w:rPr>
          <w:rFonts w:hint="eastAsia"/>
          <w:i/>
          <w:iCs/>
          <w:kern w:val="2"/>
        </w:rPr>
        <w:t>CD</w:t>
      </w:r>
      <w:r w:rsidRPr="000C6F6B">
        <w:rPr>
          <w:rFonts w:hAnsi="宋体" w:hint="eastAsia"/>
        </w:rPr>
        <w:t>=</w:t>
      </w:r>
      <w:r>
        <w:rPr>
          <w:rFonts w:hAnsi="宋体" w:hint="eastAsia"/>
          <w:position w:val="-24"/>
        </w:rPr>
        <w:object w:dxaOrig="225" w:dyaOrig="615">
          <v:shape id="对象 17" o:spid="_x0000_i1091" type="#_x0000_t75" alt="学科网(www.zxxk.com)--教育资源门户，提供试卷、教案、课件、论文、素材及各类教学资源下载，还有大量而丰富的教学相关资讯！" style="width:11.25pt;height:30.75pt;mso-position-horizontal-relative:page;mso-position-vertical-relative:page" o:ole="">
            <v:imagedata r:id="rId120" o:title=""/>
          </v:shape>
          <o:OLEObject Type="Embed" ProgID="Equation.KSEE3" ShapeID="对象 17" DrawAspect="Content" ObjectID="_1589741068" r:id="rId122"/>
        </w:object>
      </w:r>
      <w:r w:rsidRPr="000C6F6B">
        <w:rPr>
          <w:rFonts w:ascii="宋体" w:hAnsi="宋体" w:hint="eastAsia"/>
          <w:bCs/>
        </w:rPr>
        <w:t xml:space="preserve"> 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</w:t>
      </w:r>
      <w:proofErr w:type="gramEnd"/>
      <w:r w:rsidR="008A3BBF">
        <w:pict>
          <v:shape id="_x0000_i1092" type="#_x0000_t75" alt="学科网(www.zxxk.com)--教育资源门户，提供试卷、教案、课件、论文、素材及各类教学资源下载，还有大量而丰富的教学相关资讯！" style="width:1.5pt;height:1.5pt">
            <v:imagedata r:id="rId45" o:title="530105444803"/>
          </v:shape>
        </w:pic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</w:t>
      </w:r>
      <w:proofErr w:type="gramEnd"/>
      <w:r w:rsidRPr="000C6F6B">
        <w:rPr>
          <w:rFonts w:hint="eastAsia"/>
        </w:rPr>
        <w:t>9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tabs>
          <w:tab w:val="right" w:leader="middleDot" w:pos="6237"/>
        </w:tabs>
        <w:rPr>
          <w:rFonts w:ascii="宋体" w:hAnsi="宋体"/>
          <w:b/>
        </w:rPr>
      </w:pPr>
    </w:p>
    <w:p w:rsidR="008A3B7F" w:rsidRPr="000C6F6B" w:rsidRDefault="001E5125" w:rsidP="008A3B7F">
      <w:pPr>
        <w:tabs>
          <w:tab w:val="right" w:leader="middleDot" w:pos="6237"/>
        </w:tabs>
        <w:rPr>
          <w:rFonts w:ascii="宋体" w:hAnsi="宋体"/>
          <w:b/>
        </w:rPr>
      </w:pPr>
      <w:r w:rsidRPr="000C6F6B">
        <w:rPr>
          <w:rFonts w:ascii="宋体" w:hAnsi="宋体" w:hint="eastAsia"/>
          <w:b/>
        </w:rPr>
        <w:t>23.</w:t>
      </w:r>
      <w:r w:rsidRPr="000C6F6B">
        <w:rPr>
          <w:rFonts w:ascii="宋体" w:hAnsi="宋体" w:hint="eastAsia"/>
          <w:b/>
        </w:rPr>
        <w:t>（本题满分</w:t>
      </w:r>
      <w:r w:rsidRPr="000C6F6B">
        <w:rPr>
          <w:rFonts w:ascii="宋体" w:hAnsi="宋体" w:hint="eastAsia"/>
          <w:b/>
        </w:rPr>
        <w:t>9</w:t>
      </w:r>
      <w:r w:rsidRPr="000C6F6B">
        <w:rPr>
          <w:rFonts w:ascii="宋体" w:hAnsi="宋体" w:hint="eastAsia"/>
          <w:b/>
        </w:rPr>
        <w:t>分）</w:t>
      </w:r>
    </w:p>
    <w:p w:rsidR="008A3B7F" w:rsidRPr="000C6F6B" w:rsidRDefault="001E5125" w:rsidP="008A3B7F">
      <w:pPr>
        <w:ind w:hanging="5"/>
        <w:textAlignment w:val="center"/>
        <w:rPr>
          <w:rFonts w:ascii="宋体" w:hAnsi="宋体" w:cs="宋体"/>
        </w:rPr>
      </w:pPr>
      <w:r w:rsidRPr="000C6F6B">
        <w:rPr>
          <w:rFonts w:ascii="宋体" w:hAnsi="宋体" w:cs="宋体" w:hint="eastAsia"/>
        </w:rPr>
        <w:t>解：作</w:t>
      </w:r>
      <w:r w:rsidRPr="000C6F6B">
        <w:rPr>
          <w:rFonts w:hint="eastAsia"/>
          <w:i/>
          <w:iCs/>
        </w:rPr>
        <w:t>DM</w:t>
      </w:r>
      <w:r w:rsidRPr="000C6F6B">
        <w:rPr>
          <w:rFonts w:ascii="宋体" w:hAnsi="宋体" w:cs="宋体" w:hint="eastAsia"/>
        </w:rPr>
        <w:t>⊥</w:t>
      </w:r>
      <w:r w:rsidRPr="000C6F6B">
        <w:rPr>
          <w:rFonts w:hint="eastAsia"/>
          <w:i/>
          <w:iCs/>
        </w:rPr>
        <w:t>AB</w:t>
      </w:r>
      <w:r w:rsidRPr="000C6F6B">
        <w:rPr>
          <w:rFonts w:ascii="宋体" w:hAnsi="宋体" w:cs="宋体" w:hint="eastAsia"/>
        </w:rPr>
        <w:t>，</w:t>
      </w:r>
      <w:r w:rsidRPr="000C6F6B">
        <w:rPr>
          <w:rFonts w:hint="eastAsia"/>
          <w:i/>
          <w:iCs/>
        </w:rPr>
        <w:t>DN</w:t>
      </w:r>
      <w:r w:rsidRPr="000C6F6B">
        <w:rPr>
          <w:rFonts w:ascii="宋体" w:hAnsi="宋体" w:cs="宋体" w:hint="eastAsia"/>
        </w:rPr>
        <w:t>⊥</w:t>
      </w:r>
      <w:r w:rsidRPr="000C6F6B">
        <w:rPr>
          <w:rFonts w:hint="eastAsia"/>
          <w:i/>
          <w:iCs/>
        </w:rPr>
        <w:t>AC</w:t>
      </w:r>
      <w:r w:rsidRPr="000C6F6B">
        <w:rPr>
          <w:rFonts w:ascii="宋体" w:hAnsi="宋体" w:cs="宋体" w:hint="eastAsia"/>
        </w:rPr>
        <w:t>，由题意可知∠</w:t>
      </w:r>
      <w:r w:rsidRPr="000C6F6B">
        <w:rPr>
          <w:rFonts w:hint="eastAsia"/>
          <w:i/>
          <w:iCs/>
        </w:rPr>
        <w:t>DCN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30</w:t>
      </w:r>
      <w:r w:rsidRPr="000C6F6B">
        <w:rPr>
          <w:rFonts w:ascii="宋体" w:hAnsi="宋体" w:cs="宋体" w:hint="eastAsia"/>
        </w:rPr>
        <w:t>°，∠</w:t>
      </w:r>
      <w:r w:rsidRPr="000C6F6B">
        <w:rPr>
          <w:rFonts w:hint="eastAsia"/>
          <w:i/>
          <w:iCs/>
        </w:rPr>
        <w:t>BCA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45</w:t>
      </w:r>
      <w:r w:rsidRPr="000C6F6B">
        <w:rPr>
          <w:rFonts w:ascii="宋体" w:hAnsi="宋体" w:cs="宋体" w:hint="eastAsia"/>
        </w:rPr>
        <w:t>°，∠</w:t>
      </w:r>
      <w:r w:rsidRPr="000C6F6B">
        <w:rPr>
          <w:rFonts w:hint="eastAsia"/>
          <w:i/>
          <w:iCs/>
        </w:rPr>
        <w:t>BDM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60</w:t>
      </w:r>
      <w:r w:rsidRPr="000C6F6B">
        <w:rPr>
          <w:rFonts w:ascii="宋体" w:hAnsi="宋体" w:cs="宋体" w:hint="eastAsia"/>
        </w:rPr>
        <w:t>°</w:t>
      </w:r>
    </w:p>
    <w:p w:rsidR="008A3B7F" w:rsidRPr="000C6F6B" w:rsidRDefault="001E5125" w:rsidP="008A3B7F">
      <w:pPr>
        <w:ind w:hanging="5"/>
        <w:textAlignment w:val="center"/>
        <w:rPr>
          <w:rFonts w:ascii="宋体" w:hAnsi="宋体" w:cs="宋体"/>
        </w:rPr>
      </w:pPr>
      <w:r w:rsidRPr="000C6F6B">
        <w:rPr>
          <w:rFonts w:ascii="宋体" w:hAnsi="宋体" w:cs="宋体" w:hint="eastAsia"/>
        </w:rPr>
        <w:t>在</w:t>
      </w:r>
      <w:proofErr w:type="spellStart"/>
      <w:r w:rsidRPr="000C6F6B">
        <w:rPr>
          <w:rFonts w:hint="eastAsia"/>
          <w:i/>
          <w:iCs/>
        </w:rPr>
        <w:t>Rt</w:t>
      </w:r>
      <w:proofErr w:type="spellEnd"/>
      <w:r w:rsidRPr="000C6F6B">
        <w:rPr>
          <w:rFonts w:ascii="宋体" w:hAnsi="宋体" w:cs="宋体" w:hint="eastAsia"/>
        </w:rPr>
        <w:t>△</w:t>
      </w:r>
      <w:r w:rsidRPr="000C6F6B">
        <w:rPr>
          <w:rFonts w:hint="eastAsia"/>
          <w:i/>
          <w:iCs/>
        </w:rPr>
        <w:t>BCA</w:t>
      </w:r>
      <w:r w:rsidRPr="000C6F6B">
        <w:rPr>
          <w:rFonts w:ascii="宋体" w:hAnsi="宋体" w:cs="宋体" w:hint="eastAsia"/>
        </w:rPr>
        <w:t>中，∠</w:t>
      </w:r>
      <w:r w:rsidRPr="000C6F6B">
        <w:rPr>
          <w:rFonts w:hint="eastAsia"/>
          <w:i/>
          <w:iCs/>
        </w:rPr>
        <w:t>BCA</w:t>
      </w:r>
      <w:r w:rsidRPr="000C6F6B">
        <w:rPr>
          <w:rFonts w:ascii="宋体" w:hAnsi="宋体" w:cs="宋体" w:hint="eastAsia"/>
        </w:rPr>
        <w:t>=</w:t>
      </w:r>
      <w:r w:rsidRPr="000C6F6B">
        <w:rPr>
          <w:rFonts w:ascii="宋体" w:hAnsi="宋体" w:cs="宋体" w:hint="eastAsia"/>
        </w:rPr>
        <w:t>∠</w:t>
      </w:r>
      <w:r w:rsidRPr="000C6F6B">
        <w:rPr>
          <w:rFonts w:hint="eastAsia"/>
          <w:i/>
          <w:iCs/>
        </w:rPr>
        <w:t>CBA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45</w:t>
      </w:r>
      <w:r w:rsidRPr="000C6F6B">
        <w:rPr>
          <w:rFonts w:ascii="宋体" w:hAnsi="宋体" w:cs="宋体" w:hint="eastAsia"/>
        </w:rPr>
        <w:t>°，</w:t>
      </w:r>
      <w:r w:rsidRPr="000C6F6B">
        <w:rPr>
          <w:rFonts w:hint="eastAsia"/>
          <w:i/>
          <w:iCs/>
        </w:rPr>
        <w:t>AC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  <w:i/>
          <w:iCs/>
        </w:rPr>
        <w:t>AB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20</w:t>
      </w:r>
      <w:r w:rsidRPr="000C6F6B">
        <w:rPr>
          <w:rFonts w:ascii="宋体" w:hAnsi="宋体" w:cs="宋体" w:hint="eastAsia"/>
        </w:rPr>
        <w:t>千米</w:t>
      </w:r>
      <w:r w:rsidRPr="000C6F6B">
        <w:rPr>
          <w:rFonts w:ascii="宋体" w:hAnsi="宋体" w:cs="宋体" w:hint="eastAsia"/>
        </w:rPr>
        <w:t xml:space="preserve">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1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ind w:hanging="6"/>
        <w:textAlignment w:val="center"/>
        <w:rPr>
          <w:rFonts w:ascii="宋体" w:hAnsi="宋体" w:cs="宋体"/>
        </w:rPr>
      </w:pPr>
      <w:r w:rsidRPr="000C6F6B">
        <w:rPr>
          <w:rFonts w:ascii="宋体" w:hAnsi="宋体" w:cs="宋体" w:hint="eastAsia"/>
        </w:rPr>
        <w:lastRenderedPageBreak/>
        <w:t>在</w:t>
      </w:r>
      <w:proofErr w:type="spellStart"/>
      <w:r w:rsidRPr="000C6F6B">
        <w:rPr>
          <w:rFonts w:hint="eastAsia"/>
          <w:i/>
          <w:iCs/>
        </w:rPr>
        <w:t>Rt</w:t>
      </w:r>
      <w:proofErr w:type="spellEnd"/>
      <w:r w:rsidRPr="000C6F6B">
        <w:rPr>
          <w:rFonts w:ascii="宋体" w:hAnsi="宋体" w:cs="宋体" w:hint="eastAsia"/>
        </w:rPr>
        <w:t>△</w:t>
      </w:r>
      <w:r w:rsidRPr="000C6F6B">
        <w:rPr>
          <w:rFonts w:hint="eastAsia"/>
          <w:i/>
          <w:iCs/>
        </w:rPr>
        <w:t>BDM</w:t>
      </w:r>
      <w:r w:rsidRPr="000C6F6B">
        <w:rPr>
          <w:rFonts w:ascii="宋体" w:hAnsi="宋体" w:cs="宋体" w:hint="eastAsia"/>
        </w:rPr>
        <w:t>中，∠</w:t>
      </w:r>
      <w:r w:rsidRPr="000C6F6B">
        <w:rPr>
          <w:rFonts w:hint="eastAsia"/>
          <w:i/>
          <w:iCs/>
        </w:rPr>
        <w:t>BDM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60</w:t>
      </w:r>
      <w:r w:rsidRPr="000C6F6B">
        <w:rPr>
          <w:rFonts w:ascii="宋体" w:hAnsi="宋体" w:cs="宋体" w:hint="eastAsia"/>
        </w:rPr>
        <w:t>°，设</w:t>
      </w:r>
      <w:r w:rsidRPr="000C6F6B">
        <w:rPr>
          <w:rFonts w:hint="eastAsia"/>
          <w:i/>
          <w:iCs/>
        </w:rPr>
        <w:t>BD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2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cs="宋体" w:hint="eastAsia"/>
        </w:rPr>
        <w:t>,</w:t>
      </w:r>
      <w:r w:rsidRPr="000C6F6B">
        <w:rPr>
          <w:rFonts w:ascii="宋体" w:hAnsi="宋体" w:cs="宋体" w:hint="eastAsia"/>
        </w:rPr>
        <w:t>则</w:t>
      </w:r>
      <w:r w:rsidRPr="000C6F6B">
        <w:rPr>
          <w:rFonts w:hint="eastAsia"/>
          <w:i/>
          <w:iCs/>
        </w:rPr>
        <w:t>DM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cs="宋体" w:hint="eastAsia"/>
        </w:rPr>
        <w:t>，</w:t>
      </w:r>
      <w:r w:rsidRPr="000C6F6B">
        <w:rPr>
          <w:rFonts w:ascii="宋体" w:hAnsi="宋体" w:cs="宋体" w:hint="eastAsia"/>
        </w:rPr>
        <w:t>BM=</w:t>
      </w:r>
      <w:r>
        <w:rPr>
          <w:rFonts w:ascii="宋体" w:hAnsi="宋体" w:cs="宋体" w:hint="eastAsia"/>
        </w:rPr>
        <w:object w:dxaOrig="465" w:dyaOrig="360">
          <v:shape id="对象 36" o:spid="_x0000_i1093" type="#_x0000_t75" alt="学科网(www.zxxk.com)--教育资源门户，提供试卷、教案、课件、论文、素材及各类教学资源下载，还有大量而丰富的教学相关资讯！" style="width:23.25pt;height:18pt;mso-position-horizontal-relative:page;mso-position-vertical-relative:page" o:ole="">
            <v:imagedata r:id="rId123" o:title=""/>
          </v:shape>
          <o:OLEObject Type="Embed" ProgID="Equation.DSMT4" ShapeID="对象 36" DrawAspect="Content" ObjectID="_1589741069" r:id="rId124"/>
        </w:object>
      </w:r>
      <w:r w:rsidRPr="000C6F6B">
        <w:rPr>
          <w:rFonts w:ascii="宋体" w:hAnsi="宋体" w:cs="宋体" w:hint="eastAsia"/>
        </w:rPr>
        <w:t>，</w:t>
      </w:r>
      <w:r w:rsidR="008A3BBF">
        <w:rPr>
          <w:rFonts w:ascii="宋体" w:hAnsi="宋体" w:cs="宋体"/>
        </w:rPr>
        <w:pict>
          <v:shape id="_x0000_i1094" type="#_x0000_t75" alt="学科网(www.zxxk.com)--教育资源门户，提供试卷、教案、课件、论文、素材及各类教学资源下载，还有大量而丰富的教学相关资讯！" style="width:1.5pt;height:1.5pt">
            <v:imagedata r:id="rId45" o:title="530105444803"/>
          </v:shape>
        </w:pict>
      </w:r>
    </w:p>
    <w:p w:rsidR="008A3B7F" w:rsidRPr="000C6F6B" w:rsidRDefault="001E5125" w:rsidP="008A3B7F">
      <w:pPr>
        <w:ind w:hanging="5"/>
        <w:textAlignment w:val="center"/>
        <w:rPr>
          <w:rFonts w:ascii="宋体" w:hAnsi="宋体" w:cs="宋体"/>
        </w:rPr>
      </w:pPr>
      <w:r>
        <w:pict>
          <v:shape id="图片 303" o:spid="_x0000_s1138" type="#_x0000_t75" alt="学科网(www.zxxk.com)--教育资源门户，提供试卷、教案、课件、论文、素材及各类教学资源下载，还有大量而丰富的教学相关资讯！" style="position:absolute;margin-left:294.8pt;margin-top:10.7pt;width:154.5pt;height:131.25pt;z-index:-1" wrapcoords="21592 -2 0 0 0 21599 21592 21601 8 21601 21600 21599 21600 0 8 -2 21592 -2">
            <v:fill o:detectmouseclick="t"/>
            <v:imagedata r:id="rId125" o:title=""/>
            <w10:wrap type="tight"/>
          </v:shape>
        </w:pict>
      </w:r>
      <w:r w:rsidRPr="000C6F6B">
        <w:rPr>
          <w:rFonts w:ascii="宋体" w:hAnsi="宋体" w:cs="宋体" w:hint="eastAsia"/>
        </w:rPr>
        <w:t>∴</w:t>
      </w:r>
      <w:r w:rsidRPr="000C6F6B">
        <w:rPr>
          <w:rFonts w:hint="eastAsia"/>
          <w:i/>
          <w:iCs/>
        </w:rPr>
        <w:t>DN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  <w:i/>
          <w:iCs/>
        </w:rPr>
        <w:t>AM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20</w:t>
      </w:r>
      <w:r w:rsidRPr="000C6F6B">
        <w:rPr>
          <w:rFonts w:ascii="宋体" w:hAnsi="宋体" w:cs="宋体" w:hint="eastAsia"/>
        </w:rPr>
        <w:t>-</w:t>
      </w:r>
      <w:r>
        <w:rPr>
          <w:rFonts w:ascii="宋体" w:hAnsi="宋体" w:cs="宋体" w:hint="eastAsia"/>
        </w:rPr>
        <w:object w:dxaOrig="465" w:dyaOrig="360">
          <v:shape id="对象 52" o:spid="_x0000_i1095" type="#_x0000_t75" alt="学科网(www.zxxk.com)--教育资源门户，提供试卷、教案、课件、论文、素材及各类教学资源下载，还有大量而丰富的教学相关资讯！" style="width:23.25pt;height:18pt;mso-position-horizontal-relative:page;mso-position-vertical-relative:page" o:ole="">
            <v:imagedata r:id="rId126" o:title=""/>
          </v:shape>
          <o:OLEObject Type="Embed" ProgID="Equation.DSMT4" ShapeID="对象 52" DrawAspect="Content" ObjectID="_1589741070" r:id="rId127"/>
        </w:object>
      </w:r>
      <w:r w:rsidRPr="000C6F6B">
        <w:rPr>
          <w:rFonts w:ascii="宋体" w:hAnsi="宋体" w:cs="宋体" w:hint="eastAsia"/>
        </w:rPr>
        <w:t>，</w:t>
      </w:r>
      <w:r w:rsidRPr="000C6F6B">
        <w:rPr>
          <w:rFonts w:hint="eastAsia"/>
          <w:i/>
          <w:iCs/>
        </w:rPr>
        <w:t>CN</w:t>
      </w:r>
      <w:r w:rsidRPr="000C6F6B">
        <w:rPr>
          <w:rFonts w:ascii="宋体" w:hAnsi="宋体" w:cs="宋体" w:hint="eastAsia"/>
        </w:rPr>
        <w:t>=</w:t>
      </w:r>
      <w:r w:rsidRPr="000C6F6B">
        <w:t>20</w:t>
      </w:r>
      <w:r w:rsidRPr="000C6F6B">
        <w:rPr>
          <w:rFonts w:ascii="宋体" w:hAnsi="宋体" w:cs="宋体" w:hint="eastAsia"/>
        </w:rPr>
        <w:t>-</w:t>
      </w:r>
      <w:r w:rsidRPr="000C6F6B">
        <w:rPr>
          <w:rFonts w:hint="eastAsia"/>
          <w:i/>
          <w:iCs/>
        </w:rPr>
        <w:t xml:space="preserve">x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2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ind w:hanging="6"/>
        <w:textAlignment w:val="center"/>
        <w:rPr>
          <w:rFonts w:ascii="宋体" w:hAnsi="宋体" w:cs="宋体"/>
        </w:rPr>
      </w:pPr>
      <w:r w:rsidRPr="000C6F6B">
        <w:rPr>
          <w:rFonts w:ascii="宋体" w:hAnsi="宋体" w:cs="宋体" w:hint="eastAsia"/>
        </w:rPr>
        <w:t>在</w:t>
      </w:r>
      <w:proofErr w:type="spellStart"/>
      <w:r w:rsidRPr="000C6F6B">
        <w:rPr>
          <w:rFonts w:hint="eastAsia"/>
          <w:i/>
          <w:iCs/>
        </w:rPr>
        <w:t>Rt</w:t>
      </w:r>
      <w:proofErr w:type="spellEnd"/>
      <w:r w:rsidRPr="000C6F6B">
        <w:rPr>
          <w:rFonts w:ascii="宋体" w:hAnsi="宋体" w:cs="宋体" w:hint="eastAsia"/>
        </w:rPr>
        <w:t>△</w:t>
      </w:r>
      <w:r w:rsidRPr="000C6F6B">
        <w:rPr>
          <w:rFonts w:hint="eastAsia"/>
          <w:i/>
          <w:iCs/>
        </w:rPr>
        <w:t>CDN</w:t>
      </w:r>
      <w:r w:rsidRPr="000C6F6B">
        <w:rPr>
          <w:rFonts w:ascii="宋体" w:hAnsi="宋体" w:cs="宋体" w:hint="eastAsia"/>
        </w:rPr>
        <w:t>中，∠</w:t>
      </w:r>
      <w:r w:rsidRPr="000C6F6B">
        <w:rPr>
          <w:rFonts w:hint="eastAsia"/>
          <w:i/>
          <w:iCs/>
        </w:rPr>
        <w:t>DCN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30</w:t>
      </w:r>
      <w:r w:rsidRPr="000C6F6B">
        <w:rPr>
          <w:rFonts w:ascii="宋体" w:hAnsi="宋体" w:cs="宋体" w:hint="eastAsia"/>
        </w:rPr>
        <w:t>°，</w:t>
      </w:r>
    </w:p>
    <w:p w:rsidR="008A3B7F" w:rsidRPr="000C6F6B" w:rsidRDefault="001E5125" w:rsidP="008A3B7F">
      <w:pPr>
        <w:ind w:hanging="6"/>
        <w:textAlignment w:val="center"/>
        <w:rPr>
          <w:rFonts w:ascii="宋体" w:hAnsi="宋体" w:cs="宋体"/>
        </w:rPr>
      </w:pPr>
      <w:r w:rsidRPr="000C6F6B">
        <w:rPr>
          <w:rFonts w:ascii="宋体" w:hAnsi="宋体" w:cs="宋体" w:hint="eastAsia"/>
        </w:rPr>
        <w:t>∴</w:t>
      </w:r>
      <w:r w:rsidRPr="000C6F6B">
        <w:rPr>
          <w:rFonts w:hint="eastAsia"/>
          <w:i/>
          <w:iCs/>
        </w:rPr>
        <w:t>CN</w:t>
      </w:r>
      <w:r w:rsidRPr="000C6F6B">
        <w:rPr>
          <w:rFonts w:ascii="宋体" w:hAnsi="宋体" w:cs="宋体" w:hint="eastAsia"/>
        </w:rPr>
        <w:t>=</w:t>
      </w:r>
      <w:r>
        <w:rPr>
          <w:rFonts w:ascii="宋体" w:hAnsi="宋体" w:cs="宋体" w:hint="eastAsia"/>
        </w:rPr>
        <w:object w:dxaOrig="360" w:dyaOrig="360">
          <v:shape id="对象 53" o:spid="_x0000_i1096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128" o:title=""/>
          </v:shape>
          <o:OLEObject Type="Embed" ProgID="Equation.DSMT4" ShapeID="对象 53" DrawAspect="Content" ObjectID="_1589741071" r:id="rId129"/>
        </w:object>
      </w:r>
      <w:r w:rsidRPr="000C6F6B">
        <w:rPr>
          <w:rFonts w:hint="eastAsia"/>
          <w:i/>
          <w:iCs/>
        </w:rPr>
        <w:t>DN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20</w:t>
      </w:r>
      <w:r>
        <w:rPr>
          <w:rFonts w:ascii="宋体" w:hAnsi="宋体" w:cs="宋体" w:hint="eastAsia"/>
        </w:rPr>
        <w:object w:dxaOrig="360" w:dyaOrig="360">
          <v:shape id="对象 54" o:spid="_x0000_i1097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130" o:title=""/>
          </v:shape>
          <o:OLEObject Type="Embed" ProgID="Equation.DSMT4" ShapeID="对象 54" DrawAspect="Content" ObjectID="_1589741072" r:id="rId131"/>
        </w:object>
      </w:r>
      <w:r w:rsidRPr="000C6F6B">
        <w:rPr>
          <w:rFonts w:ascii="宋体" w:hAnsi="宋体" w:cs="宋体" w:hint="eastAsia"/>
        </w:rPr>
        <w:t>-</w:t>
      </w:r>
      <w:r w:rsidRPr="000C6F6B">
        <w:rPr>
          <w:rFonts w:hint="eastAsia"/>
        </w:rPr>
        <w:t>3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cs="宋体" w:hint="eastAsia"/>
        </w:rPr>
        <w:t>，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3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ind w:hanging="5"/>
        <w:textAlignment w:val="center"/>
        <w:rPr>
          <w:rFonts w:ascii="宋体" w:hAnsi="宋体" w:cs="宋体"/>
        </w:rPr>
      </w:pPr>
      <w:r w:rsidRPr="000C6F6B">
        <w:rPr>
          <w:rFonts w:ascii="宋体" w:hAnsi="宋体" w:cs="宋体" w:hint="eastAsia"/>
        </w:rPr>
        <w:t>∴</w:t>
      </w:r>
      <w:r w:rsidRPr="000C6F6B">
        <w:rPr>
          <w:rFonts w:hint="eastAsia"/>
        </w:rPr>
        <w:t>20</w:t>
      </w:r>
      <w:r w:rsidRPr="000C6F6B">
        <w:rPr>
          <w:rFonts w:ascii="宋体" w:hAnsi="宋体" w:cs="宋体" w:hint="eastAsia"/>
        </w:rPr>
        <w:t>-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20</w:t>
      </w:r>
      <w:r>
        <w:rPr>
          <w:rFonts w:ascii="宋体" w:hAnsi="宋体" w:cs="宋体" w:hint="eastAsia"/>
        </w:rPr>
        <w:object w:dxaOrig="360" w:dyaOrig="360">
          <v:shape id="对象 39" o:spid="_x0000_i1098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130" o:title=""/>
          </v:shape>
          <o:OLEObject Type="Embed" ProgID="Equation.DSMT4" ShapeID="对象 39" DrawAspect="Content" ObjectID="_1589741073" r:id="rId132"/>
        </w:object>
      </w:r>
      <w:r w:rsidRPr="000C6F6B">
        <w:rPr>
          <w:rFonts w:ascii="宋体" w:hAnsi="宋体" w:cs="宋体" w:hint="eastAsia"/>
        </w:rPr>
        <w:t>-</w:t>
      </w:r>
      <w:r w:rsidRPr="000C6F6B">
        <w:rPr>
          <w:rFonts w:hint="eastAsia"/>
        </w:rPr>
        <w:t>3</w:t>
      </w:r>
      <w:r w:rsidRPr="000C6F6B">
        <w:rPr>
          <w:rFonts w:hint="eastAsia"/>
          <w:i/>
          <w:iCs/>
        </w:rPr>
        <w:t xml:space="preserve">x </w:t>
      </w:r>
    </w:p>
    <w:p w:rsidR="008A3B7F" w:rsidRPr="000C6F6B" w:rsidRDefault="001E5125" w:rsidP="008A3B7F">
      <w:pPr>
        <w:ind w:hanging="5"/>
        <w:textAlignment w:val="center"/>
        <w:rPr>
          <w:rFonts w:ascii="宋体" w:hAnsi="宋体" w:cs="宋体"/>
        </w:rPr>
      </w:pPr>
      <w:r w:rsidRPr="000C6F6B">
        <w:rPr>
          <w:rFonts w:ascii="宋体" w:hAnsi="宋体" w:cs="宋体" w:hint="eastAsia"/>
        </w:rPr>
        <w:t>故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10</w:t>
      </w:r>
      <w:r>
        <w:rPr>
          <w:rFonts w:ascii="宋体" w:hAnsi="宋体" w:cs="宋体" w:hint="eastAsia"/>
        </w:rPr>
        <w:object w:dxaOrig="360" w:dyaOrig="360">
          <v:shape id="对象 40" o:spid="_x0000_i1099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128" o:title=""/>
          </v:shape>
          <o:OLEObject Type="Embed" ProgID="Equation.DSMT4" ShapeID="对象 40" DrawAspect="Content" ObjectID="_1589741074" r:id="rId133"/>
        </w:object>
      </w:r>
      <w:r w:rsidRPr="000C6F6B">
        <w:rPr>
          <w:rFonts w:ascii="宋体" w:hAnsi="宋体" w:cs="宋体" w:hint="eastAsia"/>
        </w:rPr>
        <w:t>-</w:t>
      </w:r>
      <w:r w:rsidRPr="000C6F6B">
        <w:rPr>
          <w:rFonts w:hint="eastAsia"/>
        </w:rPr>
        <w:t>10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5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ind w:hanging="5"/>
        <w:textAlignment w:val="center"/>
        <w:rPr>
          <w:rFonts w:ascii="宋体" w:hAnsi="宋体" w:cs="宋体"/>
        </w:rPr>
      </w:pPr>
      <w:r w:rsidRPr="000C6F6B">
        <w:rPr>
          <w:rFonts w:ascii="宋体" w:hAnsi="宋体" w:cs="宋体" w:hint="eastAsia"/>
        </w:rPr>
        <w:t>∴</w:t>
      </w:r>
      <w:r w:rsidRPr="000C6F6B">
        <w:rPr>
          <w:rFonts w:hint="eastAsia"/>
          <w:i/>
          <w:iCs/>
        </w:rPr>
        <w:t>BD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20</w:t>
      </w:r>
      <w:r>
        <w:rPr>
          <w:rFonts w:ascii="宋体" w:hAnsi="宋体" w:cs="宋体" w:hint="eastAsia"/>
        </w:rPr>
        <w:object w:dxaOrig="360" w:dyaOrig="360">
          <v:shape id="_x0000_i1100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128" o:title=""/>
          </v:shape>
          <o:OLEObject Type="Embed" ProgID="Equation.DSMT4" ShapeID="_x0000_i1100" DrawAspect="Content" ObjectID="_1589741075" r:id="rId134"/>
        </w:object>
      </w:r>
      <w:r w:rsidRPr="000C6F6B">
        <w:rPr>
          <w:rFonts w:ascii="宋体" w:hAnsi="宋体" w:cs="宋体" w:hint="eastAsia"/>
        </w:rPr>
        <w:t>-</w:t>
      </w:r>
      <w:r w:rsidRPr="000C6F6B">
        <w:rPr>
          <w:rFonts w:hint="eastAsia"/>
        </w:rPr>
        <w:t>20</w:t>
      </w:r>
      <w:r w:rsidRPr="000C6F6B">
        <w:rPr>
          <w:rFonts w:hint="eastAsia"/>
        </w:rPr>
        <w:t>，</w:t>
      </w:r>
      <w:r w:rsidRPr="000C6F6B">
        <w:rPr>
          <w:rFonts w:hint="eastAsia"/>
          <w:i/>
          <w:iCs/>
        </w:rPr>
        <w:t>CD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2</w:t>
      </w:r>
      <w:r w:rsidRPr="000C6F6B">
        <w:rPr>
          <w:rFonts w:hint="eastAsia"/>
          <w:i/>
          <w:iCs/>
        </w:rPr>
        <w:t>DN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2</w:t>
      </w:r>
      <w:r w:rsidRPr="000C6F6B">
        <w:rPr>
          <w:rFonts w:ascii="宋体" w:hAnsi="宋体" w:cs="宋体" w:hint="eastAsia"/>
        </w:rPr>
        <w:t>（</w:t>
      </w:r>
      <w:r w:rsidRPr="000C6F6B">
        <w:rPr>
          <w:rFonts w:hint="eastAsia"/>
        </w:rPr>
        <w:t>10</w:t>
      </w:r>
      <w:r>
        <w:rPr>
          <w:rFonts w:ascii="宋体" w:hAnsi="宋体" w:cs="宋体" w:hint="eastAsia"/>
        </w:rPr>
        <w:object w:dxaOrig="360" w:dyaOrig="360">
          <v:shape id="对象 42" o:spid="_x0000_i1101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128" o:title=""/>
          </v:shape>
          <o:OLEObject Type="Embed" ProgID="Equation.DSMT4" ShapeID="对象 42" DrawAspect="Content" ObjectID="_1589741076" r:id="rId135"/>
        </w:object>
      </w:r>
      <w:r w:rsidRPr="000C6F6B">
        <w:rPr>
          <w:rFonts w:ascii="宋体" w:hAnsi="宋体" w:cs="宋体" w:hint="eastAsia"/>
        </w:rPr>
        <w:t>-</w:t>
      </w:r>
      <w:r w:rsidRPr="000C6F6B">
        <w:rPr>
          <w:rFonts w:hint="eastAsia"/>
        </w:rPr>
        <w:t>10</w:t>
      </w:r>
      <w:r w:rsidRPr="000C6F6B">
        <w:rPr>
          <w:rFonts w:ascii="宋体" w:hAnsi="宋体" w:cs="宋体" w:hint="eastAsia"/>
        </w:rPr>
        <w:t>）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20</w:t>
      </w:r>
      <w:r>
        <w:rPr>
          <w:rFonts w:ascii="宋体" w:hAnsi="宋体" w:cs="宋体" w:hint="eastAsia"/>
        </w:rPr>
        <w:object w:dxaOrig="360" w:dyaOrig="360">
          <v:shape id="对象 43" o:spid="_x0000_i1102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128" o:title=""/>
          </v:shape>
          <o:OLEObject Type="Embed" ProgID="Equation.DSMT4" ShapeID="对象 43" DrawAspect="Content" ObjectID="_1589741077" r:id="rId136"/>
        </w:object>
      </w:r>
      <w:r w:rsidRPr="000C6F6B">
        <w:rPr>
          <w:rFonts w:ascii="宋体" w:hAnsi="宋体" w:cs="宋体" w:hint="eastAsia"/>
        </w:rPr>
        <w:t>-</w:t>
      </w:r>
      <w:r w:rsidRPr="000C6F6B">
        <w:rPr>
          <w:rFonts w:hint="eastAsia"/>
        </w:rPr>
        <w:t xml:space="preserve">20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7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ind w:hanging="5"/>
        <w:textAlignment w:val="center"/>
      </w:pPr>
      <w:r w:rsidRPr="000C6F6B">
        <w:rPr>
          <w:rFonts w:hint="eastAsia"/>
          <w:i/>
          <w:iCs/>
        </w:rPr>
        <w:t>AC</w:t>
      </w:r>
      <w:r w:rsidRPr="000C6F6B">
        <w:rPr>
          <w:rFonts w:ascii="宋体" w:hAnsi="宋体" w:cs="宋体" w:hint="eastAsia"/>
        </w:rPr>
        <w:t>+</w:t>
      </w:r>
      <w:r w:rsidRPr="000C6F6B">
        <w:rPr>
          <w:rFonts w:hint="eastAsia"/>
          <w:i/>
          <w:iCs/>
        </w:rPr>
        <w:t>CD</w:t>
      </w:r>
      <w:r w:rsidRPr="000C6F6B">
        <w:rPr>
          <w:rFonts w:ascii="宋体" w:hAnsi="宋体" w:cs="宋体" w:hint="eastAsia"/>
        </w:rPr>
        <w:t>+</w:t>
      </w:r>
      <w:r w:rsidRPr="000C6F6B">
        <w:rPr>
          <w:rFonts w:hint="eastAsia"/>
          <w:i/>
          <w:iCs/>
        </w:rPr>
        <w:t>BD</w:t>
      </w:r>
      <w:r w:rsidRPr="000C6F6B">
        <w:rPr>
          <w:rFonts w:ascii="宋体" w:hAnsi="宋体" w:cs="宋体" w:hint="eastAsia"/>
        </w:rPr>
        <w:t>-</w:t>
      </w:r>
      <w:r w:rsidRPr="000C6F6B">
        <w:rPr>
          <w:rFonts w:hint="eastAsia"/>
          <w:i/>
          <w:iCs/>
        </w:rPr>
        <w:t>AB</w:t>
      </w:r>
      <w:r w:rsidRPr="000C6F6B">
        <w:rPr>
          <w:rFonts w:ascii="宋体" w:hAnsi="宋体" w:cs="宋体" w:hint="eastAsia"/>
        </w:rPr>
        <w:t>=</w:t>
      </w:r>
      <w:r w:rsidRPr="000C6F6B">
        <w:rPr>
          <w:rFonts w:hint="eastAsia"/>
        </w:rPr>
        <w:t>40</w:t>
      </w:r>
      <w:r>
        <w:rPr>
          <w:rFonts w:ascii="宋体" w:hAnsi="宋体" w:cs="宋体" w:hint="eastAsia"/>
        </w:rPr>
        <w:object w:dxaOrig="360" w:dyaOrig="360">
          <v:shape id="对象 44" o:spid="_x0000_i1103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128" o:title=""/>
          </v:shape>
          <o:OLEObject Type="Embed" ProgID="Equation.DSMT4" ShapeID="对象 44" DrawAspect="Content" ObjectID="_1589741078" r:id="rId137"/>
        </w:object>
      </w:r>
      <w:r w:rsidRPr="000C6F6B">
        <w:rPr>
          <w:rFonts w:ascii="宋体" w:hAnsi="宋体" w:cs="宋体" w:hint="eastAsia"/>
        </w:rPr>
        <w:t>-</w:t>
      </w:r>
      <w:r w:rsidRPr="000C6F6B">
        <w:rPr>
          <w:rFonts w:hint="eastAsia"/>
        </w:rPr>
        <w:t xml:space="preserve">40 </w:t>
      </w:r>
    </w:p>
    <w:p w:rsidR="008A3B7F" w:rsidRPr="000C6F6B" w:rsidRDefault="001E5125" w:rsidP="008A3B7F">
      <w:pPr>
        <w:ind w:hanging="5"/>
        <w:textAlignment w:val="center"/>
        <w:rPr>
          <w:rFonts w:ascii="宋体" w:hAnsi="宋体" w:cs="宋体"/>
        </w:rPr>
      </w:pPr>
      <w:r w:rsidRPr="000C6F6B">
        <w:rPr>
          <w:rFonts w:hint="eastAsia"/>
        </w:rPr>
        <w:t>∴可节省（</w:t>
      </w:r>
      <w:r w:rsidRPr="000C6F6B">
        <w:rPr>
          <w:rFonts w:hint="eastAsia"/>
        </w:rPr>
        <w:t>40</w:t>
      </w:r>
      <w:r>
        <w:rPr>
          <w:rFonts w:ascii="宋体" w:hAnsi="宋体" w:cs="宋体" w:hint="eastAsia"/>
        </w:rPr>
        <w:object w:dxaOrig="360" w:dyaOrig="360">
          <v:shape id="对象 55" o:spid="_x0000_i1104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128" o:title=""/>
          </v:shape>
          <o:OLEObject Type="Embed" ProgID="Equation.DSMT4" ShapeID="对象 55" DrawAspect="Content" ObjectID="_1589741079" r:id="rId138"/>
        </w:object>
      </w:r>
      <w:r w:rsidRPr="000C6F6B">
        <w:rPr>
          <w:rFonts w:ascii="宋体" w:hAnsi="宋体" w:cs="宋体" w:hint="eastAsia"/>
        </w:rPr>
        <w:t>-</w:t>
      </w:r>
      <w:r w:rsidRPr="000C6F6B">
        <w:rPr>
          <w:rFonts w:hint="eastAsia"/>
        </w:rPr>
        <w:t>40</w:t>
      </w:r>
      <w:r w:rsidRPr="000C6F6B">
        <w:rPr>
          <w:rFonts w:hint="eastAsia"/>
        </w:rPr>
        <w:t>）千米的路程</w:t>
      </w:r>
      <w:r w:rsidRPr="000C6F6B">
        <w:rPr>
          <w:rFonts w:hint="eastAsia"/>
        </w:rPr>
        <w:t>.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</w:t>
      </w:r>
      <w:proofErr w:type="gramEnd"/>
      <w:r w:rsidRPr="000C6F6B">
        <w:rPr>
          <w:rFonts w:hint="eastAsia"/>
        </w:rPr>
        <w:t>9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af9"/>
        <w:spacing w:line="360" w:lineRule="auto"/>
      </w:pPr>
    </w:p>
    <w:p w:rsidR="008A3B7F" w:rsidRPr="000C6F6B" w:rsidRDefault="001E5125" w:rsidP="008A3B7F">
      <w:pPr>
        <w:pStyle w:val="af9"/>
        <w:spacing w:line="360" w:lineRule="auto"/>
        <w:rPr>
          <w:rFonts w:ascii="宋体" w:hAnsi="宋体"/>
          <w:b/>
        </w:rPr>
      </w:pPr>
      <w:r w:rsidRPr="000C6F6B">
        <w:rPr>
          <w:rFonts w:hint="eastAsia"/>
        </w:rPr>
        <w:t>24.</w:t>
      </w:r>
      <w:r w:rsidRPr="000C6F6B">
        <w:rPr>
          <w:rFonts w:ascii="宋体" w:hAnsi="宋体" w:hint="eastAsia"/>
          <w:b/>
        </w:rPr>
        <w:t>（本题满分</w:t>
      </w:r>
      <w:r w:rsidRPr="000C6F6B">
        <w:rPr>
          <w:rFonts w:ascii="宋体" w:hAnsi="宋体" w:hint="eastAsia"/>
          <w:b/>
        </w:rPr>
        <w:t>1</w:t>
      </w:r>
      <w:r w:rsidRPr="000C6F6B">
        <w:rPr>
          <w:rFonts w:ascii="宋体" w:hAnsi="宋体"/>
          <w:b/>
        </w:rPr>
        <w:t>0</w:t>
      </w:r>
      <w:r w:rsidRPr="000C6F6B">
        <w:rPr>
          <w:rFonts w:ascii="宋体" w:hAnsi="宋体" w:hint="eastAsia"/>
          <w:b/>
        </w:rPr>
        <w:t>分）</w:t>
      </w:r>
    </w:p>
    <w:p w:rsidR="008A3B7F" w:rsidRPr="000C6F6B" w:rsidRDefault="001E5125" w:rsidP="008A3B7F">
      <w:pPr>
        <w:pStyle w:val="ItemAnswer"/>
        <w:spacing w:line="360" w:lineRule="auto"/>
      </w:pPr>
      <w:r w:rsidRPr="000C6F6B">
        <w:rPr>
          <w:rFonts w:hint="eastAsia"/>
        </w:rPr>
        <w:t>（</w:t>
      </w:r>
      <w:r w:rsidRPr="000C6F6B">
        <w:rPr>
          <w:rFonts w:hint="eastAsia"/>
        </w:rPr>
        <w:t>1</w:t>
      </w:r>
      <w:r w:rsidRPr="000C6F6B">
        <w:rPr>
          <w:rFonts w:hint="eastAsia"/>
        </w:rPr>
        <w:t>）图</w:t>
      </w:r>
      <w:r w:rsidRPr="000C6F6B">
        <w:rPr>
          <w:rFonts w:hint="eastAsia"/>
        </w:rPr>
        <w:t>1</w:t>
      </w:r>
      <w:r w:rsidRPr="000C6F6B">
        <w:rPr>
          <w:rFonts w:hint="eastAsia"/>
        </w:rPr>
        <w:t>证明：∵四边形</w:t>
      </w:r>
      <w:r w:rsidRPr="000C6F6B">
        <w:rPr>
          <w:rFonts w:hint="eastAsia"/>
          <w:i/>
          <w:iCs/>
          <w:kern w:val="2"/>
        </w:rPr>
        <w:t>ABCD</w:t>
      </w:r>
      <w:r w:rsidRPr="000C6F6B">
        <w:rPr>
          <w:rFonts w:hint="eastAsia"/>
        </w:rPr>
        <w:t>为菱形，∠</w:t>
      </w:r>
      <w:r w:rsidRPr="000C6F6B">
        <w:rPr>
          <w:rFonts w:hint="eastAsia"/>
          <w:i/>
          <w:iCs/>
          <w:kern w:val="2"/>
        </w:rPr>
        <w:t>ABC</w:t>
      </w:r>
      <w:r w:rsidRPr="000C6F6B">
        <w:rPr>
          <w:rFonts w:hint="eastAsia"/>
        </w:rPr>
        <w:t>=</w:t>
      </w:r>
      <w:r w:rsidRPr="000C6F6B">
        <w:rPr>
          <w:rFonts w:hint="eastAsia"/>
          <w:kern w:val="2"/>
        </w:rPr>
        <w:t>60</w:t>
      </w:r>
      <w:r w:rsidRPr="000C6F6B">
        <w:rPr>
          <w:rFonts w:hint="eastAsia"/>
        </w:rPr>
        <w:t>°</w:t>
      </w:r>
    </w:p>
    <w:p w:rsidR="008A3B7F" w:rsidRPr="000C6F6B" w:rsidRDefault="001E5125" w:rsidP="008A3B7F">
      <w:pPr>
        <w:pStyle w:val="ItemAnswer"/>
        <w:spacing w:line="360" w:lineRule="auto"/>
      </w:pPr>
      <w:r w:rsidRPr="000C6F6B">
        <w:rPr>
          <w:rFonts w:hint="eastAsia"/>
        </w:rPr>
        <w:t>∴</w:t>
      </w:r>
      <w:r w:rsidRPr="000C6F6B">
        <w:rPr>
          <w:rFonts w:hint="eastAsia"/>
          <w:i/>
          <w:iCs/>
          <w:kern w:val="2"/>
        </w:rPr>
        <w:t>AC</w:t>
      </w:r>
      <w:r w:rsidRPr="000C6F6B">
        <w:rPr>
          <w:rFonts w:hint="eastAsia"/>
        </w:rPr>
        <w:t>⊥</w:t>
      </w:r>
      <w:r w:rsidRPr="000C6F6B">
        <w:rPr>
          <w:rFonts w:hint="eastAsia"/>
          <w:i/>
          <w:iCs/>
          <w:kern w:val="2"/>
        </w:rPr>
        <w:t>BD</w:t>
      </w:r>
      <w:r w:rsidRPr="000C6F6B">
        <w:rPr>
          <w:rFonts w:hint="eastAsia"/>
        </w:rPr>
        <w:t>,</w:t>
      </w:r>
      <w:r w:rsidRPr="000C6F6B">
        <w:rPr>
          <w:rFonts w:hint="eastAsia"/>
        </w:rPr>
        <w:t>∠</w:t>
      </w:r>
      <w:r w:rsidRPr="000C6F6B">
        <w:rPr>
          <w:rFonts w:hint="eastAsia"/>
          <w:i/>
          <w:iCs/>
          <w:kern w:val="2"/>
        </w:rPr>
        <w:t>ABO</w:t>
      </w:r>
      <w:r w:rsidRPr="000C6F6B">
        <w:rPr>
          <w:rFonts w:hint="eastAsia"/>
        </w:rPr>
        <w:t>=</w:t>
      </w:r>
      <w:r>
        <w:rPr>
          <w:rFonts w:hint="eastAsia"/>
          <w:position w:val="-24"/>
        </w:rPr>
        <w:object w:dxaOrig="240" w:dyaOrig="615">
          <v:shape id="对象 14" o:spid="_x0000_i1105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fill o:detectmouseclick="t"/>
            <v:imagedata r:id="rId139" o:title=""/>
          </v:shape>
          <o:OLEObject Type="Embed" ProgID="Equation.KSEE3" ShapeID="对象 14" DrawAspect="Content" ObjectID="_1589741080" r:id="rId140"/>
        </w:object>
      </w:r>
      <w:r w:rsidRPr="000C6F6B">
        <w:rPr>
          <w:rFonts w:hint="eastAsia"/>
        </w:rPr>
        <w:t>∠</w:t>
      </w:r>
      <w:r w:rsidRPr="000C6F6B">
        <w:rPr>
          <w:rFonts w:hint="eastAsia"/>
          <w:i/>
          <w:iCs/>
          <w:kern w:val="2"/>
        </w:rPr>
        <w:t>ABC</w:t>
      </w:r>
      <w:r w:rsidRPr="000C6F6B">
        <w:rPr>
          <w:rFonts w:hint="eastAsia"/>
        </w:rPr>
        <w:t>=</w:t>
      </w:r>
      <w:r w:rsidRPr="000C6F6B">
        <w:rPr>
          <w:rFonts w:hint="eastAsia"/>
          <w:kern w:val="2"/>
        </w:rPr>
        <w:t>30</w:t>
      </w:r>
      <w:r w:rsidRPr="000C6F6B">
        <w:rPr>
          <w:rFonts w:hint="eastAsia"/>
        </w:rPr>
        <w:t>°，∠</w:t>
      </w:r>
      <w:r w:rsidRPr="000C6F6B">
        <w:rPr>
          <w:rFonts w:hint="eastAsia"/>
          <w:i/>
          <w:iCs/>
          <w:kern w:val="2"/>
        </w:rPr>
        <w:t>BAC</w:t>
      </w:r>
      <w:r w:rsidRPr="000C6F6B">
        <w:rPr>
          <w:rFonts w:hint="eastAsia"/>
        </w:rPr>
        <w:t>=</w:t>
      </w:r>
      <w:r w:rsidRPr="000C6F6B">
        <w:rPr>
          <w:rFonts w:hint="eastAsia"/>
        </w:rPr>
        <w:t>∠</w:t>
      </w:r>
      <w:r w:rsidRPr="000C6F6B">
        <w:rPr>
          <w:rFonts w:hint="eastAsia"/>
          <w:i/>
          <w:iCs/>
          <w:kern w:val="2"/>
        </w:rPr>
        <w:t xml:space="preserve">BCA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</w:t>
      </w:r>
      <w:proofErr w:type="gramEnd"/>
      <w:r w:rsidRPr="000C6F6B">
        <w:rPr>
          <w:rFonts w:hint="eastAsia"/>
        </w:rPr>
        <w:t>1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ItemAnswer"/>
        <w:spacing w:line="360" w:lineRule="auto"/>
      </w:pPr>
      <w:r w:rsidRPr="000C6F6B">
        <w:rPr>
          <w:rFonts w:hint="eastAsia"/>
        </w:rPr>
        <w:t>∵∠</w:t>
      </w:r>
      <w:r w:rsidRPr="000C6F6B">
        <w:rPr>
          <w:rFonts w:hint="eastAsia"/>
          <w:i/>
          <w:iCs/>
          <w:kern w:val="2"/>
        </w:rPr>
        <w:t>MON</w:t>
      </w:r>
      <w:r w:rsidRPr="000C6F6B">
        <w:rPr>
          <w:rFonts w:hint="eastAsia"/>
        </w:rPr>
        <w:t>=</w:t>
      </w:r>
      <w:r w:rsidRPr="000C6F6B">
        <w:rPr>
          <w:rFonts w:hint="eastAsia"/>
          <w:kern w:val="2"/>
        </w:rPr>
        <w:t>60</w:t>
      </w:r>
      <w:r w:rsidRPr="000C6F6B">
        <w:rPr>
          <w:rFonts w:hint="eastAsia"/>
        </w:rPr>
        <w:t>°</w:t>
      </w:r>
    </w:p>
    <w:p w:rsidR="008A3B7F" w:rsidRPr="000C6F6B" w:rsidRDefault="001E5125" w:rsidP="008A3B7F">
      <w:pPr>
        <w:pStyle w:val="ItemAnswer"/>
        <w:spacing w:line="360" w:lineRule="auto"/>
      </w:pPr>
      <w:r w:rsidRPr="000C6F6B">
        <w:rPr>
          <w:rFonts w:hint="eastAsia"/>
        </w:rPr>
        <w:t>∴∠</w:t>
      </w:r>
      <w:r w:rsidRPr="000C6F6B">
        <w:rPr>
          <w:rFonts w:hint="eastAsia"/>
          <w:i/>
          <w:iCs/>
          <w:kern w:val="2"/>
        </w:rPr>
        <w:t>NOC</w:t>
      </w:r>
      <w:r w:rsidRPr="000C6F6B">
        <w:rPr>
          <w:rFonts w:hint="eastAsia"/>
        </w:rPr>
        <w:t>+</w:t>
      </w:r>
      <w:r w:rsidRPr="000C6F6B">
        <w:rPr>
          <w:rFonts w:hint="eastAsia"/>
        </w:rPr>
        <w:t>∠</w:t>
      </w:r>
      <w:r w:rsidRPr="000C6F6B">
        <w:rPr>
          <w:rFonts w:hint="eastAsia"/>
          <w:i/>
          <w:iCs/>
          <w:kern w:val="2"/>
        </w:rPr>
        <w:t>BOM</w:t>
      </w:r>
      <w:r w:rsidRPr="000C6F6B">
        <w:rPr>
          <w:rFonts w:hint="eastAsia"/>
        </w:rPr>
        <w:t>=90</w:t>
      </w:r>
      <w:r w:rsidRPr="000C6F6B">
        <w:rPr>
          <w:rFonts w:hint="eastAsia"/>
        </w:rPr>
        <w:t>°</w:t>
      </w:r>
      <w:r w:rsidRPr="000C6F6B">
        <w:rPr>
          <w:rFonts w:hint="eastAsia"/>
        </w:rPr>
        <w:t>-</w:t>
      </w:r>
      <w:r w:rsidRPr="000C6F6B">
        <w:rPr>
          <w:rFonts w:hint="eastAsia"/>
          <w:kern w:val="2"/>
        </w:rPr>
        <w:t>60</w:t>
      </w:r>
      <w:r w:rsidRPr="000C6F6B">
        <w:rPr>
          <w:rFonts w:hint="eastAsia"/>
        </w:rPr>
        <w:t>°</w:t>
      </w:r>
      <w:r w:rsidRPr="000C6F6B">
        <w:rPr>
          <w:rFonts w:hint="eastAsia"/>
        </w:rPr>
        <w:t>=</w:t>
      </w:r>
      <w:r w:rsidRPr="000C6F6B">
        <w:rPr>
          <w:rFonts w:hint="eastAsia"/>
          <w:kern w:val="2"/>
        </w:rPr>
        <w:t>30</w:t>
      </w:r>
      <w:r w:rsidRPr="000C6F6B">
        <w:rPr>
          <w:rFonts w:hint="eastAsia"/>
        </w:rPr>
        <w:t>°</w:t>
      </w:r>
    </w:p>
    <w:p w:rsidR="008A3B7F" w:rsidRPr="000C6F6B" w:rsidRDefault="001E5125" w:rsidP="008A3B7F">
      <w:pPr>
        <w:pStyle w:val="ItemAnswer"/>
        <w:spacing w:line="360" w:lineRule="auto"/>
      </w:pPr>
      <w:r w:rsidRPr="000C6F6B">
        <w:rPr>
          <w:rFonts w:hint="eastAsia"/>
        </w:rPr>
        <w:t>又∵∠</w:t>
      </w:r>
      <w:r w:rsidRPr="000C6F6B">
        <w:rPr>
          <w:rFonts w:hint="eastAsia"/>
          <w:i/>
          <w:iCs/>
          <w:kern w:val="2"/>
        </w:rPr>
        <w:t>BMO</w:t>
      </w:r>
      <w:r w:rsidRPr="000C6F6B">
        <w:rPr>
          <w:rFonts w:hint="eastAsia"/>
        </w:rPr>
        <w:t>+</w:t>
      </w:r>
      <w:r w:rsidRPr="000C6F6B">
        <w:rPr>
          <w:rFonts w:hint="eastAsia"/>
        </w:rPr>
        <w:t>∠</w:t>
      </w:r>
      <w:r w:rsidRPr="000C6F6B">
        <w:rPr>
          <w:rFonts w:hint="eastAsia"/>
          <w:i/>
          <w:iCs/>
          <w:kern w:val="2"/>
        </w:rPr>
        <w:t>BOM</w:t>
      </w:r>
      <w:r w:rsidRPr="000C6F6B">
        <w:rPr>
          <w:rFonts w:hint="eastAsia"/>
        </w:rPr>
        <w:t>=</w:t>
      </w:r>
      <w:r w:rsidRPr="000C6F6B">
        <w:rPr>
          <w:rFonts w:hint="eastAsia"/>
        </w:rPr>
        <w:t>∠</w:t>
      </w:r>
      <w:r w:rsidRPr="000C6F6B">
        <w:rPr>
          <w:rFonts w:hint="eastAsia"/>
          <w:i/>
          <w:iCs/>
          <w:kern w:val="2"/>
        </w:rPr>
        <w:t>ABO</w:t>
      </w:r>
      <w:r w:rsidRPr="000C6F6B">
        <w:rPr>
          <w:rFonts w:hint="eastAsia"/>
        </w:rPr>
        <w:t>=</w:t>
      </w:r>
      <w:r w:rsidRPr="000C6F6B">
        <w:rPr>
          <w:rFonts w:hint="eastAsia"/>
          <w:kern w:val="2"/>
        </w:rPr>
        <w:t>30</w:t>
      </w:r>
      <w:r w:rsidRPr="000C6F6B">
        <w:rPr>
          <w:rFonts w:hint="eastAsia"/>
        </w:rPr>
        <w:t>°</w:t>
      </w:r>
    </w:p>
    <w:p w:rsidR="008A3B7F" w:rsidRPr="000C6F6B" w:rsidRDefault="001E5125" w:rsidP="008A3B7F">
      <w:pPr>
        <w:pStyle w:val="ItemAnswer"/>
        <w:spacing w:line="360" w:lineRule="auto"/>
      </w:pPr>
      <w:r w:rsidRPr="000C6F6B">
        <w:rPr>
          <w:rFonts w:hint="eastAsia"/>
        </w:rPr>
        <w:t>∴∠</w:t>
      </w:r>
      <w:r w:rsidRPr="000C6F6B">
        <w:rPr>
          <w:rFonts w:hint="eastAsia"/>
          <w:i/>
          <w:iCs/>
          <w:kern w:val="2"/>
        </w:rPr>
        <w:t>BMO</w:t>
      </w:r>
      <w:r w:rsidRPr="000C6F6B">
        <w:rPr>
          <w:rFonts w:hint="eastAsia"/>
        </w:rPr>
        <w:t>=</w:t>
      </w:r>
      <w:r w:rsidRPr="000C6F6B">
        <w:rPr>
          <w:rFonts w:hint="eastAsia"/>
        </w:rPr>
        <w:t>∠</w:t>
      </w:r>
      <w:r w:rsidRPr="000C6F6B">
        <w:rPr>
          <w:rFonts w:hint="eastAsia"/>
          <w:i/>
          <w:iCs/>
          <w:kern w:val="2"/>
        </w:rPr>
        <w:t xml:space="preserve">NOC 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</w:t>
      </w:r>
      <w:proofErr w:type="gramEnd"/>
      <w:r w:rsidRPr="000C6F6B">
        <w:rPr>
          <w:rFonts w:hint="eastAsia"/>
        </w:rPr>
        <w:t>3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DefaultParagraph"/>
        <w:spacing w:line="360" w:lineRule="auto"/>
        <w:textAlignment w:val="center"/>
        <w:rPr>
          <w:i/>
          <w:iCs/>
        </w:rPr>
      </w:pPr>
      <w:r w:rsidRPr="000C6F6B">
        <w:rPr>
          <w:rFonts w:hint="eastAsia"/>
          <w:szCs w:val="21"/>
        </w:rPr>
        <w:t>∴</w:t>
      </w:r>
      <w:r w:rsidRPr="000C6F6B">
        <w:rPr>
          <w:rFonts w:hint="eastAsia"/>
        </w:rPr>
        <w:t>△</w:t>
      </w:r>
      <w:r w:rsidRPr="000C6F6B">
        <w:rPr>
          <w:rFonts w:hAnsi="Times New Roman" w:hint="eastAsia"/>
          <w:i/>
          <w:iCs/>
          <w:szCs w:val="21"/>
        </w:rPr>
        <w:t>MOA</w:t>
      </w:r>
      <w:r w:rsidRPr="000C6F6B">
        <w:rPr>
          <w:rFonts w:hint="eastAsia"/>
        </w:rPr>
        <w:t>∽△</w:t>
      </w:r>
      <w:r w:rsidRPr="000C6F6B">
        <w:rPr>
          <w:rFonts w:hint="eastAsia"/>
          <w:i/>
          <w:iCs/>
        </w:rPr>
        <w:t xml:space="preserve">ONC 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………………………</w:t>
      </w:r>
      <w:proofErr w:type="gramEnd"/>
      <w:r w:rsidRPr="000C6F6B">
        <w:rPr>
          <w:rFonts w:hint="eastAsia"/>
        </w:rPr>
        <w:t>4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ItemAnswer"/>
        <w:spacing w:line="360" w:lineRule="auto"/>
      </w:pPr>
      <w:r w:rsidRPr="000C6F6B">
        <w:rPr>
          <w:rFonts w:hint="eastAsia"/>
        </w:rPr>
        <w:t>图</w:t>
      </w:r>
      <w:r w:rsidRPr="000C6F6B">
        <w:rPr>
          <w:rFonts w:hint="eastAsia"/>
        </w:rPr>
        <w:t>2</w:t>
      </w:r>
      <w:r w:rsidRPr="000C6F6B">
        <w:rPr>
          <w:rFonts w:hint="eastAsia"/>
        </w:rPr>
        <w:t>证明：</w:t>
      </w:r>
    </w:p>
    <w:p w:rsidR="008A3B7F" w:rsidRPr="000C6F6B" w:rsidRDefault="001E5125" w:rsidP="008A3B7F">
      <w:pPr>
        <w:pStyle w:val="ItemAnswer"/>
        <w:spacing w:line="360" w:lineRule="auto"/>
      </w:pPr>
      <w:r w:rsidRPr="000C6F6B">
        <w:rPr>
          <w:rFonts w:hint="eastAsia"/>
        </w:rPr>
        <w:t>∵∠</w:t>
      </w:r>
      <w:r w:rsidRPr="000C6F6B">
        <w:rPr>
          <w:rFonts w:hint="eastAsia"/>
          <w:i/>
          <w:iCs/>
          <w:kern w:val="2"/>
        </w:rPr>
        <w:t>MON</w:t>
      </w:r>
      <w:r w:rsidRPr="000C6F6B">
        <w:rPr>
          <w:rFonts w:hint="eastAsia"/>
        </w:rPr>
        <w:t>=</w:t>
      </w:r>
      <w:r w:rsidRPr="000C6F6B">
        <w:rPr>
          <w:rFonts w:hint="eastAsia"/>
          <w:kern w:val="2"/>
        </w:rPr>
        <w:t>60</w:t>
      </w:r>
      <w:r w:rsidRPr="000C6F6B">
        <w:rPr>
          <w:rFonts w:hint="eastAsia"/>
        </w:rPr>
        <w:t>°</w:t>
      </w:r>
      <w:r w:rsidRPr="000C6F6B">
        <w:rPr>
          <w:rFonts w:hint="eastAsia"/>
        </w:rPr>
        <w:t xml:space="preserve">  </w:t>
      </w:r>
      <w:r w:rsidRPr="000C6F6B">
        <w:rPr>
          <w:rFonts w:hint="eastAsia"/>
        </w:rPr>
        <w:t>∴∠</w:t>
      </w:r>
      <w:r w:rsidRPr="000C6F6B">
        <w:rPr>
          <w:rFonts w:hint="eastAsia"/>
          <w:i/>
          <w:iCs/>
          <w:kern w:val="2"/>
        </w:rPr>
        <w:t>CON</w:t>
      </w:r>
      <w:r w:rsidRPr="000C6F6B">
        <w:rPr>
          <w:rFonts w:hint="eastAsia"/>
        </w:rPr>
        <w:t>+</w:t>
      </w:r>
      <w:r w:rsidRPr="000C6F6B">
        <w:rPr>
          <w:rFonts w:hint="eastAsia"/>
        </w:rPr>
        <w:t>∠</w:t>
      </w:r>
      <w:r w:rsidRPr="000C6F6B">
        <w:rPr>
          <w:rFonts w:hint="eastAsia"/>
          <w:i/>
          <w:iCs/>
          <w:kern w:val="2"/>
        </w:rPr>
        <w:t>AOM</w:t>
      </w:r>
      <w:r w:rsidRPr="000C6F6B">
        <w:rPr>
          <w:rFonts w:hint="eastAsia"/>
        </w:rPr>
        <w:t>=</w:t>
      </w:r>
      <w:r w:rsidRPr="000C6F6B">
        <w:rPr>
          <w:rFonts w:hint="eastAsia"/>
          <w:kern w:val="2"/>
        </w:rPr>
        <w:t>120</w:t>
      </w:r>
      <w:r w:rsidRPr="000C6F6B">
        <w:rPr>
          <w:rFonts w:hint="eastAsia"/>
        </w:rPr>
        <w:t>°</w:t>
      </w:r>
    </w:p>
    <w:p w:rsidR="008A3B7F" w:rsidRPr="000C6F6B" w:rsidRDefault="001E5125" w:rsidP="008A3B7F">
      <w:pPr>
        <w:pStyle w:val="ItemAnswer"/>
        <w:spacing w:line="360" w:lineRule="auto"/>
      </w:pPr>
      <w:r w:rsidRPr="000C6F6B">
        <w:rPr>
          <w:rFonts w:hint="eastAsia"/>
        </w:rPr>
        <w:t>∵∠</w:t>
      </w:r>
      <w:r w:rsidRPr="000C6F6B">
        <w:rPr>
          <w:rFonts w:hint="eastAsia"/>
          <w:i/>
          <w:iCs/>
          <w:kern w:val="2"/>
        </w:rPr>
        <w:t>BAC</w:t>
      </w:r>
      <w:r w:rsidRPr="000C6F6B">
        <w:rPr>
          <w:rFonts w:hint="eastAsia"/>
        </w:rPr>
        <w:t>=</w:t>
      </w:r>
      <w:r w:rsidRPr="000C6F6B">
        <w:rPr>
          <w:rFonts w:hint="eastAsia"/>
          <w:kern w:val="2"/>
        </w:rPr>
        <w:t>60</w:t>
      </w:r>
      <w:r w:rsidRPr="000C6F6B">
        <w:rPr>
          <w:rFonts w:hint="eastAsia"/>
        </w:rPr>
        <w:t>°</w:t>
      </w:r>
      <w:r w:rsidRPr="000C6F6B">
        <w:rPr>
          <w:rFonts w:hint="eastAsia"/>
        </w:rPr>
        <w:t xml:space="preserve">  </w:t>
      </w:r>
      <w:r w:rsidRPr="000C6F6B">
        <w:rPr>
          <w:rFonts w:hint="eastAsia"/>
        </w:rPr>
        <w:t>∴∠</w:t>
      </w:r>
      <w:r w:rsidRPr="000C6F6B">
        <w:rPr>
          <w:rFonts w:hint="eastAsia"/>
          <w:i/>
          <w:iCs/>
          <w:kern w:val="2"/>
        </w:rPr>
        <w:t>AMO</w:t>
      </w:r>
      <w:r w:rsidRPr="000C6F6B">
        <w:rPr>
          <w:rFonts w:hint="eastAsia"/>
        </w:rPr>
        <w:t>+</w:t>
      </w:r>
      <w:r w:rsidRPr="000C6F6B">
        <w:rPr>
          <w:rFonts w:hint="eastAsia"/>
        </w:rPr>
        <w:t>∠</w:t>
      </w:r>
      <w:r w:rsidRPr="000C6F6B">
        <w:rPr>
          <w:rFonts w:hint="eastAsia"/>
          <w:i/>
          <w:iCs/>
          <w:kern w:val="2"/>
        </w:rPr>
        <w:t>AOM</w:t>
      </w:r>
      <w:r w:rsidRPr="000C6F6B">
        <w:rPr>
          <w:rFonts w:hint="eastAsia"/>
        </w:rPr>
        <w:t>=</w:t>
      </w:r>
      <w:r w:rsidRPr="000C6F6B">
        <w:rPr>
          <w:rFonts w:hint="eastAsia"/>
          <w:kern w:val="2"/>
        </w:rPr>
        <w:t>120</w:t>
      </w:r>
      <w:r w:rsidRPr="000C6F6B">
        <w:rPr>
          <w:rFonts w:hint="eastAsia"/>
        </w:rPr>
        <w:t>°</w:t>
      </w:r>
    </w:p>
    <w:p w:rsidR="008A3B7F" w:rsidRPr="000C6F6B" w:rsidRDefault="001E5125" w:rsidP="008A3B7F">
      <w:pPr>
        <w:pStyle w:val="DefaultParagraph"/>
        <w:spacing w:line="360" w:lineRule="auto"/>
        <w:textAlignment w:val="center"/>
        <w:rPr>
          <w:rFonts w:hAnsi="Times New Roman"/>
          <w:i/>
          <w:iCs/>
        </w:rPr>
      </w:pPr>
      <w:r w:rsidRPr="000C6F6B">
        <w:rPr>
          <w:rFonts w:hint="eastAsia"/>
        </w:rPr>
        <w:t>∴∠</w:t>
      </w:r>
      <w:r w:rsidRPr="000C6F6B">
        <w:rPr>
          <w:rFonts w:hAnsi="Times New Roman" w:hint="eastAsia"/>
          <w:i/>
          <w:iCs/>
        </w:rPr>
        <w:t>CON=</w:t>
      </w:r>
      <w:r w:rsidRPr="000C6F6B">
        <w:rPr>
          <w:rFonts w:hint="eastAsia"/>
        </w:rPr>
        <w:t>∠</w:t>
      </w:r>
      <w:r w:rsidRPr="000C6F6B">
        <w:rPr>
          <w:rFonts w:hAnsi="Times New Roman" w:hint="eastAsia"/>
          <w:i/>
          <w:iCs/>
        </w:rPr>
        <w:t>AMO</w:t>
      </w:r>
    </w:p>
    <w:p w:rsidR="008A3B7F" w:rsidRPr="000C6F6B" w:rsidRDefault="001E5125" w:rsidP="008A3B7F">
      <w:pPr>
        <w:pStyle w:val="DefaultParagraph"/>
        <w:spacing w:line="360" w:lineRule="auto"/>
        <w:textAlignment w:val="center"/>
      </w:pPr>
      <w:r w:rsidRPr="000C6F6B">
        <w:rPr>
          <w:rFonts w:hAnsi="Times New Roman" w:hint="eastAsia"/>
          <w:iCs/>
        </w:rPr>
        <w:t>又∵</w:t>
      </w:r>
      <w:r w:rsidRPr="000C6F6B">
        <w:rPr>
          <w:rFonts w:ascii="宋体" w:hAnsi="宋体" w:hint="eastAsia"/>
          <w:iCs/>
        </w:rPr>
        <w:t>∠</w:t>
      </w:r>
      <w:r w:rsidRPr="000C6F6B">
        <w:rPr>
          <w:rFonts w:hAnsi="Times New Roman" w:hint="eastAsia"/>
          <w:i/>
          <w:iCs/>
        </w:rPr>
        <w:t>MAO</w:t>
      </w:r>
      <w:r w:rsidRPr="000C6F6B">
        <w:rPr>
          <w:rFonts w:ascii="宋体" w:hAnsi="宋体" w:hint="eastAsia"/>
          <w:iCs/>
        </w:rPr>
        <w:t>=</w:t>
      </w:r>
      <w:r w:rsidRPr="000C6F6B">
        <w:rPr>
          <w:rFonts w:ascii="宋体" w:hAnsi="宋体" w:hint="eastAsia"/>
          <w:iCs/>
        </w:rPr>
        <w:t>∠</w:t>
      </w:r>
      <w:r w:rsidRPr="000C6F6B">
        <w:rPr>
          <w:rFonts w:hAnsi="Times New Roman" w:hint="eastAsia"/>
          <w:i/>
          <w:iCs/>
        </w:rPr>
        <w:t>OCN</w:t>
      </w:r>
      <w:r w:rsidRPr="000C6F6B">
        <w:rPr>
          <w:rFonts w:ascii="宋体" w:hAnsi="宋体" w:hint="eastAsia"/>
          <w:iCs/>
        </w:rPr>
        <w:t>=</w:t>
      </w:r>
      <w:r w:rsidRPr="000C6F6B">
        <w:rPr>
          <w:rFonts w:hAnsi="Times New Roman" w:hint="eastAsia"/>
        </w:rPr>
        <w:t>60</w:t>
      </w:r>
      <w:r w:rsidRPr="000C6F6B">
        <w:rPr>
          <w:rFonts w:hint="eastAsia"/>
        </w:rPr>
        <w:t>°</w:t>
      </w:r>
    </w:p>
    <w:p w:rsidR="008A3B7F" w:rsidRPr="000C6F6B" w:rsidRDefault="001E5125" w:rsidP="008A3B7F">
      <w:pPr>
        <w:pStyle w:val="DefaultParagraph"/>
        <w:spacing w:line="360" w:lineRule="auto"/>
        <w:textAlignment w:val="center"/>
      </w:pPr>
      <w:r w:rsidRPr="000C6F6B">
        <w:rPr>
          <w:rFonts w:hint="eastAsia"/>
        </w:rPr>
        <w:t>∴△</w:t>
      </w:r>
      <w:r w:rsidRPr="000C6F6B">
        <w:rPr>
          <w:rFonts w:hAnsi="Times New Roman" w:hint="eastAsia"/>
          <w:i/>
          <w:iCs/>
          <w:szCs w:val="21"/>
        </w:rPr>
        <w:t>MOA</w:t>
      </w:r>
      <w:r w:rsidRPr="000C6F6B">
        <w:rPr>
          <w:rFonts w:hint="eastAsia"/>
        </w:rPr>
        <w:t>∽△</w:t>
      </w:r>
      <w:r w:rsidR="008A3BBF">
        <w:pict>
          <v:shape id="_x0000_i1106" type="#_x0000_t75" alt="学科网(www.zxxk.com)--教育资源门户，提供试卷、教案、课件、论文、素材及各类教学资源下载，还有大量而丰富的教学相关资讯！" style="width:1.5pt;height:1.5pt">
            <v:imagedata r:id="rId45" o:title="530105444803"/>
          </v:shape>
        </w:pict>
      </w:r>
      <w:r w:rsidRPr="000C6F6B">
        <w:rPr>
          <w:rFonts w:hint="eastAsia"/>
          <w:i/>
          <w:iCs/>
        </w:rPr>
        <w:t>ONC</w:t>
      </w:r>
    </w:p>
    <w:p w:rsidR="008A3B7F" w:rsidRPr="000C6F6B" w:rsidRDefault="001E5125" w:rsidP="008A3B7F">
      <w:pPr>
        <w:pStyle w:val="DefaultParagraph"/>
        <w:spacing w:line="360" w:lineRule="auto"/>
        <w:textAlignment w:val="center"/>
      </w:pPr>
      <w:r w:rsidRPr="000C6F6B">
        <w:rPr>
          <w:rFonts w:hint="eastAsia"/>
        </w:rPr>
        <w:t>（</w:t>
      </w:r>
      <w:r w:rsidRPr="000C6F6B">
        <w:rPr>
          <w:rFonts w:hint="eastAsia"/>
        </w:rPr>
        <w:t>2</w:t>
      </w:r>
      <w:r w:rsidRPr="000C6F6B">
        <w:rPr>
          <w:rFonts w:hint="eastAsia"/>
        </w:rPr>
        <w:t>）解：过点</w:t>
      </w:r>
      <w:r w:rsidRPr="000C6F6B">
        <w:rPr>
          <w:rFonts w:hAnsi="Times New Roman" w:hint="eastAsia"/>
          <w:i/>
          <w:iCs/>
          <w:szCs w:val="21"/>
        </w:rPr>
        <w:t>O</w:t>
      </w:r>
      <w:r w:rsidRPr="000C6F6B">
        <w:rPr>
          <w:rFonts w:hint="eastAsia"/>
        </w:rPr>
        <w:t xml:space="preserve"> </w:t>
      </w:r>
      <w:r w:rsidRPr="000C6F6B">
        <w:rPr>
          <w:rFonts w:hint="eastAsia"/>
        </w:rPr>
        <w:t>作</w:t>
      </w:r>
      <w:r w:rsidRPr="000C6F6B">
        <w:rPr>
          <w:rFonts w:hAnsi="Times New Roman" w:hint="eastAsia"/>
          <w:i/>
          <w:iCs/>
          <w:szCs w:val="21"/>
        </w:rPr>
        <w:t>OE</w:t>
      </w:r>
      <w:r w:rsidRPr="000C6F6B">
        <w:rPr>
          <w:rFonts w:hint="eastAsia"/>
        </w:rPr>
        <w:t>⊥</w:t>
      </w:r>
      <w:r w:rsidRPr="000C6F6B">
        <w:rPr>
          <w:rFonts w:hAnsi="Times New Roman" w:hint="eastAsia"/>
          <w:i/>
          <w:iCs/>
          <w:szCs w:val="21"/>
        </w:rPr>
        <w:t>BC</w:t>
      </w:r>
      <w:r w:rsidRPr="000C6F6B">
        <w:rPr>
          <w:rFonts w:hint="eastAsia"/>
        </w:rPr>
        <w:t>,</w:t>
      </w:r>
      <w:r w:rsidRPr="000C6F6B">
        <w:rPr>
          <w:rFonts w:hAnsi="Times New Roman" w:hint="eastAsia"/>
          <w:i/>
          <w:iCs/>
          <w:szCs w:val="21"/>
        </w:rPr>
        <w:t>OF</w:t>
      </w:r>
      <w:r w:rsidRPr="000C6F6B">
        <w:rPr>
          <w:rFonts w:hint="eastAsia"/>
        </w:rPr>
        <w:t>⊥</w:t>
      </w:r>
      <w:r w:rsidRPr="000C6F6B">
        <w:rPr>
          <w:rFonts w:hAnsi="Times New Roman" w:hint="eastAsia"/>
          <w:i/>
          <w:iCs/>
          <w:szCs w:val="21"/>
        </w:rPr>
        <w:t>AB</w:t>
      </w:r>
      <w:r w:rsidRPr="00540F1E">
        <w:rPr>
          <w:rFonts w:hAnsi="Times New Roman" w:hint="eastAsia"/>
          <w:i/>
          <w:iCs/>
          <w:color w:val="FFFFFF"/>
          <w:sz w:val="4"/>
          <w:szCs w:val="21"/>
        </w:rPr>
        <w:t>[</w:t>
      </w:r>
      <w:r w:rsidRPr="00540F1E">
        <w:rPr>
          <w:rFonts w:hAnsi="Times New Roman" w:hint="eastAsia"/>
          <w:i/>
          <w:iCs/>
          <w:color w:val="FFFFFF"/>
          <w:sz w:val="4"/>
          <w:szCs w:val="21"/>
        </w:rPr>
        <w:t>来源</w:t>
      </w:r>
      <w:r w:rsidRPr="00540F1E">
        <w:rPr>
          <w:rFonts w:hAnsi="Times New Roman" w:hint="eastAsia"/>
          <w:i/>
          <w:iCs/>
          <w:color w:val="FFFFFF"/>
          <w:sz w:val="4"/>
          <w:szCs w:val="21"/>
        </w:rPr>
        <w:t>:Z#xx#k.Com]</w:t>
      </w:r>
    </w:p>
    <w:p w:rsidR="008A3B7F" w:rsidRPr="000C6F6B" w:rsidRDefault="001E5125" w:rsidP="008A3B7F">
      <w:pPr>
        <w:pStyle w:val="DefaultParagraph"/>
        <w:spacing w:line="360" w:lineRule="auto"/>
        <w:textAlignment w:val="center"/>
      </w:pPr>
      <w:r w:rsidRPr="000C6F6B">
        <w:rPr>
          <w:rFonts w:hint="eastAsia"/>
        </w:rPr>
        <w:t>∵菱形</w:t>
      </w:r>
      <w:r w:rsidRPr="000C6F6B">
        <w:rPr>
          <w:rFonts w:hAnsi="Times New Roman" w:hint="eastAsia"/>
          <w:i/>
          <w:iCs/>
          <w:szCs w:val="21"/>
        </w:rPr>
        <w:t>ABCD</w:t>
      </w:r>
      <w:r w:rsidRPr="000C6F6B">
        <w:rPr>
          <w:rFonts w:hint="eastAsia"/>
        </w:rPr>
        <w:t>边长为</w:t>
      </w:r>
      <w:r w:rsidRPr="000C6F6B">
        <w:rPr>
          <w:rFonts w:hint="eastAsia"/>
        </w:rPr>
        <w:t>4</w:t>
      </w:r>
      <w:r w:rsidRPr="000C6F6B">
        <w:rPr>
          <w:rFonts w:hint="eastAsia"/>
        </w:rPr>
        <w:t>，且∠</w:t>
      </w:r>
      <w:r w:rsidRPr="000C6F6B">
        <w:rPr>
          <w:rFonts w:hAnsi="Times New Roman" w:hint="eastAsia"/>
          <w:i/>
          <w:iCs/>
          <w:szCs w:val="21"/>
        </w:rPr>
        <w:t>ABC</w:t>
      </w:r>
      <w:r w:rsidRPr="000C6F6B">
        <w:rPr>
          <w:rFonts w:hint="eastAsia"/>
        </w:rPr>
        <w:t>=60</w:t>
      </w:r>
      <w:r w:rsidRPr="000C6F6B">
        <w:rPr>
          <w:rFonts w:hint="eastAsia"/>
        </w:rPr>
        <w:t>°∴</w:t>
      </w:r>
      <w:r w:rsidRPr="000C6F6B">
        <w:rPr>
          <w:rFonts w:hAnsi="Times New Roman" w:hint="eastAsia"/>
          <w:i/>
          <w:iCs/>
          <w:szCs w:val="21"/>
        </w:rPr>
        <w:t>AO</w:t>
      </w:r>
      <w:r w:rsidRPr="000C6F6B">
        <w:rPr>
          <w:rFonts w:hint="eastAsia"/>
        </w:rPr>
        <w:t>=2,</w:t>
      </w:r>
      <w:r w:rsidRPr="000C6F6B">
        <w:rPr>
          <w:rFonts w:hAnsi="Times New Roman" w:hint="eastAsia"/>
          <w:i/>
          <w:iCs/>
          <w:szCs w:val="21"/>
        </w:rPr>
        <w:t>BO</w:t>
      </w:r>
      <w:r w:rsidRPr="000C6F6B">
        <w:rPr>
          <w:rFonts w:hint="eastAsia"/>
        </w:rPr>
        <w:t>=</w:t>
      </w:r>
      <w:r>
        <w:rPr>
          <w:rFonts w:hint="eastAsia"/>
        </w:rPr>
        <w:object w:dxaOrig="480" w:dyaOrig="360">
          <v:shape id="对象 15" o:spid="_x0000_i1107" type="#_x0000_t75" alt="学科网(www.zxxk.com)--教育资源门户，提供试卷、教案、课件、论文、素材及各类教学资源下载，还有大量而丰富的教学相关资讯！" style="width:24pt;height:18pt;mso-position-horizontal-relative:page;mso-position-vertical-relative:page" o:ole="">
            <v:fill o:detectmouseclick="t"/>
            <v:imagedata r:id="rId141" o:title=""/>
          </v:shape>
          <o:OLEObject Type="Embed" ProgID="Equation.KSEE3" ShapeID="对象 15" DrawAspect="Content" ObjectID="_1589741081" r:id="rId142"/>
        </w:object>
      </w:r>
      <w:r w:rsidRPr="00540F1E">
        <w:rPr>
          <w:rFonts w:hint="eastAsia"/>
          <w:color w:val="FFFFFF"/>
          <w:sz w:val="4"/>
        </w:rPr>
        <w:t>[</w:t>
      </w:r>
      <w:r w:rsidRPr="00540F1E">
        <w:rPr>
          <w:rFonts w:hint="eastAsia"/>
          <w:color w:val="FFFFFF"/>
          <w:sz w:val="4"/>
        </w:rPr>
        <w:t>来源</w:t>
      </w:r>
      <w:r w:rsidRPr="00540F1E">
        <w:rPr>
          <w:rFonts w:hint="eastAsia"/>
          <w:color w:val="FFFFFF"/>
          <w:sz w:val="4"/>
        </w:rPr>
        <w:t>:Z.xx.k.Com]</w:t>
      </w:r>
    </w:p>
    <w:p w:rsidR="008A3B7F" w:rsidRPr="000C6F6B" w:rsidRDefault="001E5125" w:rsidP="008A3B7F">
      <w:pPr>
        <w:pStyle w:val="DefaultParagraph"/>
        <w:spacing w:line="360" w:lineRule="auto"/>
        <w:textAlignment w:val="center"/>
      </w:pPr>
      <w:r w:rsidRPr="000C6F6B">
        <w:rPr>
          <w:rFonts w:hint="eastAsia"/>
        </w:rPr>
        <w:t>∴</w:t>
      </w:r>
      <w:r w:rsidRPr="000C6F6B">
        <w:rPr>
          <w:rFonts w:hAnsi="Times New Roman" w:hint="eastAsia"/>
          <w:i/>
          <w:iCs/>
          <w:szCs w:val="21"/>
        </w:rPr>
        <w:t>OE</w:t>
      </w:r>
      <w:r w:rsidRPr="000C6F6B">
        <w:rPr>
          <w:rFonts w:hint="eastAsia"/>
        </w:rPr>
        <w:t>=</w:t>
      </w:r>
      <w:r w:rsidRPr="000C6F6B">
        <w:rPr>
          <w:rFonts w:hAnsi="Times New Roman" w:hint="eastAsia"/>
          <w:i/>
          <w:iCs/>
          <w:szCs w:val="21"/>
        </w:rPr>
        <w:t>OF</w:t>
      </w:r>
      <w:r w:rsidRPr="000C6F6B">
        <w:rPr>
          <w:rFonts w:hint="eastAsia"/>
        </w:rPr>
        <w:t>=</w:t>
      </w:r>
      <w:r>
        <w:rPr>
          <w:rFonts w:hint="eastAsia"/>
        </w:rPr>
        <w:object w:dxaOrig="360" w:dyaOrig="360">
          <v:shape id="_x0000_i1108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fill o:detectmouseclick="t"/>
            <v:imagedata r:id="rId143" o:title=""/>
          </v:shape>
          <o:OLEObject Type="Embed" ProgID="Equation.KSEE3" ShapeID="_x0000_i1108" DrawAspect="Content" ObjectID="_1589741082" r:id="rId144"/>
        </w:object>
      </w:r>
      <w:r w:rsidRPr="000C6F6B">
        <w:rPr>
          <w:rFonts w:hint="eastAsia"/>
        </w:rPr>
        <w:t xml:space="preserve">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…………………………</w:t>
      </w:r>
      <w:proofErr w:type="gramEnd"/>
      <w:r w:rsidRPr="000C6F6B">
        <w:rPr>
          <w:rFonts w:hint="eastAsia"/>
        </w:rPr>
        <w:t>5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DefaultParagraph"/>
        <w:spacing w:line="360" w:lineRule="auto"/>
        <w:textAlignment w:val="center"/>
        <w:rPr>
          <w:i/>
          <w:iCs/>
        </w:rPr>
      </w:pPr>
      <w:r w:rsidRPr="000C6F6B">
        <w:rPr>
          <w:rFonts w:hint="eastAsia"/>
        </w:rPr>
        <w:t>∵△</w:t>
      </w:r>
      <w:r w:rsidRPr="000C6F6B">
        <w:rPr>
          <w:rFonts w:hint="eastAsia"/>
          <w:i/>
          <w:iCs/>
        </w:rPr>
        <w:t>MOA</w:t>
      </w:r>
      <w:r w:rsidRPr="000C6F6B">
        <w:rPr>
          <w:rFonts w:hint="eastAsia"/>
        </w:rPr>
        <w:t>∽△</w:t>
      </w:r>
      <w:r w:rsidRPr="000C6F6B">
        <w:rPr>
          <w:rFonts w:hint="eastAsia"/>
          <w:i/>
          <w:iCs/>
        </w:rPr>
        <w:t>ONC</w:t>
      </w:r>
      <w:r w:rsidRPr="000C6F6B">
        <w:rPr>
          <w:rFonts w:hint="eastAsia"/>
        </w:rPr>
        <w:t>，∴</w:t>
      </w:r>
      <w:r>
        <w:rPr>
          <w:rFonts w:hint="eastAsia"/>
          <w:i/>
          <w:iCs/>
        </w:rPr>
        <w:object w:dxaOrig="1080" w:dyaOrig="615">
          <v:shape id="_x0000_i1109" type="#_x0000_t75" alt="学科网(www.zxxk.com)--教育资源门户，提供试卷、教案、课件、论文、素材及各类教学资源下载，还有大量而丰富的教学相关资讯！" style="width:54pt;height:30.75pt;mso-position-horizontal-relative:page;mso-position-vertical-relative:page" o:ole="">
            <v:fill o:detectmouseclick="t"/>
            <v:imagedata r:id="rId145" o:title=""/>
          </v:shape>
          <o:OLEObject Type="Embed" ProgID="Equation.KSEE3" ShapeID="_x0000_i1109" DrawAspect="Content" ObjectID="_1589741083" r:id="rId146"/>
        </w:object>
      </w:r>
      <w:r w:rsidRPr="000C6F6B">
        <w:rPr>
          <w:rFonts w:hint="eastAsia"/>
        </w:rPr>
        <w:t xml:space="preserve"> ,</w:t>
      </w:r>
      <w:r w:rsidRPr="000C6F6B">
        <w:rPr>
          <w:rFonts w:hint="eastAsia"/>
        </w:rPr>
        <w:t>即</w:t>
      </w:r>
      <w:r>
        <w:rPr>
          <w:rFonts w:hint="eastAsia"/>
          <w:i/>
          <w:iCs/>
        </w:rPr>
        <w:object w:dxaOrig="855" w:dyaOrig="615">
          <v:shape id="对象 18" o:spid="_x0000_i1110" type="#_x0000_t75" alt="学科网(www.zxxk.com)--教育资源门户，提供试卷、教案、课件、论文、素材及各类教学资源下载，还有大量而丰富的教学相关资讯！" style="width:42.75pt;height:30.75pt;mso-position-horizontal-relative:page;mso-position-vertical-relative:page" o:ole="">
            <v:fill o:detectmouseclick="t"/>
            <v:imagedata r:id="rId147" o:title=""/>
          </v:shape>
          <o:OLEObject Type="Embed" ProgID="Equation.KSEE3" ShapeID="对象 18" DrawAspect="Content" ObjectID="_1589741084" r:id="rId148"/>
        </w:object>
      </w:r>
      <w:r w:rsidRPr="000C6F6B">
        <w:rPr>
          <w:rFonts w:hint="eastAsia"/>
          <w:i/>
          <w:iCs/>
        </w:rPr>
        <w:t>，</w:t>
      </w:r>
      <w:r w:rsidRPr="000C6F6B">
        <w:rPr>
          <w:rFonts w:hint="eastAsia"/>
        </w:rPr>
        <w:t>∴</w:t>
      </w:r>
      <w:r w:rsidRPr="000C6F6B">
        <w:rPr>
          <w:rFonts w:hint="eastAsia"/>
          <w:i/>
          <w:iCs/>
        </w:rPr>
        <w:t>MA=</w:t>
      </w:r>
      <w:r>
        <w:rPr>
          <w:rFonts w:hint="eastAsia"/>
          <w:i/>
          <w:iCs/>
        </w:rPr>
        <w:object w:dxaOrig="240" w:dyaOrig="615">
          <v:shape id="对象 19" o:spid="_x0000_i1111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fill o:detectmouseclick="t"/>
            <v:imagedata r:id="rId149" o:title=""/>
          </v:shape>
          <o:OLEObject Type="Embed" ProgID="Equation.KSEE3" ShapeID="对象 19" DrawAspect="Content" ObjectID="_1589741085" r:id="rId150"/>
        </w:objec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</w:t>
      </w:r>
      <w:proofErr w:type="gramEnd"/>
      <w:r w:rsidRPr="000C6F6B">
        <w:rPr>
          <w:rFonts w:hint="eastAsia"/>
        </w:rPr>
        <w:t>6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DefaultParagraph"/>
        <w:spacing w:line="360" w:lineRule="auto"/>
        <w:textAlignment w:val="center"/>
      </w:pPr>
      <w:r>
        <w:pict>
          <v:shape id="图片 299" o:spid="_x0000_s1156" type="#_x0000_t75" alt="学科网(www.zxxk.com)--教育资源门户，提供试卷、教案、课件、论文、素材及各类教学资源下载，还有大量而丰富的教学相关资讯！" style="position:absolute;margin-left:300pt;margin-top:4.1pt;width:141pt;height:95.25pt;z-index:-3" wrapcoords="21592 -2 0 0 0 21600 21592 21602 8 21602 21600 21600 21600 0 8 -2 21592 -2">
            <v:fill o:detectmouseclick="t"/>
            <v:imagedata r:id="rId151" o:title=""/>
            <w10:wrap type="tight"/>
          </v:shape>
        </w:pict>
      </w:r>
      <w:r w:rsidRPr="000C6F6B">
        <w:rPr>
          <w:rFonts w:hint="eastAsia"/>
          <w:i/>
          <w:iCs/>
        </w:rPr>
        <w:t>∴</w:t>
      </w:r>
      <w:r w:rsidRPr="000C6F6B">
        <w:rPr>
          <w:rFonts w:hint="eastAsia"/>
          <w:i/>
          <w:iCs/>
        </w:rPr>
        <w:t>y=S</w:t>
      </w:r>
      <w:r w:rsidRPr="000C6F6B">
        <w:rPr>
          <w:rFonts w:hint="eastAsia"/>
          <w:i/>
          <w:iCs/>
        </w:rPr>
        <w:t>△</w:t>
      </w:r>
      <w:r w:rsidRPr="000C6F6B">
        <w:rPr>
          <w:rFonts w:hint="eastAsia"/>
          <w:i/>
          <w:iCs/>
        </w:rPr>
        <w:t>ABC-S</w:t>
      </w:r>
      <w:r w:rsidRPr="000C6F6B">
        <w:rPr>
          <w:rFonts w:hint="eastAsia"/>
          <w:i/>
          <w:iCs/>
        </w:rPr>
        <w:t>△</w:t>
      </w:r>
      <w:r w:rsidRPr="000C6F6B">
        <w:rPr>
          <w:rFonts w:hint="eastAsia"/>
          <w:i/>
          <w:iCs/>
        </w:rPr>
        <w:t>NOC-S</w:t>
      </w:r>
      <w:r w:rsidRPr="000C6F6B">
        <w:rPr>
          <w:rFonts w:hint="eastAsia"/>
          <w:i/>
          <w:iCs/>
        </w:rPr>
        <w:t>△</w:t>
      </w:r>
      <w:r w:rsidRPr="000C6F6B">
        <w:rPr>
          <w:rFonts w:hint="eastAsia"/>
          <w:i/>
          <w:iCs/>
        </w:rPr>
        <w:t>MA</w:t>
      </w:r>
      <w:r w:rsidRPr="000C6F6B">
        <w:rPr>
          <w:rFonts w:hint="eastAsia"/>
        </w:rPr>
        <w:t>O</w:t>
      </w:r>
    </w:p>
    <w:p w:rsidR="008A3B7F" w:rsidRPr="000C6F6B" w:rsidRDefault="001E5125" w:rsidP="008A3B7F">
      <w:pPr>
        <w:pStyle w:val="DefaultParagraph"/>
        <w:spacing w:line="360" w:lineRule="auto"/>
        <w:ind w:firstLineChars="200" w:firstLine="420"/>
        <w:textAlignment w:val="center"/>
      </w:pPr>
      <w:r w:rsidRPr="000C6F6B">
        <w:rPr>
          <w:rFonts w:hint="eastAsia"/>
        </w:rPr>
        <w:lastRenderedPageBreak/>
        <w:t>=</w:t>
      </w:r>
      <w:r>
        <w:rPr>
          <w:rFonts w:hint="eastAsia"/>
        </w:rPr>
        <w:object w:dxaOrig="2895" w:dyaOrig="615">
          <v:shape id="对象 20" o:spid="_x0000_i1112" type="#_x0000_t75" alt="学科网(www.zxxk.com)--教育资源门户，提供试卷、教案、课件、论文、素材及各类教学资源下载，还有大量而丰富的教学相关资讯！" style="width:144.75pt;height:30.75pt;mso-position-horizontal-relative:page;mso-position-vertical-relative:page" o:ole="">
            <v:fill o:detectmouseclick="t"/>
            <v:imagedata r:id="rId152" o:title=""/>
          </v:shape>
          <o:OLEObject Type="Embed" ProgID="Equation.KSEE3" ShapeID="对象 20" DrawAspect="Content" ObjectID="_1589741086" r:id="rId153"/>
        </w:object>
      </w:r>
    </w:p>
    <w:p w:rsidR="008A3B7F" w:rsidRPr="000C6F6B" w:rsidRDefault="001E5125" w:rsidP="008A3B7F">
      <w:pPr>
        <w:pStyle w:val="DefaultParagraph"/>
        <w:spacing w:line="360" w:lineRule="auto"/>
        <w:ind w:firstLineChars="200" w:firstLine="420"/>
        <w:textAlignment w:val="center"/>
      </w:pPr>
      <w:r w:rsidRPr="000C6F6B">
        <w:rPr>
          <w:rFonts w:hint="eastAsia"/>
        </w:rPr>
        <w:t>=</w:t>
      </w:r>
      <w:r>
        <w:rPr>
          <w:rFonts w:hint="eastAsia"/>
        </w:rPr>
        <w:object w:dxaOrig="1785" w:dyaOrig="675">
          <v:shape id="对象 21" o:spid="_x0000_i1113" type="#_x0000_t75" alt="学科网(www.zxxk.com)--教育资源门户，提供试卷、教案、课件、论文、素材及各类教学资源下载，还有大量而丰富的教学相关资讯！" style="width:89.25pt;height:33.75pt;mso-position-horizontal-relative:page;mso-position-vertical-relative:page" o:ole="">
            <v:fill o:detectmouseclick="t"/>
            <v:imagedata r:id="rId154" o:title=""/>
          </v:shape>
          <o:OLEObject Type="Embed" ProgID="Equation.KSEE3" ShapeID="对象 21" DrawAspect="Content" ObjectID="_1589741087" r:id="rId155"/>
        </w:object>
      </w:r>
      <w:r w:rsidRPr="000C6F6B">
        <w:rPr>
          <w:rFonts w:hint="eastAsia"/>
        </w:rPr>
        <w:t xml:space="preserve"> 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………………………</w:t>
      </w:r>
      <w:proofErr w:type="gramEnd"/>
      <w:r w:rsidRPr="000C6F6B">
        <w:rPr>
          <w:rFonts w:hint="eastAsia"/>
        </w:rPr>
        <w:t>8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DefaultParagraph"/>
        <w:spacing w:line="360" w:lineRule="auto"/>
        <w:ind w:firstLineChars="200" w:firstLine="420"/>
        <w:textAlignment w:val="center"/>
      </w:pPr>
      <w:r w:rsidRPr="000C6F6B">
        <w:rPr>
          <w:rFonts w:hint="eastAsia"/>
          <w:i/>
          <w:iCs/>
        </w:rPr>
        <w:t>y=</w:t>
      </w:r>
      <w:r>
        <w:rPr>
          <w:rFonts w:hint="eastAsia"/>
        </w:rPr>
        <w:object w:dxaOrig="1785" w:dyaOrig="675">
          <v:shape id="对象 22" o:spid="_x0000_i1114" type="#_x0000_t75" alt="学科网(www.zxxk.com)--教育资源门户，提供试卷、教案、课件、论文、素材及各类教学资源下载，还有大量而丰富的教学相关资讯！" style="width:89.25pt;height:33.75pt;mso-position-horizontal-relative:page;mso-position-vertical-relative:page" o:ole="">
            <v:imagedata r:id="rId154" o:title=""/>
          </v:shape>
          <o:OLEObject Type="Embed" ProgID="Equation.KSEE3" ShapeID="对象 22" DrawAspect="Content" ObjectID="_1589741088" r:id="rId156"/>
        </w:object>
      </w:r>
    </w:p>
    <w:p w:rsidR="008A3B7F" w:rsidRPr="000C6F6B" w:rsidRDefault="001E5125" w:rsidP="008A3B7F">
      <w:pPr>
        <w:pStyle w:val="DefaultParagraph"/>
        <w:spacing w:line="360" w:lineRule="auto"/>
        <w:ind w:firstLineChars="200" w:firstLine="420"/>
        <w:textAlignment w:val="center"/>
        <w:rPr>
          <w:i/>
          <w:iCs/>
        </w:rPr>
      </w:pPr>
      <w:r w:rsidRPr="000C6F6B">
        <w:rPr>
          <w:rFonts w:hint="eastAsia"/>
        </w:rPr>
        <w:t xml:space="preserve">  </w:t>
      </w:r>
      <w:r w:rsidRPr="000C6F6B">
        <w:rPr>
          <w:rFonts w:hint="eastAsia"/>
          <w:i/>
          <w:iCs/>
        </w:rPr>
        <w:t xml:space="preserve"> =</w:t>
      </w:r>
      <w:r>
        <w:rPr>
          <w:rFonts w:hint="eastAsia"/>
          <w:i/>
          <w:iCs/>
        </w:rPr>
        <w:object w:dxaOrig="1995" w:dyaOrig="795">
          <v:shape id="对象 23" o:spid="_x0000_i1115" type="#_x0000_t75" alt="学科网(www.zxxk.com)--教育资源门户，提供试卷、教案、课件、论文、素材及各类教学资源下载，还有大量而丰富的教学相关资讯！" style="width:99.75pt;height:39.75pt;mso-position-horizontal-relative:page;mso-position-vertical-relative:page" o:ole="">
            <v:fill o:detectmouseclick="t"/>
            <v:imagedata r:id="rId157" o:title=""/>
          </v:shape>
          <o:OLEObject Type="Embed" ProgID="Equation.KSEE3" ShapeID="对象 23" DrawAspect="Content" ObjectID="_1589741089" r:id="rId158"/>
        </w:object>
      </w:r>
    </w:p>
    <w:p w:rsidR="008A3B7F" w:rsidRPr="000C6F6B" w:rsidRDefault="001E5125" w:rsidP="008A3B7F">
      <w:pPr>
        <w:pStyle w:val="DefaultParagraph"/>
        <w:spacing w:line="360" w:lineRule="auto"/>
        <w:ind w:firstLineChars="200" w:firstLine="420"/>
        <w:textAlignment w:val="center"/>
      </w:pPr>
      <w:r w:rsidRPr="000C6F6B">
        <w:rPr>
          <w:rFonts w:hint="eastAsia"/>
        </w:rPr>
        <w:t>当</w:t>
      </w:r>
      <w:r>
        <w:rPr>
          <w:rFonts w:hint="eastAsia"/>
          <w:i/>
          <w:iCs/>
        </w:rPr>
        <w:object w:dxaOrig="1245" w:dyaOrig="675">
          <v:shape id="对象 24" o:spid="_x0000_i1116" type="#_x0000_t75" alt="学科网(www.zxxk.com)--教育资源门户，提供试卷、教案、课件、论文、素材及各类教学资源下载，还有大量而丰富的教学相关资讯！" style="width:62.25pt;height:33.75pt;mso-position-horizontal-relative:page;mso-position-vertical-relative:page" o:ole="">
            <v:fill o:detectmouseclick="t"/>
            <v:imagedata r:id="rId159" o:title=""/>
          </v:shape>
          <o:OLEObject Type="Embed" ProgID="Equation.KSEE3" ShapeID="对象 24" DrawAspect="Content" ObjectID="_1589741090" r:id="rId160"/>
        </w:object>
      </w:r>
      <w:r w:rsidRPr="000C6F6B">
        <w:rPr>
          <w:rFonts w:hint="eastAsia"/>
          <w:i/>
          <w:iCs/>
        </w:rPr>
        <w:t>，</w:t>
      </w:r>
      <w:r w:rsidRPr="000C6F6B">
        <w:rPr>
          <w:rFonts w:hint="eastAsia"/>
        </w:rPr>
        <w:t>即</w:t>
      </w:r>
      <w:r w:rsidRPr="000C6F6B">
        <w:rPr>
          <w:rFonts w:hint="eastAsia"/>
        </w:rPr>
        <w:t>x=2</w:t>
      </w:r>
      <w:r w:rsidRPr="000C6F6B">
        <w:rPr>
          <w:rFonts w:hint="eastAsia"/>
        </w:rPr>
        <w:t>时</w:t>
      </w:r>
      <w:r w:rsidRPr="000C6F6B">
        <w:rPr>
          <w:rFonts w:hint="eastAsia"/>
        </w:rPr>
        <w:t xml:space="preserve">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</w:t>
      </w:r>
      <w:proofErr w:type="gramEnd"/>
      <w:r w:rsidRPr="000C6F6B">
        <w:rPr>
          <w:rFonts w:hint="eastAsia"/>
        </w:rPr>
        <w:t>9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DefaultParagraph"/>
        <w:spacing w:line="360" w:lineRule="auto"/>
        <w:ind w:firstLineChars="200" w:firstLine="420"/>
        <w:textAlignment w:val="center"/>
      </w:pPr>
      <w:r w:rsidRPr="000C6F6B">
        <w:rPr>
          <w:rFonts w:hint="eastAsia"/>
        </w:rPr>
        <w:t>y</w:t>
      </w:r>
      <w:r w:rsidRPr="000C6F6B">
        <w:rPr>
          <w:rFonts w:hint="eastAsia"/>
          <w:vertAlign w:val="subscript"/>
        </w:rPr>
        <w:t>最大</w:t>
      </w:r>
      <w:r w:rsidRPr="000C6F6B">
        <w:rPr>
          <w:rFonts w:hint="eastAsia"/>
        </w:rPr>
        <w:t>=</w:t>
      </w:r>
      <w:r>
        <w:rPr>
          <w:rFonts w:hint="eastAsia"/>
        </w:rPr>
        <w:object w:dxaOrig="1995" w:dyaOrig="735">
          <v:shape id="对象 26" o:spid="_x0000_i1117" type="#_x0000_t75" alt="学科网(www.zxxk.com)--教育资源门户，提供试卷、教案、课件、论文、素材及各类教学资源下载，还有大量而丰富的教学相关资讯！" style="width:99.75pt;height:36.75pt;mso-position-horizontal-relative:page;mso-position-vertical-relative:page" o:ole="">
            <v:fill o:detectmouseclick="t"/>
            <v:imagedata r:id="rId161" o:title=""/>
          </v:shape>
          <o:OLEObject Type="Embed" ProgID="Equation.KSEE3" ShapeID="对象 26" DrawAspect="Content" ObjectID="_1589741091" r:id="rId162"/>
        </w:object>
      </w:r>
      <w:r w:rsidRPr="000C6F6B">
        <w:rPr>
          <w:rFonts w:hint="eastAsia"/>
        </w:rPr>
        <w:t>=</w:t>
      </w:r>
      <w:r>
        <w:rPr>
          <w:rFonts w:hint="eastAsia"/>
        </w:rPr>
        <w:object w:dxaOrig="480" w:dyaOrig="360">
          <v:shape id="对象 27" o:spid="_x0000_i1118" type="#_x0000_t75" alt="学科网(www.zxxk.com)--教育资源门户，提供试卷、教案、课件、论文、素材及各类教学资源下载，还有大量而丰富的教学相关资讯！" style="width:24pt;height:18pt;mso-position-horizontal-relative:page;mso-position-vertical-relative:page" o:ole="">
            <v:fill o:detectmouseclick="t"/>
            <v:imagedata r:id="rId163" o:title=""/>
          </v:shape>
          <o:OLEObject Type="Embed" ProgID="Equation.KSEE3" ShapeID="对象 27" DrawAspect="Content" ObjectID="_1589741092" r:id="rId164"/>
        </w:object>
      </w:r>
      <w:r w:rsidRPr="000C6F6B">
        <w:rPr>
          <w:rFonts w:hint="eastAsia"/>
        </w:rPr>
        <w:t xml:space="preserve"> </w:t>
      </w:r>
      <w:r w:rsidRPr="000C6F6B">
        <w:rPr>
          <w:rFonts w:hint="eastAsia"/>
        </w:rPr>
        <w:t>……</w:t>
      </w:r>
      <w:proofErr w:type="gramStart"/>
      <w:r w:rsidRPr="000C6F6B">
        <w:rPr>
          <w:rFonts w:hint="eastAsia"/>
        </w:rPr>
        <w:t>………………………</w:t>
      </w:r>
      <w:proofErr w:type="gramEnd"/>
      <w:r w:rsidRPr="000C6F6B">
        <w:rPr>
          <w:rFonts w:hint="eastAsia"/>
        </w:rPr>
        <w:t>10</w:t>
      </w:r>
      <w:r w:rsidRPr="000C6F6B">
        <w:rPr>
          <w:rFonts w:hint="eastAsia"/>
        </w:rPr>
        <w:t>分</w:t>
      </w:r>
    </w:p>
    <w:p w:rsidR="008A3B7F" w:rsidRPr="000C6F6B" w:rsidRDefault="001E5125" w:rsidP="008A3B7F">
      <w:pPr>
        <w:pStyle w:val="DefaultParagraph"/>
        <w:spacing w:line="360" w:lineRule="auto"/>
        <w:textAlignment w:val="center"/>
        <w:rPr>
          <w:rFonts w:ascii="宋体" w:hAnsi="宋体"/>
          <w:b/>
          <w:szCs w:val="21"/>
        </w:rPr>
      </w:pPr>
    </w:p>
    <w:p w:rsidR="008A3B7F" w:rsidRPr="000C6F6B" w:rsidRDefault="001E5125" w:rsidP="008A3B7F">
      <w:pPr>
        <w:pStyle w:val="DefaultParagraph"/>
        <w:spacing w:line="360" w:lineRule="auto"/>
        <w:textAlignment w:val="center"/>
        <w:rPr>
          <w:rFonts w:ascii="宋体" w:hAnsi="宋体"/>
          <w:szCs w:val="21"/>
        </w:rPr>
      </w:pPr>
      <w:r w:rsidRPr="000C6F6B">
        <w:rPr>
          <w:rFonts w:ascii="宋体" w:hAnsi="宋体" w:hint="eastAsia"/>
          <w:b/>
          <w:szCs w:val="21"/>
        </w:rPr>
        <w:t>25.</w:t>
      </w:r>
      <w:r w:rsidRPr="000C6F6B">
        <w:rPr>
          <w:rFonts w:ascii="宋体" w:hAnsi="宋体" w:hint="eastAsia"/>
          <w:b/>
          <w:szCs w:val="21"/>
        </w:rPr>
        <w:t>（本题满分</w:t>
      </w:r>
      <w:r w:rsidRPr="000C6F6B">
        <w:rPr>
          <w:rFonts w:ascii="宋体" w:hAnsi="宋体" w:hint="eastAsia"/>
          <w:b/>
          <w:szCs w:val="21"/>
        </w:rPr>
        <w:t>12</w:t>
      </w:r>
      <w:r w:rsidRPr="000C6F6B">
        <w:rPr>
          <w:rFonts w:ascii="宋体" w:hAnsi="宋体" w:hint="eastAsia"/>
          <w:b/>
          <w:szCs w:val="21"/>
        </w:rPr>
        <w:t>分）</w:t>
      </w:r>
    </w:p>
    <w:p w:rsidR="008A3B7F" w:rsidRPr="000C6F6B" w:rsidRDefault="001E5125" w:rsidP="008A3B7F">
      <w:pPr>
        <w:rPr>
          <w:rFonts w:ascii="宋体" w:hAnsi="宋体"/>
        </w:rPr>
      </w:pPr>
      <w:r w:rsidRPr="000C6F6B">
        <w:rPr>
          <w:rFonts w:ascii="宋体" w:hAnsi="宋体"/>
          <w:b/>
        </w:rPr>
        <w:t>解：</w:t>
      </w:r>
      <w:r w:rsidRPr="000C6F6B">
        <w:rPr>
          <w:rFonts w:ascii="宋体" w:hAnsi="宋体"/>
        </w:rPr>
        <w:t>(1)</w:t>
      </w:r>
      <w:r w:rsidRPr="000C6F6B">
        <w:rPr>
          <w:rFonts w:ascii="宋体" w:hAnsi="宋体" w:hint="eastAsia"/>
        </w:rPr>
        <w:t>由题意可知：</w:t>
      </w:r>
      <w:r w:rsidRPr="000C6F6B">
        <w:rPr>
          <w:i/>
          <w:iCs/>
        </w:rPr>
        <w:t>A</w:t>
      </w:r>
      <w:r w:rsidRPr="000C6F6B">
        <w:rPr>
          <w:rFonts w:ascii="宋体" w:hAnsi="宋体" w:hint="eastAsia"/>
        </w:rPr>
        <w:t>（</w:t>
      </w:r>
      <w:r w:rsidRPr="000C6F6B">
        <w:rPr>
          <w:rFonts w:ascii="宋体" w:hAnsi="宋体" w:hint="eastAsia"/>
        </w:rPr>
        <w:t>0,6</w:t>
      </w:r>
      <w:r w:rsidRPr="000C6F6B">
        <w:rPr>
          <w:rFonts w:ascii="宋体" w:hAnsi="宋体" w:hint="eastAsia"/>
        </w:rPr>
        <w:t>），</w:t>
      </w:r>
      <w:r w:rsidRPr="000C6F6B">
        <w:rPr>
          <w:rFonts w:hint="eastAsia"/>
          <w:i/>
          <w:iCs/>
        </w:rPr>
        <w:t>C</w:t>
      </w:r>
      <w:r w:rsidRPr="000C6F6B">
        <w:rPr>
          <w:rFonts w:ascii="宋体" w:hAnsi="宋体" w:hint="eastAsia"/>
        </w:rPr>
        <w:t>,6,0</w:t>
      </w:r>
      <w:r w:rsidRPr="000C6F6B">
        <w:rPr>
          <w:rFonts w:ascii="宋体" w:hAnsi="宋体" w:hint="eastAsia"/>
        </w:rPr>
        <w:t>）</w:t>
      </w:r>
    </w:p>
    <w:p w:rsidR="008A3B7F" w:rsidRPr="000C6F6B" w:rsidRDefault="001E5125" w:rsidP="008A3B7F">
      <w:pPr>
        <w:rPr>
          <w:rFonts w:ascii="宋体" w:hAnsi="宋体"/>
        </w:rPr>
      </w:pPr>
      <w:r w:rsidRPr="000C6F6B">
        <w:rPr>
          <w:rFonts w:ascii="宋体" w:hAnsi="宋体" w:hint="eastAsia"/>
        </w:rPr>
        <w:t>设抛物线的解析式为：</w:t>
      </w:r>
      <w:r w:rsidRPr="000C6F6B">
        <w:rPr>
          <w:rFonts w:hint="eastAsia"/>
          <w:i/>
          <w:iCs/>
        </w:rPr>
        <w:t>y</w:t>
      </w:r>
      <w:r w:rsidRPr="000C6F6B">
        <w:rPr>
          <w:rFonts w:ascii="宋体" w:hAnsi="宋体" w:hint="eastAsia"/>
        </w:rPr>
        <w:t>=</w:t>
      </w:r>
      <w:r w:rsidRPr="000C6F6B">
        <w:rPr>
          <w:rFonts w:hint="eastAsia"/>
          <w:i/>
          <w:iCs/>
        </w:rPr>
        <w:t>a</w:t>
      </w:r>
      <w:r w:rsidRPr="000C6F6B">
        <w:rPr>
          <w:rFonts w:ascii="宋体" w:hAnsi="宋体" w:hint="eastAsia"/>
        </w:rPr>
        <w:t>（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</w:rPr>
        <w:t>+3</w:t>
      </w:r>
      <w:r w:rsidRPr="000C6F6B">
        <w:rPr>
          <w:rFonts w:ascii="宋体" w:hAnsi="宋体" w:hint="eastAsia"/>
        </w:rPr>
        <w:t>）（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</w:rPr>
        <w:t>-6</w:t>
      </w:r>
      <w:r w:rsidRPr="000C6F6B">
        <w:rPr>
          <w:rFonts w:ascii="宋体" w:hAnsi="宋体" w:hint="eastAsia"/>
        </w:rPr>
        <w:t>）</w:t>
      </w:r>
      <w:r w:rsidRPr="000C6F6B">
        <w:rPr>
          <w:rFonts w:ascii="宋体" w:hAnsi="宋体" w:hint="eastAsia"/>
        </w:rPr>
        <w:t>=</w:t>
      </w:r>
      <w:r w:rsidRPr="000C6F6B">
        <w:rPr>
          <w:rFonts w:hint="eastAsia"/>
          <w:i/>
          <w:iCs/>
        </w:rPr>
        <w:t>a</w:t>
      </w:r>
      <w:r w:rsidRPr="000C6F6B">
        <w:rPr>
          <w:rFonts w:ascii="宋体" w:hAnsi="宋体" w:hint="eastAsia"/>
        </w:rPr>
        <w:t>（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  <w:vertAlign w:val="superscript"/>
        </w:rPr>
        <w:t>2</w:t>
      </w:r>
      <w:r w:rsidRPr="000C6F6B">
        <w:rPr>
          <w:rFonts w:ascii="宋体" w:hAnsi="宋体" w:hint="eastAsia"/>
        </w:rPr>
        <w:t>-3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</w:rPr>
        <w:t>-18</w:t>
      </w:r>
      <w:r w:rsidRPr="000C6F6B">
        <w:rPr>
          <w:rFonts w:ascii="宋体" w:hAnsi="宋体" w:hint="eastAsia"/>
        </w:rPr>
        <w:t>）（</w:t>
      </w:r>
      <w:r w:rsidRPr="000C6F6B">
        <w:rPr>
          <w:rFonts w:hint="eastAsia"/>
          <w:i/>
          <w:iCs/>
        </w:rPr>
        <w:t>a</w:t>
      </w:r>
      <w:r w:rsidRPr="000C6F6B">
        <w:rPr>
          <w:rFonts w:ascii="宋体" w:hAnsi="宋体" w:hint="eastAsia"/>
        </w:rPr>
        <w:t>≠</w:t>
      </w:r>
      <w:r w:rsidRPr="000C6F6B">
        <w:rPr>
          <w:rFonts w:ascii="宋体" w:hAnsi="宋体" w:hint="eastAsia"/>
        </w:rPr>
        <w:t>0</w:t>
      </w:r>
      <w:r w:rsidRPr="000C6F6B">
        <w:rPr>
          <w:rFonts w:ascii="宋体" w:hAnsi="宋体" w:hint="eastAsia"/>
        </w:rPr>
        <w:t>）</w:t>
      </w:r>
      <w:r w:rsidRPr="000C6F6B">
        <w:rPr>
          <w:rFonts w:ascii="楷体_GB2312" w:eastAsia="楷体_GB2312" w:hAnsi="宋体" w:hint="eastAsia"/>
        </w:rPr>
        <w:t>---------------2</w:t>
      </w:r>
      <w:r w:rsidRPr="000C6F6B">
        <w:rPr>
          <w:rFonts w:ascii="楷体_GB2312" w:eastAsia="楷体_GB2312" w:hAnsi="宋体" w:hint="eastAsia"/>
        </w:rPr>
        <w:t>分</w:t>
      </w:r>
    </w:p>
    <w:p w:rsidR="008A3B7F" w:rsidRPr="000C6F6B" w:rsidRDefault="001E5125" w:rsidP="008A3B7F">
      <w:pPr>
        <w:rPr>
          <w:rFonts w:ascii="宋体" w:hAnsi="宋体"/>
        </w:rPr>
      </w:pPr>
      <w:r w:rsidRPr="000C6F6B">
        <w:rPr>
          <w:rFonts w:ascii="宋体" w:hAnsi="宋体" w:hint="eastAsia"/>
        </w:rPr>
        <w:t>∴</w:t>
      </w:r>
      <w:r w:rsidRPr="000C6F6B">
        <w:rPr>
          <w:rFonts w:ascii="宋体" w:hAnsi="宋体" w:hint="eastAsia"/>
        </w:rPr>
        <w:t>-18</w:t>
      </w:r>
      <w:r w:rsidRPr="000C6F6B">
        <w:rPr>
          <w:rFonts w:hint="eastAsia"/>
          <w:i/>
          <w:iCs/>
        </w:rPr>
        <w:t>a</w:t>
      </w:r>
      <w:r w:rsidRPr="000C6F6B">
        <w:rPr>
          <w:rFonts w:ascii="宋体" w:hAnsi="宋体" w:hint="eastAsia"/>
        </w:rPr>
        <w:t xml:space="preserve">=6   </w:t>
      </w:r>
      <w:r w:rsidRPr="000C6F6B">
        <w:rPr>
          <w:rFonts w:hint="eastAsia"/>
          <w:i/>
          <w:iCs/>
        </w:rPr>
        <w:t>a</w:t>
      </w:r>
      <w:r w:rsidRPr="000C6F6B">
        <w:rPr>
          <w:rFonts w:ascii="宋体" w:hAnsi="宋体" w:hint="eastAsia"/>
        </w:rPr>
        <w:t>=-</w:t>
      </w:r>
      <w:r>
        <w:rPr>
          <w:rFonts w:ascii="宋体" w:hAnsi="宋体"/>
          <w:position w:val="-24"/>
        </w:rPr>
        <w:object w:dxaOrig="225" w:dyaOrig="615">
          <v:shape id="_x0000_i1119" type="#_x0000_t75" alt="学科网(www.zxxk.com)--教育资源门户，提供试卷、教案、课件、论文、素材及各类教学资源下载，还有大量而丰富的教学相关资讯！" style="width:11.25pt;height:30.75pt;mso-position-horizontal-relative:page;mso-position-vertical-relative:page" o:ole="">
            <v:imagedata r:id="rId165" o:title=""/>
          </v:shape>
          <o:OLEObject Type="Embed" ProgID="Equation.3" ShapeID="_x0000_i1119" DrawAspect="Content" ObjectID="_1589741093" r:id="rId166"/>
        </w:object>
      </w:r>
      <w:r w:rsidRPr="000C6F6B">
        <w:rPr>
          <w:rFonts w:ascii="宋体" w:hAnsi="宋体" w:hint="eastAsia"/>
        </w:rPr>
        <w:t xml:space="preserve">    </w:t>
      </w:r>
      <w:r w:rsidRPr="000C6F6B">
        <w:rPr>
          <w:rFonts w:ascii="宋体" w:hAnsi="宋体" w:hint="eastAsia"/>
        </w:rPr>
        <w:t>∴</w:t>
      </w:r>
      <w:r w:rsidRPr="000C6F6B">
        <w:rPr>
          <w:rFonts w:hint="eastAsia"/>
          <w:i/>
          <w:iCs/>
        </w:rPr>
        <w:t>y</w:t>
      </w:r>
      <w:r w:rsidRPr="000C6F6B">
        <w:rPr>
          <w:rFonts w:ascii="宋体" w:hAnsi="宋体" w:hint="eastAsia"/>
        </w:rPr>
        <w:t>=-</w:t>
      </w:r>
      <w:r>
        <w:rPr>
          <w:rFonts w:ascii="宋体" w:hAnsi="宋体"/>
          <w:position w:val="-24"/>
        </w:rPr>
        <w:object w:dxaOrig="225" w:dyaOrig="615">
          <v:shape id="_x0000_i1120" type="#_x0000_t75" alt="学科网(www.zxxk.com)--教育资源门户，提供试卷、教案、课件、论文、素材及各类教学资源下载，还有大量而丰富的教学相关资讯！" style="width:11.25pt;height:30.75pt;mso-position-horizontal-relative:page;mso-position-vertical-relative:page" o:ole="">
            <v:imagedata r:id="rId167" o:title=""/>
          </v:shape>
          <o:OLEObject Type="Embed" ProgID="Equation.3" ShapeID="_x0000_i1120" DrawAspect="Content" ObjectID="_1589741094" r:id="rId168"/>
        </w:object>
      </w:r>
      <w:r w:rsidRPr="000C6F6B">
        <w:rPr>
          <w:rFonts w:ascii="宋体" w:hAnsi="宋体" w:hint="eastAsia"/>
        </w:rPr>
        <w:t xml:space="preserve"> 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  <w:vertAlign w:val="superscript"/>
        </w:rPr>
        <w:t>2</w:t>
      </w:r>
      <w:r w:rsidRPr="000C6F6B">
        <w:rPr>
          <w:rFonts w:ascii="宋体" w:hAnsi="宋体" w:hint="eastAsia"/>
        </w:rPr>
        <w:t>+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</w:rPr>
        <w:t xml:space="preserve">+6    </w:t>
      </w:r>
      <w:r w:rsidRPr="000C6F6B">
        <w:rPr>
          <w:rFonts w:ascii="楷体_GB2312" w:eastAsia="楷体_GB2312" w:hAnsi="宋体" w:hint="eastAsia"/>
        </w:rPr>
        <w:t>----------------------------------4</w:t>
      </w:r>
      <w:r w:rsidRPr="000C6F6B">
        <w:rPr>
          <w:rFonts w:ascii="楷体_GB2312" w:eastAsia="楷体_GB2312" w:hAnsi="宋体" w:hint="eastAsia"/>
        </w:rPr>
        <w:t>分</w:t>
      </w:r>
    </w:p>
    <w:p w:rsidR="008A3B7F" w:rsidRPr="000C6F6B" w:rsidRDefault="001E5125" w:rsidP="008A3B7F">
      <w:pPr>
        <w:rPr>
          <w:rFonts w:ascii="宋体" w:hAnsi="宋体"/>
        </w:rPr>
      </w:pPr>
      <w:r w:rsidRPr="000C6F6B">
        <w:rPr>
          <w:rFonts w:ascii="宋体" w:hAnsi="宋体"/>
        </w:rPr>
        <w:t xml:space="preserve"> </w:t>
      </w:r>
      <w:r w:rsidRPr="000C6F6B">
        <w:t>(2)</w:t>
      </w:r>
      <w:r w:rsidRPr="000C6F6B">
        <w:rPr>
          <w:rFonts w:ascii="宋体" w:hAnsi="宋体"/>
        </w:rPr>
        <w:t>设点</w:t>
      </w:r>
      <w:r w:rsidRPr="000C6F6B">
        <w:rPr>
          <w:rFonts w:hint="eastAsia"/>
          <w:i/>
        </w:rPr>
        <w:t>P</w:t>
      </w:r>
      <w:r w:rsidRPr="000C6F6B">
        <w:rPr>
          <w:rFonts w:ascii="宋体" w:hAnsi="宋体"/>
        </w:rPr>
        <w:t>的坐标为</w:t>
      </w:r>
      <w:r w:rsidRPr="000C6F6B">
        <w:t>(</w:t>
      </w:r>
      <w:r w:rsidRPr="000C6F6B">
        <w:rPr>
          <w:i/>
        </w:rPr>
        <w:t>m</w:t>
      </w:r>
      <w:r w:rsidRPr="000C6F6B">
        <w:t>，</w:t>
      </w:r>
      <w:r w:rsidRPr="000C6F6B">
        <w:t>0)</w:t>
      </w:r>
      <w:r w:rsidRPr="000C6F6B">
        <w:rPr>
          <w:rFonts w:hint="eastAsia"/>
        </w:rPr>
        <w:t>,</w:t>
      </w:r>
      <w:r w:rsidRPr="000C6F6B">
        <w:rPr>
          <w:rFonts w:ascii="宋体" w:hAnsi="宋体" w:hint="eastAsia"/>
        </w:rPr>
        <w:t xml:space="preserve"> </w:t>
      </w:r>
      <w:r w:rsidRPr="000C6F6B">
        <w:rPr>
          <w:rFonts w:ascii="宋体" w:hAnsi="宋体" w:hint="eastAsia"/>
        </w:rPr>
        <w:t>（</w:t>
      </w:r>
      <w:r w:rsidRPr="000C6F6B">
        <w:rPr>
          <w:rFonts w:ascii="宋体" w:hAnsi="宋体" w:hint="eastAsia"/>
        </w:rPr>
        <w:t>-3</w:t>
      </w:r>
      <w:r>
        <w:rPr>
          <w:rFonts w:ascii="宋体" w:hAnsi="宋体"/>
          <w:position w:val="-6"/>
        </w:rPr>
        <w:object w:dxaOrig="795" w:dyaOrig="285">
          <v:shape id="_x0000_i1121" type="#_x0000_t75" alt="学科网(www.zxxk.com)--教育资源门户，提供试卷、教案、课件、论文、素材及各类教学资源下载，还有大量而丰富的教学相关资讯！" style="width:39.75pt;height:14.25pt;mso-position-horizontal-relative:page;mso-position-vertical-relative:page" o:ole="">
            <v:imagedata r:id="rId169" o:title=""/>
          </v:shape>
          <o:OLEObject Type="Embed" ProgID="Equation.3" ShapeID="_x0000_i1121" DrawAspect="Content" ObjectID="_1589741095" r:id="rId170"/>
        </w:object>
      </w:r>
      <w:r w:rsidRPr="000C6F6B">
        <w:rPr>
          <w:rFonts w:ascii="宋体" w:hAnsi="宋体" w:hint="eastAsia"/>
        </w:rPr>
        <w:t>），</w:t>
      </w:r>
      <w:r w:rsidRPr="000C6F6B">
        <w:rPr>
          <w:rFonts w:hint="eastAsia"/>
        </w:rPr>
        <w:t>则</w:t>
      </w:r>
      <w:r w:rsidRPr="000C6F6B">
        <w:rPr>
          <w:rFonts w:hint="eastAsia"/>
          <w:i/>
          <w:iCs/>
        </w:rPr>
        <w:t>BP</w:t>
      </w:r>
      <w:r w:rsidRPr="000C6F6B">
        <w:rPr>
          <w:rFonts w:hint="eastAsia"/>
        </w:rPr>
        <w:t>=</w:t>
      </w:r>
      <w:r w:rsidRPr="000C6F6B">
        <w:rPr>
          <w:rFonts w:hint="eastAsia"/>
          <w:i/>
          <w:iCs/>
        </w:rPr>
        <w:t>m</w:t>
      </w:r>
      <w:r w:rsidRPr="000C6F6B">
        <w:rPr>
          <w:rFonts w:hint="eastAsia"/>
        </w:rPr>
        <w:t>+3</w:t>
      </w:r>
    </w:p>
    <w:p w:rsidR="008A3B7F" w:rsidRPr="000C6F6B" w:rsidRDefault="001E5125" w:rsidP="008A3B7F">
      <w:pPr>
        <w:rPr>
          <w:rFonts w:ascii="宋体" w:hAnsi="宋体"/>
        </w:rPr>
      </w:pPr>
      <w:r w:rsidRPr="000C6F6B">
        <w:rPr>
          <w:rFonts w:ascii="宋体" w:hAnsi="宋体" w:hint="eastAsia"/>
        </w:rPr>
        <w:t>∵</w:t>
      </w:r>
      <w:r w:rsidRPr="000C6F6B">
        <w:rPr>
          <w:rFonts w:hint="eastAsia"/>
          <w:i/>
          <w:iCs/>
        </w:rPr>
        <w:t>A</w:t>
      </w:r>
      <w:r w:rsidRPr="000C6F6B">
        <w:rPr>
          <w:rFonts w:ascii="宋体" w:hAnsi="宋体" w:hint="eastAsia"/>
        </w:rPr>
        <w:t>（</w:t>
      </w:r>
      <w:r w:rsidRPr="000C6F6B">
        <w:rPr>
          <w:rFonts w:ascii="宋体" w:hAnsi="宋体" w:hint="eastAsia"/>
        </w:rPr>
        <w:t>0,6</w:t>
      </w:r>
      <w:r w:rsidRPr="000C6F6B">
        <w:rPr>
          <w:rFonts w:ascii="宋体" w:hAnsi="宋体" w:hint="eastAsia"/>
        </w:rPr>
        <w:t>），</w:t>
      </w:r>
      <w:r w:rsidRPr="000C6F6B">
        <w:rPr>
          <w:rFonts w:hint="eastAsia"/>
          <w:i/>
          <w:iCs/>
        </w:rPr>
        <w:t>B</w:t>
      </w:r>
      <w:r w:rsidRPr="000C6F6B">
        <w:rPr>
          <w:rFonts w:ascii="宋体" w:hAnsi="宋体" w:hint="eastAsia"/>
        </w:rPr>
        <w:t>（</w:t>
      </w:r>
      <w:r w:rsidRPr="000C6F6B">
        <w:rPr>
          <w:rFonts w:ascii="宋体" w:hAnsi="宋体" w:hint="eastAsia"/>
        </w:rPr>
        <w:t>-3,0</w:t>
      </w:r>
      <w:r w:rsidRPr="000C6F6B">
        <w:rPr>
          <w:rFonts w:ascii="宋体" w:hAnsi="宋体" w:hint="eastAsia"/>
        </w:rPr>
        <w:t>）∴直线</w:t>
      </w:r>
      <w:r w:rsidRPr="000C6F6B">
        <w:rPr>
          <w:rFonts w:hint="eastAsia"/>
          <w:i/>
          <w:iCs/>
        </w:rPr>
        <w:t>AB</w:t>
      </w:r>
      <w:r w:rsidRPr="000C6F6B">
        <w:rPr>
          <w:rFonts w:ascii="宋体" w:hAnsi="宋体" w:hint="eastAsia"/>
        </w:rPr>
        <w:t>：</w:t>
      </w:r>
      <w:r w:rsidRPr="000C6F6B">
        <w:rPr>
          <w:rFonts w:ascii="宋体" w:hAnsi="宋体" w:hint="eastAsia"/>
        </w:rPr>
        <w:t>y=2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</w:rPr>
        <w:t>+6</w:t>
      </w:r>
    </w:p>
    <w:p w:rsidR="008A3B7F" w:rsidRPr="000C6F6B" w:rsidRDefault="001E5125" w:rsidP="008A3B7F">
      <w:pPr>
        <w:rPr>
          <w:rFonts w:ascii="宋体" w:hAnsi="宋体"/>
        </w:rPr>
      </w:pPr>
      <w:r w:rsidRPr="000C6F6B">
        <w:rPr>
          <w:rFonts w:ascii="宋体" w:hAnsi="宋体" w:hint="eastAsia"/>
        </w:rPr>
        <w:t>∵</w:t>
      </w:r>
      <w:r w:rsidRPr="000C6F6B">
        <w:rPr>
          <w:rFonts w:hint="eastAsia"/>
          <w:i/>
          <w:iCs/>
        </w:rPr>
        <w:t>A</w:t>
      </w:r>
      <w:r w:rsidRPr="000C6F6B">
        <w:rPr>
          <w:rFonts w:ascii="宋体" w:hAnsi="宋体" w:hint="eastAsia"/>
        </w:rPr>
        <w:t>（</w:t>
      </w:r>
      <w:r w:rsidRPr="000C6F6B">
        <w:rPr>
          <w:rFonts w:ascii="宋体" w:hAnsi="宋体" w:hint="eastAsia"/>
        </w:rPr>
        <w:t>0,6</w:t>
      </w:r>
      <w:r w:rsidRPr="000C6F6B">
        <w:rPr>
          <w:rFonts w:ascii="宋体" w:hAnsi="宋体" w:hint="eastAsia"/>
        </w:rPr>
        <w:t>），</w:t>
      </w:r>
      <w:r w:rsidRPr="000C6F6B">
        <w:rPr>
          <w:rFonts w:hint="eastAsia"/>
          <w:i/>
          <w:iCs/>
        </w:rPr>
        <w:t>C</w:t>
      </w:r>
      <w:r w:rsidRPr="000C6F6B">
        <w:rPr>
          <w:rFonts w:ascii="宋体" w:hAnsi="宋体" w:hint="eastAsia"/>
        </w:rPr>
        <w:t>（</w:t>
      </w:r>
      <w:r w:rsidRPr="000C6F6B">
        <w:rPr>
          <w:rFonts w:ascii="宋体" w:hAnsi="宋体" w:hint="eastAsia"/>
        </w:rPr>
        <w:t>6,0</w:t>
      </w:r>
      <w:r w:rsidRPr="000C6F6B">
        <w:rPr>
          <w:rFonts w:ascii="宋体" w:hAnsi="宋体" w:hint="eastAsia"/>
        </w:rPr>
        <w:t>）</w:t>
      </w:r>
      <w:r w:rsidRPr="000C6F6B">
        <w:rPr>
          <w:rFonts w:ascii="宋体" w:hAnsi="宋体" w:hint="eastAsia"/>
        </w:rPr>
        <w:t xml:space="preserve"> </w:t>
      </w:r>
      <w:r w:rsidRPr="000C6F6B">
        <w:rPr>
          <w:rFonts w:ascii="宋体" w:hAnsi="宋体" w:hint="eastAsia"/>
        </w:rPr>
        <w:t>∴直线</w:t>
      </w:r>
      <w:r w:rsidRPr="000C6F6B">
        <w:rPr>
          <w:rFonts w:hint="eastAsia"/>
          <w:i/>
          <w:iCs/>
        </w:rPr>
        <w:t>AC</w:t>
      </w:r>
      <w:r w:rsidRPr="000C6F6B">
        <w:rPr>
          <w:rFonts w:ascii="宋体" w:hAnsi="宋体" w:hint="eastAsia"/>
        </w:rPr>
        <w:t>：</w:t>
      </w:r>
      <w:r w:rsidRPr="000C6F6B">
        <w:rPr>
          <w:rFonts w:ascii="宋体" w:hAnsi="宋体" w:hint="eastAsia"/>
        </w:rPr>
        <w:t>y=-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</w:rPr>
        <w:t>+6</w:t>
      </w:r>
    </w:p>
    <w:p w:rsidR="008A3B7F" w:rsidRPr="000C6F6B" w:rsidRDefault="001E5125" w:rsidP="008A3B7F">
      <w:pPr>
        <w:rPr>
          <w:rFonts w:ascii="宋体" w:hAnsi="宋体"/>
        </w:rPr>
      </w:pPr>
      <w:r w:rsidRPr="000C6F6B">
        <w:rPr>
          <w:rFonts w:ascii="宋体" w:hAnsi="宋体" w:hint="eastAsia"/>
        </w:rPr>
        <w:t>∵</w:t>
      </w:r>
      <w:r w:rsidRPr="000C6F6B">
        <w:rPr>
          <w:rFonts w:hint="eastAsia"/>
          <w:i/>
          <w:iCs/>
        </w:rPr>
        <w:t>P</w:t>
      </w:r>
      <w:r w:rsidRPr="000C6F6B">
        <w:rPr>
          <w:rFonts w:ascii="宋体" w:hAnsi="宋体" w:hint="eastAsia"/>
        </w:rPr>
        <w:t>（</w:t>
      </w:r>
      <w:r w:rsidRPr="000C6F6B">
        <w:rPr>
          <w:rFonts w:hint="eastAsia"/>
          <w:i/>
          <w:iCs/>
        </w:rPr>
        <w:t>m</w:t>
      </w:r>
      <w:r w:rsidRPr="000C6F6B">
        <w:rPr>
          <w:rFonts w:ascii="宋体" w:hAnsi="宋体" w:hint="eastAsia"/>
        </w:rPr>
        <w:t>,0</w:t>
      </w:r>
      <w:r w:rsidRPr="000C6F6B">
        <w:rPr>
          <w:rFonts w:ascii="宋体" w:hAnsi="宋体" w:hint="eastAsia"/>
        </w:rPr>
        <w:t>）且</w:t>
      </w:r>
      <w:r w:rsidRPr="000C6F6B">
        <w:rPr>
          <w:rFonts w:hint="eastAsia"/>
          <w:i/>
          <w:iCs/>
        </w:rPr>
        <w:t>AB</w:t>
      </w:r>
      <w:r w:rsidRPr="000C6F6B">
        <w:rPr>
          <w:rFonts w:ascii="宋体" w:hAnsi="宋体" w:hint="eastAsia"/>
        </w:rPr>
        <w:t>∥</w:t>
      </w:r>
      <w:r w:rsidRPr="000C6F6B">
        <w:rPr>
          <w:rFonts w:hint="eastAsia"/>
          <w:i/>
          <w:iCs/>
        </w:rPr>
        <w:t xml:space="preserve">PE </w:t>
      </w:r>
      <w:r w:rsidRPr="000C6F6B">
        <w:rPr>
          <w:rFonts w:ascii="宋体" w:hAnsi="宋体" w:hint="eastAsia"/>
        </w:rPr>
        <w:t>∴直线</w:t>
      </w:r>
      <w:proofErr w:type="spellStart"/>
      <w:r w:rsidRPr="000C6F6B">
        <w:rPr>
          <w:rFonts w:hint="eastAsia"/>
          <w:i/>
          <w:iCs/>
        </w:rPr>
        <w:t>PE</w:t>
      </w:r>
      <w:r w:rsidRPr="000C6F6B">
        <w:rPr>
          <w:rFonts w:ascii="宋体" w:hAnsi="宋体" w:hint="eastAsia"/>
        </w:rPr>
        <w:t>:y</w:t>
      </w:r>
      <w:proofErr w:type="spellEnd"/>
      <w:r w:rsidRPr="000C6F6B">
        <w:rPr>
          <w:rFonts w:ascii="宋体" w:hAnsi="宋体" w:hint="eastAsia"/>
        </w:rPr>
        <w:t>=2</w:t>
      </w:r>
      <w:r w:rsidRPr="000C6F6B">
        <w:rPr>
          <w:rFonts w:hint="eastAsia"/>
          <w:i/>
          <w:iCs/>
        </w:rPr>
        <w:t>x</w:t>
      </w:r>
      <w:r w:rsidRPr="000C6F6B">
        <w:rPr>
          <w:rFonts w:ascii="宋体" w:hAnsi="宋体" w:hint="eastAsia"/>
        </w:rPr>
        <w:t>-2</w:t>
      </w:r>
      <w:r w:rsidRPr="000C6F6B">
        <w:rPr>
          <w:rFonts w:hint="eastAsia"/>
          <w:i/>
          <w:iCs/>
        </w:rPr>
        <w:t>m</w:t>
      </w:r>
    </w:p>
    <w:p w:rsidR="008A3B7F" w:rsidRPr="000C6F6B" w:rsidRDefault="001E5125" w:rsidP="008A3B7F">
      <w:pPr>
        <w:rPr>
          <w:rFonts w:ascii="宋体" w:hAnsi="Calibri" w:cs="宋体"/>
          <w:sz w:val="20"/>
          <w:szCs w:val="20"/>
        </w:rPr>
      </w:pPr>
      <w:r w:rsidRPr="000C6F6B">
        <w:rPr>
          <w:rFonts w:ascii="宋体" w:hAnsi="宋体" w:hint="eastAsia"/>
        </w:rPr>
        <w:t>解方程组</w:t>
      </w:r>
      <w:r>
        <w:rPr>
          <w:rFonts w:ascii="宋体" w:hAnsi="Calibri" w:cs="宋体" w:hint="eastAsia"/>
          <w:position w:val="-30"/>
          <w:sz w:val="20"/>
          <w:szCs w:val="20"/>
          <w:lang w:val="zh-CN"/>
        </w:rPr>
        <w:object w:dxaOrig="1365" w:dyaOrig="720">
          <v:shape id="_x0000_i1122" type="#_x0000_t75" alt="学科网(www.zxxk.com)--教育资源门户，提供试卷、教案、课件、论文、素材及各类教学资源下载，还有大量而丰富的教学相关资讯！" style="width:68.25pt;height:36pt;mso-position-horizontal-relative:page;mso-position-vertical-relative:page" o:ole="">
            <v:imagedata r:id="rId171" o:title=""/>
          </v:shape>
          <o:OLEObject Type="Embed" ProgID="Equation.3" ShapeID="_x0000_i1122" DrawAspect="Content" ObjectID="_1589741096" r:id="rId172"/>
        </w:object>
      </w:r>
      <w:r w:rsidRPr="000C6F6B">
        <w:rPr>
          <w:rFonts w:ascii="宋体" w:hAnsi="Calibri" w:cs="宋体" w:hint="eastAsia"/>
          <w:sz w:val="20"/>
          <w:szCs w:val="20"/>
        </w:rPr>
        <w:t xml:space="preserve">  </w:t>
      </w:r>
      <w:r w:rsidRPr="000C6F6B">
        <w:rPr>
          <w:rFonts w:ascii="宋体" w:hAnsi="Calibri" w:cs="宋体" w:hint="eastAsia"/>
          <w:sz w:val="20"/>
          <w:szCs w:val="20"/>
          <w:lang w:val="zh-CN"/>
        </w:rPr>
        <w:t>得</w:t>
      </w:r>
      <w:r w:rsidRPr="000C6F6B">
        <w:rPr>
          <w:rFonts w:ascii="宋体" w:hAnsi="Calibri" w:cs="宋体" w:hint="eastAsia"/>
          <w:sz w:val="20"/>
          <w:szCs w:val="20"/>
        </w:rPr>
        <w:t>：</w:t>
      </w:r>
      <w:r w:rsidRPr="000C6F6B">
        <w:rPr>
          <w:rFonts w:hint="eastAsia"/>
          <w:i/>
          <w:iCs/>
        </w:rPr>
        <w:t>E</w:t>
      </w:r>
      <w:r w:rsidRPr="000C6F6B">
        <w:rPr>
          <w:rFonts w:ascii="宋体" w:hAnsi="Calibri" w:cs="宋体" w:hint="eastAsia"/>
          <w:sz w:val="20"/>
          <w:szCs w:val="20"/>
        </w:rPr>
        <w:t>（</w:t>
      </w:r>
      <w:r>
        <w:rPr>
          <w:rFonts w:ascii="宋体" w:hAnsi="Calibri" w:cs="宋体"/>
          <w:position w:val="-24"/>
          <w:sz w:val="20"/>
          <w:szCs w:val="20"/>
          <w:lang w:val="zh-CN"/>
        </w:rPr>
        <w:object w:dxaOrig="765" w:dyaOrig="615">
          <v:shape id="_x0000_i1123" type="#_x0000_t75" alt="学科网(www.zxxk.com)--教育资源门户，提供试卷、教案、课件、论文、素材及各类教学资源下载，还有大量而丰富的教学相关资讯！" style="width:38.25pt;height:30.75pt;mso-position-horizontal-relative:page;mso-position-vertical-relative:page" o:ole="">
            <v:imagedata r:id="rId173" o:title=""/>
          </v:shape>
          <o:OLEObject Type="Embed" ProgID="Equation.3" ShapeID="_x0000_i1123" DrawAspect="Content" ObjectID="_1589741097" r:id="rId174"/>
        </w:object>
      </w:r>
      <w:r w:rsidRPr="000C6F6B">
        <w:rPr>
          <w:rFonts w:ascii="宋体" w:hAnsi="Calibri" w:cs="宋体" w:hint="eastAsia"/>
          <w:sz w:val="20"/>
          <w:szCs w:val="20"/>
        </w:rPr>
        <w:t>，</w:t>
      </w:r>
      <w:r>
        <w:rPr>
          <w:rFonts w:ascii="宋体" w:hAnsi="Calibri" w:cs="宋体"/>
          <w:position w:val="-24"/>
          <w:sz w:val="20"/>
          <w:szCs w:val="20"/>
          <w:lang w:val="zh-CN"/>
        </w:rPr>
        <w:object w:dxaOrig="855" w:dyaOrig="615">
          <v:shape id="_x0000_i1124" type="#_x0000_t75" alt="学科网(www.zxxk.com)--教育资源门户，提供试卷、教案、课件、论文、素材及各类教学资源下载，还有大量而丰富的教学相关资讯！" style="width:42.75pt;height:30.75pt;mso-position-horizontal-relative:page;mso-position-vertical-relative:page" o:ole="">
            <v:imagedata r:id="rId175" o:title=""/>
          </v:shape>
          <o:OLEObject Type="Embed" ProgID="Equation.3" ShapeID="_x0000_i1124" DrawAspect="Content" ObjectID="_1589741098" r:id="rId176"/>
        </w:object>
      </w:r>
      <w:r w:rsidRPr="000C6F6B">
        <w:rPr>
          <w:rFonts w:ascii="宋体" w:hAnsi="Calibri" w:cs="宋体" w:hint="eastAsia"/>
          <w:sz w:val="20"/>
          <w:szCs w:val="20"/>
        </w:rPr>
        <w:t>）</w:t>
      </w:r>
      <w:r w:rsidRPr="000C6F6B">
        <w:rPr>
          <w:rFonts w:ascii="楷体_GB2312" w:eastAsia="楷体_GB2312" w:hAnsi="Calibri" w:cs="宋体" w:hint="eastAsia"/>
        </w:rPr>
        <w:t>----------------------8</w:t>
      </w:r>
      <w:r w:rsidRPr="000C6F6B">
        <w:rPr>
          <w:rFonts w:ascii="楷体_GB2312" w:eastAsia="楷体_GB2312" w:hAnsi="Calibri" w:cs="宋体" w:hint="eastAsia"/>
        </w:rPr>
        <w:t>分</w:t>
      </w:r>
    </w:p>
    <w:p w:rsidR="008A3B7F" w:rsidRPr="000C6F6B" w:rsidRDefault="001E5125" w:rsidP="008A3B7F">
      <w:pPr>
        <w:rPr>
          <w:rFonts w:ascii="宋体" w:hAnsi="宋体"/>
        </w:rPr>
      </w:pPr>
      <w:r w:rsidRPr="000C6F6B">
        <w:rPr>
          <w:rFonts w:ascii="宋体" w:hAnsi="Calibri" w:cs="宋体" w:hint="eastAsia"/>
          <w:sz w:val="20"/>
          <w:szCs w:val="20"/>
        </w:rPr>
        <w:t>∵</w:t>
      </w:r>
      <w:r w:rsidRPr="000C6F6B">
        <w:rPr>
          <w:rFonts w:hint="eastAsia"/>
          <w:i/>
          <w:iCs/>
        </w:rPr>
        <w:t>AB</w:t>
      </w:r>
      <w:r w:rsidRPr="000C6F6B">
        <w:rPr>
          <w:rFonts w:ascii="宋体" w:hAnsi="宋体" w:hint="eastAsia"/>
        </w:rPr>
        <w:t>∥</w:t>
      </w:r>
      <w:r w:rsidRPr="000C6F6B">
        <w:rPr>
          <w:rFonts w:hint="eastAsia"/>
          <w:i/>
          <w:iCs/>
        </w:rPr>
        <w:t xml:space="preserve">PE  </w:t>
      </w:r>
      <w:r w:rsidRPr="000C6F6B">
        <w:rPr>
          <w:rFonts w:ascii="宋体" w:hAnsi="宋体" w:hint="eastAsia"/>
        </w:rPr>
        <w:t>∴</w:t>
      </w:r>
      <w:r w:rsidRPr="000C6F6B">
        <w:rPr>
          <w:rFonts w:hint="eastAsia"/>
          <w:i/>
          <w:iCs/>
        </w:rPr>
        <w:t>S</w:t>
      </w:r>
      <w:r w:rsidRPr="000C6F6B">
        <w:rPr>
          <w:rFonts w:hint="eastAsia"/>
          <w:vertAlign w:val="subscript"/>
        </w:rPr>
        <w:t>△</w:t>
      </w:r>
      <w:r w:rsidRPr="000C6F6B">
        <w:rPr>
          <w:rFonts w:hint="eastAsia"/>
          <w:i/>
          <w:iCs/>
          <w:vertAlign w:val="subscript"/>
        </w:rPr>
        <w:t>APE</w:t>
      </w:r>
      <w:r w:rsidRPr="000C6F6B">
        <w:rPr>
          <w:rFonts w:hint="eastAsia"/>
          <w:i/>
          <w:iCs/>
        </w:rPr>
        <w:t xml:space="preserve"> </w:t>
      </w:r>
      <w:r w:rsidRPr="000C6F6B">
        <w:rPr>
          <w:rFonts w:ascii="宋体" w:hAnsi="宋体" w:hint="eastAsia"/>
        </w:rPr>
        <w:t>=</w:t>
      </w:r>
      <w:r w:rsidRPr="000C6F6B">
        <w:rPr>
          <w:rFonts w:hint="eastAsia"/>
          <w:i/>
          <w:iCs/>
        </w:rPr>
        <w:t>S</w:t>
      </w:r>
      <w:r w:rsidRPr="000C6F6B">
        <w:rPr>
          <w:rFonts w:hint="eastAsia"/>
          <w:vertAlign w:val="subscript"/>
        </w:rPr>
        <w:t>△</w:t>
      </w:r>
      <w:r w:rsidRPr="000C6F6B">
        <w:rPr>
          <w:rFonts w:hint="eastAsia"/>
          <w:i/>
          <w:iCs/>
          <w:vertAlign w:val="subscript"/>
        </w:rPr>
        <w:t>BPE</w:t>
      </w:r>
      <w:r w:rsidRPr="000C6F6B">
        <w:rPr>
          <w:rFonts w:ascii="宋体" w:hAnsi="宋体" w:hint="eastAsia"/>
        </w:rPr>
        <w:t>=</w:t>
      </w:r>
      <w:r>
        <w:rPr>
          <w:rFonts w:ascii="宋体" w:hAnsi="宋体"/>
          <w:position w:val="-24"/>
        </w:rPr>
        <w:object w:dxaOrig="240" w:dyaOrig="615">
          <v:shape id="对象 45" o:spid="_x0000_i1125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177" o:title=""/>
          </v:shape>
          <o:OLEObject Type="Embed" ProgID="Equation.3" ShapeID="对象 45" DrawAspect="Content" ObjectID="_1589741099" r:id="rId178"/>
        </w:object>
      </w:r>
      <w:r w:rsidRPr="000C6F6B">
        <w:rPr>
          <w:rFonts w:ascii="宋体" w:hAnsi="宋体" w:hint="eastAsia"/>
        </w:rPr>
        <w:t>×（</w:t>
      </w:r>
      <w:r w:rsidRPr="000C6F6B">
        <w:rPr>
          <w:rFonts w:hint="eastAsia"/>
          <w:i/>
          <w:iCs/>
        </w:rPr>
        <w:t>m</w:t>
      </w:r>
      <w:r w:rsidRPr="000C6F6B">
        <w:rPr>
          <w:rFonts w:hint="eastAsia"/>
        </w:rPr>
        <w:t>+3</w:t>
      </w:r>
      <w:r w:rsidRPr="000C6F6B">
        <w:rPr>
          <w:rFonts w:ascii="宋体" w:hAnsi="宋体" w:hint="eastAsia"/>
        </w:rPr>
        <w:t>）×</w:t>
      </w:r>
      <w:r>
        <w:rPr>
          <w:rFonts w:ascii="宋体" w:hAnsi="Calibri" w:cs="宋体"/>
          <w:position w:val="-24"/>
          <w:sz w:val="20"/>
          <w:szCs w:val="20"/>
          <w:lang w:val="zh-CN"/>
        </w:rPr>
        <w:object w:dxaOrig="855" w:dyaOrig="615">
          <v:shape id="对象 46" o:spid="_x0000_i1126" type="#_x0000_t75" alt="学科网(www.zxxk.com)--教育资源门户，提供试卷、教案、课件、论文、素材及各类教学资源下载，还有大量而丰富的教学相关资讯！" style="width:42.75pt;height:30.75pt;mso-position-horizontal-relative:page;mso-position-vertical-relative:page" o:ole="">
            <v:imagedata r:id="rId175" o:title=""/>
          </v:shape>
          <o:OLEObject Type="Embed" ProgID="Equation.3" ShapeID="对象 46" DrawAspect="Content" ObjectID="_1589741100" r:id="rId179"/>
        </w:object>
      </w:r>
      <w:r w:rsidRPr="000C6F6B">
        <w:rPr>
          <w:rFonts w:ascii="宋体" w:hAnsi="Calibri" w:cs="宋体" w:hint="eastAsia"/>
          <w:sz w:val="20"/>
          <w:szCs w:val="20"/>
        </w:rPr>
        <w:t>=</w:t>
      </w:r>
      <w:r w:rsidRPr="000C6F6B">
        <w:rPr>
          <w:rFonts w:ascii="宋体" w:hAnsi="宋体" w:hint="eastAsia"/>
        </w:rPr>
        <w:t>-</w:t>
      </w:r>
      <w:r>
        <w:rPr>
          <w:rFonts w:ascii="宋体" w:hAnsi="宋体"/>
          <w:position w:val="-24"/>
        </w:rPr>
        <w:object w:dxaOrig="225" w:dyaOrig="615">
          <v:shape id="对象 47" o:spid="_x0000_i1127" type="#_x0000_t75" alt="学科网(www.zxxk.com)--教育资源门户，提供试卷、教案、课件、论文、素材及各类教学资源下载，还有大量而丰富的教学相关资讯！" style="width:11.25pt;height:30.75pt;mso-position-horizontal-relative:page;mso-position-vertical-relative:page" o:ole="">
            <v:imagedata r:id="rId167" o:title=""/>
          </v:shape>
          <o:OLEObject Type="Embed" ProgID="Equation.3" ShapeID="对象 47" DrawAspect="Content" ObjectID="_1589741101" r:id="rId180"/>
        </w:object>
      </w:r>
      <w:r w:rsidRPr="000C6F6B">
        <w:rPr>
          <w:rFonts w:ascii="宋体" w:hAnsi="宋体" w:hint="eastAsia"/>
        </w:rPr>
        <w:t xml:space="preserve"> </w:t>
      </w:r>
      <w:r w:rsidRPr="000C6F6B">
        <w:rPr>
          <w:rFonts w:hint="eastAsia"/>
          <w:i/>
          <w:iCs/>
        </w:rPr>
        <w:t>m</w:t>
      </w:r>
      <w:r w:rsidRPr="000C6F6B">
        <w:rPr>
          <w:rFonts w:ascii="宋体" w:hAnsi="宋体" w:hint="eastAsia"/>
          <w:vertAlign w:val="superscript"/>
        </w:rPr>
        <w:t>2</w:t>
      </w:r>
      <w:r w:rsidRPr="000C6F6B">
        <w:rPr>
          <w:rFonts w:ascii="宋体" w:hAnsi="宋体" w:hint="eastAsia"/>
        </w:rPr>
        <w:t>+</w:t>
      </w:r>
      <w:r w:rsidRPr="000C6F6B">
        <w:rPr>
          <w:rFonts w:hint="eastAsia"/>
          <w:i/>
          <w:iCs/>
        </w:rPr>
        <w:t>m</w:t>
      </w:r>
      <w:r w:rsidRPr="000C6F6B">
        <w:rPr>
          <w:rFonts w:ascii="宋体" w:hAnsi="宋体" w:hint="eastAsia"/>
        </w:rPr>
        <w:t>+6</w:t>
      </w:r>
      <w:r w:rsidRPr="000C6F6B">
        <w:rPr>
          <w:rFonts w:ascii="宋体" w:hAnsi="宋体" w:hint="eastAsia"/>
        </w:rPr>
        <w:t>（</w:t>
      </w:r>
      <w:r w:rsidRPr="000C6F6B">
        <w:rPr>
          <w:rFonts w:ascii="宋体" w:hAnsi="宋体" w:hint="eastAsia"/>
        </w:rPr>
        <w:t>-3</w:t>
      </w:r>
      <w:r>
        <w:rPr>
          <w:rFonts w:ascii="宋体" w:hAnsi="宋体"/>
          <w:position w:val="-6"/>
        </w:rPr>
        <w:object w:dxaOrig="795" w:dyaOrig="285">
          <v:shape id="对象 48" o:spid="_x0000_i1128" type="#_x0000_t75" alt="学科网(www.zxxk.com)--教育资源门户，提供试卷、教案、课件、论文、素材及各类教学资源下载，还有大量而丰富的教学相关资讯！" style="width:39.75pt;height:14.25pt;mso-position-horizontal-relative:page;mso-position-vertical-relative:page" o:ole="">
            <v:imagedata r:id="rId169" o:title=""/>
          </v:shape>
          <o:OLEObject Type="Embed" ProgID="Equation.3" ShapeID="对象 48" DrawAspect="Content" ObjectID="_1589741102" r:id="rId181"/>
        </w:object>
      </w:r>
      <w:r w:rsidRPr="000C6F6B">
        <w:rPr>
          <w:rFonts w:ascii="宋体" w:hAnsi="宋体" w:hint="eastAsia"/>
        </w:rPr>
        <w:t>）</w:t>
      </w:r>
    </w:p>
    <w:p w:rsidR="008A3B7F" w:rsidRPr="000C6F6B" w:rsidRDefault="001E5125" w:rsidP="008A3B7F">
      <w:pPr>
        <w:rPr>
          <w:rFonts w:ascii="宋体" w:hAnsi="宋体"/>
        </w:rPr>
      </w:pPr>
      <w:r w:rsidRPr="000C6F6B">
        <w:rPr>
          <w:rFonts w:ascii="宋体" w:hAnsi="宋体" w:hint="eastAsia"/>
        </w:rPr>
        <w:t>当</w:t>
      </w:r>
      <w:r w:rsidRPr="000C6F6B">
        <w:rPr>
          <w:rFonts w:hint="eastAsia"/>
          <w:i/>
          <w:iCs/>
        </w:rPr>
        <w:t>m</w:t>
      </w:r>
      <w:r w:rsidRPr="000C6F6B">
        <w:rPr>
          <w:rFonts w:ascii="宋体" w:hAnsi="宋体" w:hint="eastAsia"/>
        </w:rPr>
        <w:t>=</w:t>
      </w:r>
      <w:r>
        <w:rPr>
          <w:rFonts w:ascii="宋体" w:hAnsi="宋体"/>
          <w:position w:val="-24"/>
        </w:rPr>
        <w:object w:dxaOrig="240" w:dyaOrig="615">
          <v:shape id="对象 49" o:spid="_x0000_i1129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182" o:title=""/>
          </v:shape>
          <o:OLEObject Type="Embed" ProgID="Equation.3" ShapeID="对象 49" DrawAspect="Content" ObjectID="_1589741103" r:id="rId183"/>
        </w:object>
      </w:r>
      <w:r w:rsidRPr="000C6F6B">
        <w:rPr>
          <w:rFonts w:ascii="宋体" w:hAnsi="宋体" w:hint="eastAsia"/>
        </w:rPr>
        <w:t>时，</w:t>
      </w:r>
      <w:r w:rsidRPr="000C6F6B">
        <w:rPr>
          <w:rFonts w:ascii="宋体" w:hAnsi="宋体" w:hint="eastAsia"/>
        </w:rPr>
        <w:t xml:space="preserve"> </w:t>
      </w:r>
      <w:r w:rsidRPr="000C6F6B">
        <w:rPr>
          <w:rFonts w:hint="eastAsia"/>
          <w:i/>
          <w:iCs/>
        </w:rPr>
        <w:t>S</w:t>
      </w:r>
      <w:r w:rsidRPr="000C6F6B">
        <w:rPr>
          <w:rFonts w:hint="eastAsia"/>
          <w:vertAlign w:val="subscript"/>
        </w:rPr>
        <w:t>△</w:t>
      </w:r>
      <w:r w:rsidRPr="000C6F6B">
        <w:rPr>
          <w:rFonts w:hint="eastAsia"/>
          <w:i/>
          <w:iCs/>
          <w:vertAlign w:val="subscript"/>
        </w:rPr>
        <w:t>APE</w:t>
      </w:r>
      <w:r w:rsidRPr="000C6F6B">
        <w:rPr>
          <w:rFonts w:hint="eastAsia"/>
        </w:rPr>
        <w:t>取最大值，此时</w:t>
      </w:r>
      <w:r w:rsidRPr="000C6F6B">
        <w:rPr>
          <w:rFonts w:ascii="宋体" w:hAnsi="宋体"/>
        </w:rPr>
        <w:t>点</w:t>
      </w:r>
      <w:r w:rsidRPr="000C6F6B">
        <w:rPr>
          <w:rFonts w:hint="eastAsia"/>
          <w:i/>
        </w:rPr>
        <w:t>P</w:t>
      </w:r>
      <w:r w:rsidRPr="000C6F6B">
        <w:rPr>
          <w:rFonts w:ascii="宋体" w:hAnsi="宋体"/>
        </w:rPr>
        <w:t>的坐标为</w:t>
      </w:r>
      <w:r w:rsidRPr="000C6F6B">
        <w:rPr>
          <w:rFonts w:ascii="宋体" w:hAnsi="宋体" w:hint="eastAsia"/>
        </w:rPr>
        <w:t>（</w:t>
      </w:r>
      <w:r>
        <w:rPr>
          <w:rFonts w:ascii="宋体" w:hAnsi="宋体"/>
          <w:position w:val="-24"/>
        </w:rPr>
        <w:object w:dxaOrig="240" w:dyaOrig="615">
          <v:shape id="对象 50" o:spid="_x0000_i1130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182" o:title=""/>
          </v:shape>
          <o:OLEObject Type="Embed" ProgID="Equation.3" ShapeID="对象 50" DrawAspect="Content" ObjectID="_1589741104" r:id="rId184"/>
        </w:object>
      </w:r>
      <w:r w:rsidRPr="000C6F6B">
        <w:rPr>
          <w:rFonts w:ascii="宋体" w:hAnsi="宋体" w:hint="eastAsia"/>
        </w:rPr>
        <w:t>，</w:t>
      </w:r>
      <w:r w:rsidRPr="000C6F6B">
        <w:rPr>
          <w:rFonts w:ascii="宋体" w:hAnsi="宋体" w:hint="eastAsia"/>
        </w:rPr>
        <w:t>0</w:t>
      </w:r>
      <w:r w:rsidRPr="000C6F6B">
        <w:rPr>
          <w:rFonts w:ascii="宋体" w:hAnsi="宋体" w:hint="eastAsia"/>
        </w:rPr>
        <w:t>），</w:t>
      </w:r>
      <w:r w:rsidRPr="000C6F6B">
        <w:rPr>
          <w:rFonts w:hint="eastAsia"/>
          <w:i/>
          <w:iCs/>
        </w:rPr>
        <w:t>S</w:t>
      </w:r>
      <w:r w:rsidRPr="000C6F6B">
        <w:rPr>
          <w:rFonts w:hint="eastAsia"/>
          <w:vertAlign w:val="subscript"/>
        </w:rPr>
        <w:t>△</w:t>
      </w:r>
      <w:r w:rsidRPr="000C6F6B">
        <w:rPr>
          <w:rFonts w:hint="eastAsia"/>
          <w:i/>
          <w:iCs/>
          <w:vertAlign w:val="subscript"/>
        </w:rPr>
        <w:t>APE</w:t>
      </w:r>
      <w:r w:rsidRPr="000C6F6B">
        <w:rPr>
          <w:rFonts w:hint="eastAsia"/>
        </w:rPr>
        <w:t>=</w:t>
      </w:r>
      <w:r>
        <w:rPr>
          <w:position w:val="-24"/>
        </w:rPr>
        <w:object w:dxaOrig="360" w:dyaOrig="615">
          <v:shape id="对象 51" o:spid="_x0000_i1131" type="#_x0000_t75" alt="学科网(www.zxxk.com)--教育资源门户，提供试卷、教案、课件、论文、素材及各类教学资源下载，还有大量而丰富的教学相关资讯！" style="width:18pt;height:30.75pt;mso-position-horizontal-relative:page;mso-position-vertical-relative:page" o:ole="">
            <v:imagedata r:id="rId185" o:title=""/>
          </v:shape>
          <o:OLEObject Type="Embed" ProgID="Equation.3" ShapeID="对象 51" DrawAspect="Content" ObjectID="_1589741105" r:id="rId186"/>
        </w:object>
      </w:r>
      <w:r w:rsidRPr="000C6F6B">
        <w:rPr>
          <w:rFonts w:ascii="楷体_GB2312" w:eastAsia="楷体_GB2312" w:hAnsi="宋体" w:hint="eastAsia"/>
        </w:rPr>
        <w:t>--------10</w:t>
      </w:r>
      <w:r w:rsidRPr="000C6F6B">
        <w:rPr>
          <w:rFonts w:ascii="楷体_GB2312" w:eastAsia="楷体_GB2312" w:hAnsi="宋体" w:hint="eastAsia"/>
        </w:rPr>
        <w:t>分</w:t>
      </w:r>
    </w:p>
    <w:p w:rsidR="008A3B7F" w:rsidRPr="000C6F6B" w:rsidRDefault="001E5125" w:rsidP="008A3B7F">
      <w:pPr>
        <w:rPr>
          <w:rFonts w:ascii="宋体" w:hAnsi="宋体"/>
        </w:rPr>
      </w:pPr>
      <w:r w:rsidRPr="000C6F6B">
        <w:t>(3)</w:t>
      </w:r>
      <w:r w:rsidRPr="000C6F6B">
        <w:rPr>
          <w:rFonts w:ascii="宋体" w:hAnsi="宋体"/>
        </w:rPr>
        <w:t>如图，过</w:t>
      </w:r>
      <w:r w:rsidRPr="000C6F6B">
        <w:rPr>
          <w:i/>
        </w:rPr>
        <w:t>G</w:t>
      </w:r>
      <w:r w:rsidRPr="000C6F6B">
        <w:rPr>
          <w:rFonts w:ascii="宋体" w:hAnsi="宋体"/>
        </w:rPr>
        <w:t>作</w:t>
      </w:r>
      <w:r w:rsidRPr="000C6F6B">
        <w:rPr>
          <w:rFonts w:hint="eastAsia"/>
          <w:i/>
        </w:rPr>
        <w:t>GH</w:t>
      </w:r>
      <w:r w:rsidRPr="000C6F6B">
        <w:rPr>
          <w:rFonts w:hint="eastAsia"/>
        </w:rPr>
        <w:t>⊥</w:t>
      </w:r>
      <w:r w:rsidRPr="000C6F6B">
        <w:rPr>
          <w:i/>
        </w:rPr>
        <w:t>BC</w:t>
      </w:r>
      <w:r w:rsidRPr="000C6F6B">
        <w:rPr>
          <w:rFonts w:ascii="宋体" w:hAnsi="宋体"/>
        </w:rPr>
        <w:t>于点</w:t>
      </w:r>
      <w:r w:rsidRPr="000C6F6B">
        <w:rPr>
          <w:rFonts w:hint="eastAsia"/>
          <w:i/>
        </w:rPr>
        <w:t>H</w:t>
      </w:r>
      <w:r w:rsidRPr="000C6F6B">
        <w:rPr>
          <w:rFonts w:ascii="宋体" w:hAnsi="宋体"/>
        </w:rPr>
        <w:t>，设点</w:t>
      </w:r>
      <w:r w:rsidRPr="000C6F6B">
        <w:rPr>
          <w:i/>
        </w:rPr>
        <w:t>G</w:t>
      </w:r>
      <w:r w:rsidRPr="000C6F6B">
        <w:rPr>
          <w:rFonts w:ascii="宋体" w:hAnsi="宋体"/>
        </w:rPr>
        <w:t>的坐标为</w:t>
      </w:r>
      <w:r w:rsidRPr="000C6F6B">
        <w:rPr>
          <w:i/>
        </w:rPr>
        <w:t>G</w:t>
      </w:r>
      <w:r w:rsidRPr="000C6F6B">
        <w:t>(</w:t>
      </w:r>
      <w:r w:rsidRPr="000C6F6B">
        <w:rPr>
          <w:rFonts w:hint="eastAsia"/>
          <w:i/>
        </w:rPr>
        <w:t>a</w:t>
      </w:r>
      <w:r w:rsidRPr="000C6F6B">
        <w:t>，</w:t>
      </w:r>
      <w:r w:rsidRPr="000C6F6B">
        <w:rPr>
          <w:i/>
        </w:rPr>
        <w:t>b</w:t>
      </w:r>
      <w:r w:rsidRPr="000C6F6B">
        <w:t>)</w:t>
      </w:r>
      <w:r w:rsidRPr="000C6F6B">
        <w:rPr>
          <w:rFonts w:ascii="宋体" w:hAnsi="宋体" w:hint="eastAsia"/>
        </w:rPr>
        <w:t>，连接</w:t>
      </w:r>
      <w:r w:rsidRPr="000C6F6B">
        <w:rPr>
          <w:i/>
        </w:rPr>
        <w:t>AG</w:t>
      </w:r>
      <w:r w:rsidRPr="000C6F6B">
        <w:rPr>
          <w:rFonts w:ascii="宋体" w:hAnsi="宋体"/>
        </w:rPr>
        <w:t>、</w:t>
      </w:r>
      <w:r w:rsidRPr="000C6F6B">
        <w:rPr>
          <w:i/>
        </w:rPr>
        <w:t>GC</w:t>
      </w:r>
    </w:p>
    <w:p w:rsidR="008A3B7F" w:rsidRPr="000C6F6B" w:rsidRDefault="001E5125" w:rsidP="008A3B7F">
      <w:pPr>
        <w:tabs>
          <w:tab w:val="left" w:pos="4785"/>
        </w:tabs>
      </w:pPr>
      <w:r w:rsidRPr="000C6F6B">
        <w:rPr>
          <w:rFonts w:ascii="宋体" w:hAnsi="宋体" w:hint="eastAsia"/>
        </w:rPr>
        <w:t xml:space="preserve">     </w:t>
      </w:r>
      <w:r w:rsidRPr="000C6F6B">
        <w:rPr>
          <w:rFonts w:ascii="宋体" w:hAnsi="宋体" w:hint="eastAsia"/>
        </w:rPr>
        <w:t>∵</w:t>
      </w:r>
      <w:r w:rsidRPr="000C6F6B">
        <w:rPr>
          <w:rFonts w:hint="eastAsia"/>
          <w:i/>
        </w:rPr>
        <w:t>S</w:t>
      </w:r>
      <w:r w:rsidRPr="000C6F6B">
        <w:rPr>
          <w:rFonts w:hint="eastAsia"/>
          <w:vertAlign w:val="subscript"/>
        </w:rPr>
        <w:t>梯形</w:t>
      </w:r>
      <w:r w:rsidRPr="000C6F6B">
        <w:rPr>
          <w:rFonts w:hint="eastAsia"/>
          <w:i/>
          <w:vertAlign w:val="subscript"/>
        </w:rPr>
        <w:t>AOHG</w:t>
      </w:r>
      <w:r w:rsidRPr="000C6F6B">
        <w:rPr>
          <w:rFonts w:hint="eastAsia"/>
        </w:rPr>
        <w:t xml:space="preserve"> = 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1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2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hint="eastAsia"/>
          <w:i/>
        </w:rPr>
        <w:t xml:space="preserve">a </w:t>
      </w:r>
      <w:r w:rsidRPr="000C6F6B">
        <w:rPr>
          <w:rFonts w:hint="eastAsia"/>
        </w:rPr>
        <w:t>(</w:t>
      </w:r>
      <w:r w:rsidRPr="000C6F6B">
        <w:rPr>
          <w:rFonts w:hint="eastAsia"/>
          <w:i/>
        </w:rPr>
        <w:t>b</w:t>
      </w:r>
      <w:r w:rsidRPr="000C6F6B">
        <w:rPr>
          <w:rFonts w:hint="eastAsia"/>
        </w:rPr>
        <w:t>+6),</w:t>
      </w:r>
    </w:p>
    <w:p w:rsidR="008A3B7F" w:rsidRPr="000C6F6B" w:rsidRDefault="001E5125" w:rsidP="008A3B7F">
      <w:pPr>
        <w:tabs>
          <w:tab w:val="left" w:pos="4785"/>
        </w:tabs>
      </w:pPr>
      <w:r w:rsidRPr="000C6F6B">
        <w:rPr>
          <w:rFonts w:hint="eastAsia"/>
        </w:rPr>
        <w:t xml:space="preserve">       </w:t>
      </w:r>
      <w:r w:rsidRPr="000C6F6B">
        <w:rPr>
          <w:rFonts w:hint="eastAsia"/>
          <w:i/>
          <w:iCs/>
        </w:rPr>
        <w:t>S</w:t>
      </w:r>
      <w:r w:rsidRPr="000C6F6B">
        <w:rPr>
          <w:rFonts w:hint="eastAsia"/>
          <w:vertAlign w:val="subscript"/>
        </w:rPr>
        <w:t>△</w:t>
      </w:r>
      <w:r w:rsidRPr="000C6F6B">
        <w:rPr>
          <w:rFonts w:hint="eastAsia"/>
          <w:vertAlign w:val="subscript"/>
        </w:rPr>
        <w:t xml:space="preserve">CHG  </w:t>
      </w:r>
      <w:r w:rsidRPr="000C6F6B">
        <w:rPr>
          <w:rFonts w:hint="eastAsia"/>
        </w:rPr>
        <w:t xml:space="preserve">= 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1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2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hint="eastAsia"/>
        </w:rPr>
        <w:t>(6</w:t>
      </w:r>
      <w:r w:rsidRPr="000C6F6B">
        <w:t>–</w:t>
      </w:r>
      <w:r w:rsidRPr="000C6F6B">
        <w:rPr>
          <w:rFonts w:hint="eastAsia"/>
        </w:rPr>
        <w:t xml:space="preserve"> a)b</w:t>
      </w:r>
    </w:p>
    <w:p w:rsidR="008A3B7F" w:rsidRPr="000C6F6B" w:rsidRDefault="001E5125" w:rsidP="008A3B7F">
      <w:pPr>
        <w:tabs>
          <w:tab w:val="left" w:pos="4785"/>
        </w:tabs>
        <w:rPr>
          <w:rFonts w:ascii="宋体" w:hAnsi="宋体"/>
        </w:rPr>
      </w:pPr>
      <w:r w:rsidRPr="000C6F6B">
        <w:rPr>
          <w:rFonts w:hint="eastAsia"/>
        </w:rPr>
        <w:t xml:space="preserve">     </w:t>
      </w:r>
      <w:r w:rsidRPr="000C6F6B">
        <w:rPr>
          <w:rFonts w:hint="eastAsia"/>
        </w:rPr>
        <w:t>∴</w:t>
      </w:r>
      <w:r w:rsidRPr="000C6F6B">
        <w:rPr>
          <w:rFonts w:hint="eastAsia"/>
          <w:i/>
          <w:iCs/>
        </w:rPr>
        <w:t>S</w:t>
      </w:r>
      <w:r w:rsidRPr="000C6F6B">
        <w:rPr>
          <w:rFonts w:hint="eastAsia"/>
          <w:vertAlign w:val="subscript"/>
        </w:rPr>
        <w:t>四边形</w:t>
      </w:r>
      <w:r w:rsidRPr="000C6F6B">
        <w:rPr>
          <w:rFonts w:hint="eastAsia"/>
          <w:vertAlign w:val="subscript"/>
        </w:rPr>
        <w:t xml:space="preserve">AOCG  </w:t>
      </w:r>
      <w:r w:rsidRPr="000C6F6B">
        <w:rPr>
          <w:rFonts w:hint="eastAsia"/>
        </w:rPr>
        <w:t xml:space="preserve">= 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1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2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hint="eastAsia"/>
        </w:rPr>
        <w:t xml:space="preserve">a (b+6) </w:t>
      </w:r>
      <w:r w:rsidRPr="000C6F6B">
        <w:t>+</w:t>
      </w:r>
      <w:r w:rsidRPr="000C6F6B">
        <w:rPr>
          <w:rFonts w:hint="eastAsia"/>
        </w:rPr>
        <w:t xml:space="preserve"> 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1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2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hint="eastAsia"/>
        </w:rPr>
        <w:t>(6</w:t>
      </w:r>
      <w:r w:rsidRPr="000C6F6B">
        <w:t>–</w:t>
      </w:r>
      <w:r w:rsidRPr="000C6F6B">
        <w:rPr>
          <w:rFonts w:hint="eastAsia"/>
        </w:rPr>
        <w:t xml:space="preserve"> a)b=3(</w:t>
      </w:r>
      <w:proofErr w:type="spellStart"/>
      <w:r w:rsidRPr="000C6F6B">
        <w:rPr>
          <w:rFonts w:hint="eastAsia"/>
        </w:rPr>
        <w:t>a</w:t>
      </w:r>
      <w:r w:rsidRPr="000C6F6B">
        <w:t>+</w:t>
      </w:r>
      <w:r w:rsidRPr="000C6F6B">
        <w:rPr>
          <w:rFonts w:hint="eastAsia"/>
        </w:rPr>
        <w:t>b</w:t>
      </w:r>
      <w:proofErr w:type="spellEnd"/>
      <w:r w:rsidRPr="000C6F6B">
        <w:rPr>
          <w:rFonts w:hint="eastAsia"/>
        </w:rPr>
        <w:t>)</w:t>
      </w:r>
    </w:p>
    <w:p w:rsidR="008A3B7F" w:rsidRPr="000C6F6B" w:rsidRDefault="001E5125" w:rsidP="008A3B7F">
      <w:pPr>
        <w:tabs>
          <w:tab w:val="left" w:pos="4785"/>
        </w:tabs>
      </w:pPr>
      <w:r w:rsidRPr="000C6F6B">
        <w:rPr>
          <w:rFonts w:ascii="宋体" w:hAnsi="宋体" w:hint="eastAsia"/>
        </w:rPr>
        <w:t xml:space="preserve">     </w:t>
      </w:r>
      <w:r w:rsidRPr="000C6F6B">
        <w:rPr>
          <w:rFonts w:ascii="宋体" w:hAnsi="宋体" w:hint="eastAsia"/>
        </w:rPr>
        <w:t>∵</w:t>
      </w:r>
      <w:r w:rsidRPr="000C6F6B">
        <w:rPr>
          <w:rFonts w:hint="eastAsia"/>
          <w:i/>
          <w:iCs/>
        </w:rPr>
        <w:t>S</w:t>
      </w:r>
      <w:r w:rsidRPr="000C6F6B">
        <w:rPr>
          <w:rFonts w:hint="eastAsia"/>
          <w:vertAlign w:val="subscript"/>
        </w:rPr>
        <w:t>△</w:t>
      </w:r>
      <w:r w:rsidRPr="000C6F6B">
        <w:rPr>
          <w:rFonts w:hint="eastAsia"/>
          <w:vertAlign w:val="subscript"/>
        </w:rPr>
        <w:t xml:space="preserve">AGC </w:t>
      </w:r>
      <w:r w:rsidRPr="000C6F6B">
        <w:rPr>
          <w:rFonts w:hint="eastAsia"/>
        </w:rPr>
        <w:t xml:space="preserve">= </w:t>
      </w:r>
      <w:r w:rsidRPr="000C6F6B">
        <w:rPr>
          <w:rFonts w:hint="eastAsia"/>
          <w:i/>
          <w:iCs/>
        </w:rPr>
        <w:t>S</w:t>
      </w:r>
      <w:r w:rsidRPr="000C6F6B">
        <w:rPr>
          <w:rFonts w:hint="eastAsia"/>
          <w:vertAlign w:val="subscript"/>
        </w:rPr>
        <w:t>四边形</w:t>
      </w:r>
      <w:r w:rsidRPr="000C6F6B">
        <w:rPr>
          <w:rFonts w:hint="eastAsia"/>
          <w:i/>
          <w:iCs/>
          <w:vertAlign w:val="subscript"/>
        </w:rPr>
        <w:t>AOCG</w:t>
      </w:r>
      <w:r w:rsidRPr="000C6F6B">
        <w:rPr>
          <w:rFonts w:hint="eastAsia"/>
          <w:vertAlign w:val="subscript"/>
        </w:rPr>
        <w:t xml:space="preserve"> </w:t>
      </w:r>
      <w:r w:rsidRPr="000C6F6B">
        <w:t>–</w:t>
      </w:r>
      <w:r w:rsidRPr="000C6F6B">
        <w:rPr>
          <w:rFonts w:hint="eastAsia"/>
          <w:i/>
          <w:iCs/>
        </w:rPr>
        <w:t>S</w:t>
      </w:r>
      <w:r w:rsidRPr="000C6F6B">
        <w:rPr>
          <w:rFonts w:hint="eastAsia"/>
          <w:vertAlign w:val="subscript"/>
        </w:rPr>
        <w:t>△</w:t>
      </w:r>
      <w:r w:rsidRPr="000C6F6B">
        <w:rPr>
          <w:rFonts w:hint="eastAsia"/>
          <w:i/>
          <w:iCs/>
          <w:vertAlign w:val="subscript"/>
        </w:rPr>
        <w:t>AOC</w:t>
      </w:r>
      <w:r w:rsidRPr="000C6F6B">
        <w:rPr>
          <w:rFonts w:hint="eastAsia"/>
        </w:rPr>
        <w:t>且</w:t>
      </w:r>
      <w:r w:rsidRPr="000C6F6B">
        <w:rPr>
          <w:rFonts w:hint="eastAsia"/>
          <w:i/>
          <w:iCs/>
        </w:rPr>
        <w:t>S</w:t>
      </w:r>
      <w:r w:rsidRPr="000C6F6B">
        <w:rPr>
          <w:rFonts w:hint="eastAsia"/>
          <w:vertAlign w:val="subscript"/>
        </w:rPr>
        <w:t>△</w:t>
      </w:r>
      <w:r w:rsidRPr="000C6F6B">
        <w:rPr>
          <w:rFonts w:hint="eastAsia"/>
          <w:i/>
          <w:iCs/>
          <w:vertAlign w:val="subscript"/>
        </w:rPr>
        <w:t>AP</w:t>
      </w:r>
      <w:r w:rsidRPr="000C6F6B">
        <w:rPr>
          <w:rFonts w:hint="eastAsia"/>
          <w:vertAlign w:val="subscript"/>
        </w:rPr>
        <w:t>E</w:t>
      </w:r>
      <w:r w:rsidRPr="000C6F6B">
        <w:rPr>
          <w:rFonts w:hint="eastAsia"/>
        </w:rPr>
        <w:t xml:space="preserve">= </w:t>
      </w:r>
      <w:r w:rsidRPr="000C6F6B">
        <w:rPr>
          <w:rFonts w:hint="eastAsia"/>
          <w:i/>
          <w:iCs/>
        </w:rPr>
        <w:t>S</w:t>
      </w:r>
      <w:r w:rsidRPr="000C6F6B">
        <w:rPr>
          <w:rFonts w:hint="eastAsia"/>
          <w:vertAlign w:val="subscript"/>
        </w:rPr>
        <w:t>△</w:t>
      </w:r>
      <w:r w:rsidRPr="000C6F6B">
        <w:rPr>
          <w:rFonts w:hint="eastAsia"/>
          <w:i/>
          <w:iCs/>
          <w:vertAlign w:val="subscript"/>
        </w:rPr>
        <w:t>AGC</w:t>
      </w:r>
    </w:p>
    <w:p w:rsidR="008A3B7F" w:rsidRPr="000C6F6B" w:rsidRDefault="001E5125" w:rsidP="008A3B7F">
      <w:pPr>
        <w:tabs>
          <w:tab w:val="left" w:pos="4785"/>
        </w:tabs>
      </w:pPr>
      <w:r>
        <w:lastRenderedPageBreak/>
        <w:pict>
          <v:shape id="图片 304" o:spid="_x0000_s1177" type="#_x0000_t75" alt="学科网(www.zxxk.com)--教育资源门户，提供试卷、教案、课件、论文、素材及各类教学资源下载，还有大量而丰富的教学相关资讯！" style="position:absolute;margin-left:255.75pt;margin-top:10.95pt;width:174.4pt;height:154.5pt;z-index:-5">
            <v:imagedata r:id="rId187" o:title="" croptop="1987f" cropbottom="5536f" cropleft="5587f" cropright="2483f"/>
          </v:shape>
        </w:pict>
      </w:r>
      <w:r w:rsidRPr="000C6F6B">
        <w:rPr>
          <w:rFonts w:hint="eastAsia"/>
        </w:rPr>
        <w:t xml:space="preserve">    </w:t>
      </w:r>
      <w:r w:rsidRPr="000C6F6B">
        <w:rPr>
          <w:rFonts w:hint="eastAsia"/>
        </w:rPr>
        <w:t>∴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27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4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hint="eastAsia"/>
        </w:rPr>
        <w:t xml:space="preserve"> =3(</w:t>
      </w:r>
      <w:r w:rsidR="008A3BBF">
        <w:pict>
          <v:shape id="_x0000_i1132" type="#_x0000_t75" alt="学科网(www.zxxk.com)--教育资源门户，提供试卷、教案、课件、论文、素材及各类教学资源下载，还有大量而丰富的教学相关资讯！" style="width:1.5pt;height:1.5pt">
            <v:imagedata r:id="rId45" o:title="530105444803"/>
          </v:shape>
        </w:pict>
      </w:r>
      <w:proofErr w:type="spellStart"/>
      <w:r w:rsidRPr="000C6F6B">
        <w:rPr>
          <w:rFonts w:hint="eastAsia"/>
          <w:i/>
          <w:iCs/>
        </w:rPr>
        <w:t>a</w:t>
      </w:r>
      <w:r w:rsidRPr="000C6F6B">
        <w:rPr>
          <w:rFonts w:hint="eastAsia"/>
        </w:rPr>
        <w:t>+</w:t>
      </w:r>
      <w:r w:rsidRPr="000C6F6B">
        <w:rPr>
          <w:rFonts w:hint="eastAsia"/>
          <w:i/>
          <w:iCs/>
        </w:rPr>
        <w:t>b</w:t>
      </w:r>
      <w:proofErr w:type="spellEnd"/>
      <w:r w:rsidRPr="000C6F6B">
        <w:rPr>
          <w:rFonts w:hint="eastAsia"/>
        </w:rPr>
        <w:t>)</w:t>
      </w:r>
      <w:r w:rsidRPr="000C6F6B">
        <w:t>–</w:t>
      </w:r>
      <w:r w:rsidRPr="000C6F6B">
        <w:rPr>
          <w:rFonts w:hint="eastAsia"/>
        </w:rPr>
        <w:t>18</w:t>
      </w:r>
      <w:r w:rsidRPr="000C6F6B">
        <w:rPr>
          <w:rFonts w:ascii="宋体" w:hAnsi="宋体"/>
        </w:rPr>
        <w:t>．</w:t>
      </w:r>
      <w:r w:rsidRPr="000C6F6B">
        <w:rPr>
          <w:rFonts w:ascii="楷体_GB2312" w:eastAsia="楷体_GB2312" w:hAnsi="宋体" w:hint="eastAsia"/>
        </w:rPr>
        <w:t>---------------------------11</w:t>
      </w:r>
      <w:r w:rsidRPr="000C6F6B">
        <w:rPr>
          <w:rFonts w:ascii="楷体_GB2312" w:eastAsia="楷体_GB2312" w:hAnsi="宋体" w:hint="eastAsia"/>
        </w:rPr>
        <w:t>分</w:t>
      </w:r>
    </w:p>
    <w:p w:rsidR="008A3B7F" w:rsidRPr="000C6F6B" w:rsidRDefault="001E5125" w:rsidP="008A3B7F">
      <w:pPr>
        <w:ind w:firstLineChars="200" w:firstLine="420"/>
        <w:rPr>
          <w:rFonts w:ascii="宋体" w:hAnsi="宋体"/>
        </w:rPr>
      </w:pPr>
      <w:r w:rsidRPr="000C6F6B">
        <w:rPr>
          <w:rFonts w:ascii="宋体" w:hAnsi="宋体" w:hint="eastAsia"/>
        </w:rPr>
        <w:t>∵点</w:t>
      </w:r>
      <w:r w:rsidRPr="000C6F6B">
        <w:rPr>
          <w:i/>
        </w:rPr>
        <w:t>G</w:t>
      </w:r>
      <w:r w:rsidRPr="000C6F6B">
        <w:t>(</w:t>
      </w:r>
      <w:r w:rsidRPr="000C6F6B">
        <w:rPr>
          <w:rFonts w:hint="eastAsia"/>
          <w:i/>
        </w:rPr>
        <w:t>a</w:t>
      </w:r>
      <w:r w:rsidRPr="000C6F6B">
        <w:t>，</w:t>
      </w:r>
      <w:r w:rsidRPr="000C6F6B">
        <w:rPr>
          <w:i/>
        </w:rPr>
        <w:t>b</w:t>
      </w:r>
      <w:r w:rsidRPr="000C6F6B">
        <w:t>)</w:t>
      </w:r>
      <w:r w:rsidRPr="000C6F6B">
        <w:rPr>
          <w:rFonts w:ascii="宋体" w:hAnsi="宋体"/>
        </w:rPr>
        <w:t>在抛物线</w:t>
      </w:r>
      <w:r w:rsidRPr="000C6F6B">
        <w:rPr>
          <w:rFonts w:hint="eastAsia"/>
          <w:i/>
        </w:rPr>
        <w:t>y</w:t>
      </w:r>
      <w:r w:rsidRPr="000C6F6B">
        <w:rPr>
          <w:rFonts w:hint="eastAsia"/>
        </w:rPr>
        <w:t xml:space="preserve">= </w:t>
      </w:r>
      <w:r w:rsidRPr="000C6F6B">
        <w:t>–</w:t>
      </w:r>
      <w:r w:rsidRPr="000C6F6B">
        <w:rPr>
          <w:rFonts w:hint="eastAsia"/>
        </w:rPr>
        <w:t xml:space="preserve"> 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1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3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hint="eastAsia"/>
          <w:i/>
        </w:rPr>
        <w:t>x</w:t>
      </w:r>
      <w:r w:rsidRPr="000C6F6B">
        <w:rPr>
          <w:rFonts w:hint="eastAsia"/>
          <w:vertAlign w:val="superscript"/>
        </w:rPr>
        <w:t>2</w:t>
      </w:r>
      <w:r w:rsidRPr="000C6F6B">
        <w:t>+</w:t>
      </w:r>
      <w:r w:rsidRPr="000C6F6B">
        <w:rPr>
          <w:rFonts w:hint="eastAsia"/>
          <w:i/>
        </w:rPr>
        <w:t>x</w:t>
      </w:r>
      <w:r w:rsidRPr="000C6F6B">
        <w:t>+</w:t>
      </w:r>
      <w:r w:rsidRPr="000C6F6B">
        <w:rPr>
          <w:rFonts w:hint="eastAsia"/>
        </w:rPr>
        <w:t>6</w:t>
      </w:r>
      <w:r w:rsidRPr="000C6F6B">
        <w:rPr>
          <w:rFonts w:ascii="宋体" w:hAnsi="宋体"/>
        </w:rPr>
        <w:t>的</w:t>
      </w:r>
      <w:proofErr w:type="gramStart"/>
      <w:r w:rsidRPr="000C6F6B">
        <w:rPr>
          <w:rFonts w:ascii="宋体" w:hAnsi="宋体"/>
        </w:rPr>
        <w:t>图象</w:t>
      </w:r>
      <w:proofErr w:type="gramEnd"/>
      <w:r w:rsidRPr="000C6F6B">
        <w:rPr>
          <w:rFonts w:ascii="宋体" w:hAnsi="宋体"/>
        </w:rPr>
        <w:t>上，</w:t>
      </w:r>
    </w:p>
    <w:p w:rsidR="008A3B7F" w:rsidRPr="000C6F6B" w:rsidRDefault="001E5125" w:rsidP="008A3B7F">
      <w:pPr>
        <w:ind w:firstLineChars="100" w:firstLine="210"/>
      </w:pPr>
      <w:r w:rsidRPr="000C6F6B">
        <w:rPr>
          <w:rFonts w:ascii="宋体" w:hAnsi="宋体" w:hint="eastAsia"/>
        </w:rPr>
        <w:t xml:space="preserve">  </w:t>
      </w:r>
      <w:r w:rsidRPr="000C6F6B">
        <w:rPr>
          <w:rFonts w:ascii="宋体" w:hAnsi="宋体" w:hint="eastAsia"/>
        </w:rPr>
        <w:t>∴</w:t>
      </w:r>
      <w:r w:rsidRPr="000C6F6B">
        <w:rPr>
          <w:rFonts w:hint="eastAsia"/>
          <w:i/>
        </w:rPr>
        <w:t>b</w:t>
      </w:r>
      <w:r w:rsidRPr="000C6F6B">
        <w:rPr>
          <w:rFonts w:hint="eastAsia"/>
        </w:rPr>
        <w:t xml:space="preserve">= </w:t>
      </w:r>
      <w:r w:rsidRPr="000C6F6B">
        <w:t>–</w:t>
      </w:r>
      <w:r w:rsidRPr="000C6F6B">
        <w:rPr>
          <w:rFonts w:hint="eastAsia"/>
        </w:rPr>
        <w:t xml:space="preserve"> 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1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3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hint="eastAsia"/>
          <w:i/>
        </w:rPr>
        <w:t>a</w:t>
      </w:r>
      <w:r w:rsidRPr="000C6F6B">
        <w:rPr>
          <w:rFonts w:hint="eastAsia"/>
          <w:vertAlign w:val="superscript"/>
        </w:rPr>
        <w:t>2</w:t>
      </w:r>
      <w:r w:rsidRPr="000C6F6B">
        <w:t>+</w:t>
      </w:r>
      <w:r w:rsidRPr="000C6F6B">
        <w:rPr>
          <w:rFonts w:hint="eastAsia"/>
          <w:i/>
        </w:rPr>
        <w:t>a</w:t>
      </w:r>
      <w:r w:rsidRPr="000C6F6B">
        <w:t>+</w:t>
      </w:r>
      <w:r w:rsidRPr="000C6F6B">
        <w:rPr>
          <w:rFonts w:hint="eastAsia"/>
        </w:rPr>
        <w:t>6.</w:t>
      </w:r>
    </w:p>
    <w:p w:rsidR="008A3B7F" w:rsidRPr="000C6F6B" w:rsidRDefault="001E5125" w:rsidP="008A3B7F">
      <w:pPr>
        <w:ind w:firstLineChars="100" w:firstLine="210"/>
      </w:pPr>
      <w:r w:rsidRPr="000C6F6B">
        <w:rPr>
          <w:rFonts w:hint="eastAsia"/>
        </w:rPr>
        <w:t xml:space="preserve">  </w:t>
      </w:r>
      <w:r w:rsidRPr="000C6F6B">
        <w:rPr>
          <w:rFonts w:hint="eastAsia"/>
        </w:rPr>
        <w:t>∴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27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4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hint="eastAsia"/>
        </w:rPr>
        <w:t xml:space="preserve"> = 3(</w:t>
      </w:r>
      <w:r w:rsidRPr="000C6F6B">
        <w:rPr>
          <w:rFonts w:hint="eastAsia"/>
          <w:i/>
        </w:rPr>
        <w:t>a</w:t>
      </w:r>
      <w:r w:rsidRPr="000C6F6B">
        <w:rPr>
          <w:rFonts w:hint="eastAsia"/>
        </w:rPr>
        <w:t xml:space="preserve"> </w:t>
      </w:r>
      <w:r w:rsidRPr="000C6F6B">
        <w:t>–</w:t>
      </w:r>
      <w:r w:rsidRPr="000C6F6B">
        <w:rPr>
          <w:rFonts w:hint="eastAsia"/>
        </w:rPr>
        <w:t xml:space="preserve"> 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1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3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hint="eastAsia"/>
          <w:i/>
        </w:rPr>
        <w:t>a</w:t>
      </w:r>
      <w:r w:rsidRPr="000C6F6B">
        <w:rPr>
          <w:rFonts w:hint="eastAsia"/>
          <w:vertAlign w:val="superscript"/>
        </w:rPr>
        <w:t>2</w:t>
      </w:r>
      <w:r w:rsidRPr="000C6F6B">
        <w:t>+</w:t>
      </w:r>
      <w:r w:rsidRPr="000C6F6B">
        <w:rPr>
          <w:rFonts w:hint="eastAsia"/>
          <w:i/>
        </w:rPr>
        <w:t>a</w:t>
      </w:r>
      <w:r w:rsidRPr="000C6F6B">
        <w:t>+</w:t>
      </w:r>
      <w:r w:rsidRPr="000C6F6B">
        <w:rPr>
          <w:rFonts w:hint="eastAsia"/>
        </w:rPr>
        <w:t>6)</w:t>
      </w:r>
      <w:r w:rsidRPr="000C6F6B">
        <w:t>–</w:t>
      </w:r>
      <w:r w:rsidRPr="000C6F6B">
        <w:rPr>
          <w:rFonts w:hint="eastAsia"/>
        </w:rPr>
        <w:t>18</w:t>
      </w:r>
    </w:p>
    <w:p w:rsidR="008A3B7F" w:rsidRPr="000C6F6B" w:rsidRDefault="001E5125" w:rsidP="008A3B7F">
      <w:pPr>
        <w:ind w:firstLineChars="100" w:firstLine="210"/>
      </w:pPr>
      <w:r w:rsidRPr="000C6F6B">
        <w:rPr>
          <w:rFonts w:ascii="宋体" w:hAnsi="宋体" w:hint="eastAsia"/>
        </w:rPr>
        <w:t xml:space="preserve">  </w:t>
      </w:r>
      <w:r w:rsidRPr="000C6F6B">
        <w:rPr>
          <w:rFonts w:ascii="宋体" w:hAnsi="宋体" w:hint="eastAsia"/>
        </w:rPr>
        <w:t>化简，得</w:t>
      </w:r>
      <w:r w:rsidRPr="000C6F6B">
        <w:rPr>
          <w:rFonts w:hint="eastAsia"/>
        </w:rPr>
        <w:t>4</w:t>
      </w:r>
      <w:r w:rsidRPr="000C6F6B">
        <w:rPr>
          <w:rFonts w:hint="eastAsia"/>
          <w:i/>
        </w:rPr>
        <w:t>a</w:t>
      </w:r>
      <w:r w:rsidRPr="000C6F6B">
        <w:rPr>
          <w:rFonts w:hint="eastAsia"/>
          <w:vertAlign w:val="superscript"/>
        </w:rPr>
        <w:t>2</w:t>
      </w:r>
      <w:r w:rsidRPr="000C6F6B">
        <w:t>–</w:t>
      </w:r>
      <w:r w:rsidRPr="000C6F6B">
        <w:rPr>
          <w:rFonts w:hint="eastAsia"/>
        </w:rPr>
        <w:t>24</w:t>
      </w:r>
      <w:r w:rsidRPr="000C6F6B">
        <w:rPr>
          <w:rFonts w:hint="eastAsia"/>
          <w:i/>
        </w:rPr>
        <w:t>a</w:t>
      </w:r>
      <w:r w:rsidRPr="000C6F6B">
        <w:rPr>
          <w:rFonts w:hint="eastAsia"/>
        </w:rPr>
        <w:t>+27=0</w:t>
      </w:r>
    </w:p>
    <w:p w:rsidR="008A3B7F" w:rsidRPr="000C6F6B" w:rsidRDefault="001E5125" w:rsidP="008A3B7F">
      <w:pPr>
        <w:ind w:firstLineChars="100" w:firstLine="210"/>
      </w:pPr>
      <w:r w:rsidRPr="000C6F6B">
        <w:rPr>
          <w:rFonts w:hint="eastAsia"/>
        </w:rPr>
        <w:t xml:space="preserve">  </w:t>
      </w:r>
      <w:r w:rsidRPr="000C6F6B">
        <w:rPr>
          <w:rFonts w:hint="eastAsia"/>
        </w:rPr>
        <w:t>解得</w:t>
      </w:r>
      <w:r w:rsidRPr="000C6F6B">
        <w:rPr>
          <w:rFonts w:hint="eastAsia"/>
          <w:i/>
        </w:rPr>
        <w:t>a</w:t>
      </w:r>
      <w:r w:rsidRPr="000C6F6B">
        <w:rPr>
          <w:rFonts w:hint="eastAsia"/>
          <w:vertAlign w:val="subscript"/>
        </w:rPr>
        <w:t>1</w:t>
      </w:r>
      <w:r w:rsidRPr="000C6F6B">
        <w:rPr>
          <w:rFonts w:hint="eastAsia"/>
        </w:rPr>
        <w:t xml:space="preserve">= 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3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2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hint="eastAsia"/>
        </w:rPr>
        <w:t>，</w:t>
      </w:r>
      <w:r w:rsidRPr="000C6F6B">
        <w:rPr>
          <w:rFonts w:hint="eastAsia"/>
          <w:i/>
        </w:rPr>
        <w:t>a</w:t>
      </w:r>
      <w:r w:rsidRPr="000C6F6B">
        <w:rPr>
          <w:rFonts w:hint="eastAsia"/>
          <w:vertAlign w:val="subscript"/>
        </w:rPr>
        <w:t>2</w:t>
      </w:r>
      <w:r w:rsidRPr="000C6F6B">
        <w:rPr>
          <w:rFonts w:hint="eastAsia"/>
        </w:rPr>
        <w:t xml:space="preserve">= 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9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2</w:instrText>
      </w:r>
      <w:r w:rsidRPr="000C6F6B">
        <w:rPr>
          <w:sz w:val="20"/>
        </w:rPr>
        <w:instrText>)</w:instrText>
      </w:r>
      <w:r w:rsidRPr="000C6F6B">
        <w:fldChar w:fldCharType="end"/>
      </w:r>
    </w:p>
    <w:p w:rsidR="008A3B7F" w:rsidRPr="000C6F6B" w:rsidRDefault="001E5125" w:rsidP="008A3B7F">
      <w:pPr>
        <w:ind w:firstLineChars="200" w:firstLine="420"/>
        <w:rPr>
          <w:rFonts w:ascii="宋体" w:hAnsi="宋体"/>
        </w:rPr>
      </w:pPr>
      <w:r w:rsidRPr="000C6F6B">
        <w:rPr>
          <w:rFonts w:ascii="宋体" w:hAnsi="宋体" w:hint="eastAsia"/>
        </w:rPr>
        <w:t>故点</w:t>
      </w:r>
      <w:r w:rsidRPr="000C6F6B">
        <w:rPr>
          <w:i/>
        </w:rPr>
        <w:t>G</w:t>
      </w:r>
      <w:r w:rsidRPr="000C6F6B">
        <w:rPr>
          <w:rFonts w:ascii="宋体" w:hAnsi="宋体"/>
        </w:rPr>
        <w:t>的坐标为</w:t>
      </w:r>
      <w:r w:rsidRPr="000C6F6B">
        <w:rPr>
          <w:rFonts w:ascii="宋体" w:hAnsi="宋体"/>
        </w:rPr>
        <w:t>(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3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2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ascii="宋体" w:hAnsi="宋体" w:hint="eastAsia"/>
        </w:rPr>
        <w:t>,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27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4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ascii="宋体" w:hAnsi="宋体"/>
        </w:rPr>
        <w:t>)</w:t>
      </w:r>
      <w:r w:rsidRPr="000C6F6B">
        <w:rPr>
          <w:rFonts w:ascii="宋体" w:hAnsi="宋体"/>
        </w:rPr>
        <w:t>或</w:t>
      </w:r>
      <w:r w:rsidRPr="000C6F6B">
        <w:rPr>
          <w:rFonts w:ascii="宋体" w:hAnsi="宋体"/>
        </w:rPr>
        <w:t>(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9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2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ascii="宋体" w:hAnsi="宋体"/>
        </w:rPr>
        <w:t>，</w:t>
      </w:r>
      <w:r w:rsidRPr="000C6F6B">
        <w:fldChar w:fldCharType="begin"/>
      </w:r>
      <w:r w:rsidRPr="000C6F6B">
        <w:instrText xml:space="preserve"> eq \f</w:instrText>
      </w:r>
      <w:r w:rsidRPr="000C6F6B">
        <w:rPr>
          <w:sz w:val="20"/>
        </w:rPr>
        <w:instrText>(</w:instrText>
      </w:r>
      <w:r w:rsidRPr="000C6F6B">
        <w:rPr>
          <w:rFonts w:hint="eastAsia"/>
          <w:sz w:val="20"/>
        </w:rPr>
        <w:instrText>15</w:instrText>
      </w:r>
      <w:r w:rsidRPr="000C6F6B">
        <w:rPr>
          <w:sz w:val="20"/>
        </w:rPr>
        <w:instrText>,</w:instrText>
      </w:r>
      <w:r w:rsidRPr="000C6F6B">
        <w:rPr>
          <w:rFonts w:hint="eastAsia"/>
          <w:sz w:val="20"/>
        </w:rPr>
        <w:instrText>4</w:instrText>
      </w:r>
      <w:r w:rsidRPr="000C6F6B">
        <w:rPr>
          <w:sz w:val="20"/>
        </w:rPr>
        <w:instrText>)</w:instrText>
      </w:r>
      <w:r w:rsidRPr="000C6F6B">
        <w:fldChar w:fldCharType="end"/>
      </w:r>
      <w:r w:rsidRPr="000C6F6B">
        <w:rPr>
          <w:rFonts w:ascii="宋体" w:hAnsi="宋体"/>
        </w:rPr>
        <w:t>)</w:t>
      </w:r>
      <w:r w:rsidRPr="000C6F6B">
        <w:rPr>
          <w:rFonts w:ascii="宋体" w:hAnsi="宋体"/>
        </w:rPr>
        <w:t>．</w:t>
      </w:r>
      <w:r w:rsidR="008A3BBF">
        <w:rPr>
          <w:rFonts w:ascii="宋体" w:hAnsi="宋体"/>
        </w:rPr>
        <w:pict>
          <v:shape id="_x0000_i1133" type="#_x0000_t75" alt="学科网(www.zxxk.com)--教育资源门户，提供试卷、教案、课件、论文、素材及各类教学资源下载，还有大量而丰富的教学相关资讯！" style="width:1.5pt;height:1.5pt">
            <v:imagedata r:id="rId45" o:title="530105444803"/>
          </v:shape>
        </w:pict>
      </w:r>
      <w:r w:rsidRPr="000C6F6B">
        <w:rPr>
          <w:rFonts w:ascii="宋体" w:hAnsi="宋体"/>
        </w:rPr>
        <w:t xml:space="preserve">  </w:t>
      </w:r>
      <w:r w:rsidRPr="000C6F6B">
        <w:rPr>
          <w:rFonts w:ascii="楷体_GB2312" w:eastAsia="楷体_GB2312" w:hAnsi="宋体" w:hint="eastAsia"/>
        </w:rPr>
        <w:t>----------------------------------</w:t>
      </w:r>
      <w:r w:rsidRPr="000C6F6B">
        <w:rPr>
          <w:rFonts w:ascii="楷体_GB2312" w:eastAsia="楷体_GB2312" w:hint="eastAsia"/>
        </w:rPr>
        <w:t>12</w:t>
      </w:r>
      <w:r w:rsidRPr="000C6F6B">
        <w:rPr>
          <w:rFonts w:ascii="楷体_GB2312" w:eastAsia="楷体_GB2312" w:hAnsi="宋体" w:hint="eastAsia"/>
        </w:rPr>
        <w:t>分</w:t>
      </w:r>
    </w:p>
    <w:p w:rsidR="008A3B7F" w:rsidRPr="000C6F6B" w:rsidRDefault="001E5125" w:rsidP="008A3B7F">
      <w:pPr>
        <w:rPr>
          <w:rFonts w:ascii="仿宋" w:eastAsia="仿宋" w:hAnsi="仿宋"/>
        </w:rPr>
      </w:pPr>
      <w:r w:rsidRPr="000C6F6B">
        <w:rPr>
          <w:rFonts w:ascii="宋体" w:hAnsi="Calibri" w:cs="宋体" w:hint="eastAsia"/>
          <w:b/>
          <w:bCs/>
          <w:lang w:val="zh-CN"/>
        </w:rPr>
        <w:t>说明</w:t>
      </w:r>
      <w:r w:rsidRPr="000C6F6B">
        <w:rPr>
          <w:rFonts w:ascii="宋体" w:hAnsi="Calibri" w:cs="宋体" w:hint="eastAsia"/>
          <w:lang w:val="zh-CN"/>
        </w:rPr>
        <w:t>：</w:t>
      </w:r>
      <w:r w:rsidRPr="000C6F6B">
        <w:rPr>
          <w:rFonts w:ascii="仿宋" w:eastAsia="仿宋" w:hAnsi="仿宋" w:cs="方正楷体简体" w:hint="eastAsia"/>
          <w:lang w:val="zh-CN"/>
        </w:rPr>
        <w:t>本参考答案给出了一种解题方法，其它正确方法应参考标准给出相应</w:t>
      </w:r>
    </w:p>
    <w:p w:rsidR="008A3B7F" w:rsidRPr="000C6F6B" w:rsidRDefault="001E5125" w:rsidP="008A3B7F"/>
    <w:p w:rsidR="008A3B7F" w:rsidRPr="000C6F6B" w:rsidRDefault="001E5125" w:rsidP="008A3B7F">
      <w:pPr>
        <w:adjustRightInd w:val="0"/>
        <w:snapToGrid w:val="0"/>
      </w:pPr>
    </w:p>
    <w:p w:rsidR="00980034" w:rsidRPr="008A3B7F" w:rsidRDefault="001E5125" w:rsidP="008A3B7F"/>
    <w:sectPr w:rsidR="00980034" w:rsidRPr="008A3B7F" w:rsidSect="008A3B7F">
      <w:headerReference w:type="even" r:id="rId188"/>
      <w:headerReference w:type="default" r:id="rId189"/>
      <w:footerReference w:type="even" r:id="rId190"/>
      <w:footerReference w:type="default" r:id="rId191"/>
      <w:headerReference w:type="first" r:id="rId192"/>
      <w:footerReference w:type="first" r:id="rId193"/>
      <w:pgSz w:w="11906" w:h="16838"/>
      <w:pgMar w:top="1417" w:right="1417" w:bottom="1417" w:left="1417" w:header="850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125" w:rsidRDefault="001E5125">
      <w:pPr>
        <w:spacing w:line="240" w:lineRule="auto"/>
      </w:pPr>
      <w:r>
        <w:separator/>
      </w:r>
    </w:p>
  </w:endnote>
  <w:endnote w:type="continuationSeparator" w:id="0">
    <w:p w:rsidR="001E5125" w:rsidRDefault="001E51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1E" w:rsidRPr="00540F1E" w:rsidRDefault="001E5125" w:rsidP="00540F1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1E" w:rsidRPr="008A3BBF" w:rsidRDefault="001E5125" w:rsidP="008A3BB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1E" w:rsidRPr="00540F1E" w:rsidRDefault="001E5125" w:rsidP="00540F1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125" w:rsidRDefault="001E5125">
      <w:pPr>
        <w:spacing w:line="240" w:lineRule="auto"/>
      </w:pPr>
      <w:r>
        <w:separator/>
      </w:r>
    </w:p>
  </w:footnote>
  <w:footnote w:type="continuationSeparator" w:id="0">
    <w:p w:rsidR="001E5125" w:rsidRDefault="001E51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1E" w:rsidRPr="00540F1E" w:rsidRDefault="001E5125" w:rsidP="00540F1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1E" w:rsidRPr="008A3BBF" w:rsidRDefault="001E5125" w:rsidP="008A3BB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1E" w:rsidRPr="00540F1E" w:rsidRDefault="001E5125" w:rsidP="00540F1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2"/>
      <w:lvlText w:val="%1."/>
      <w:lvlJc w:val="left"/>
      <w:pPr>
        <w:tabs>
          <w:tab w:val="left" w:pos="1080"/>
        </w:tabs>
        <w:ind w:left="1080" w:hanging="360"/>
      </w:pPr>
      <w:rPr>
        <w:rFonts w:cs="Times New Roman"/>
      </w:r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20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1698367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3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8CE804C"/>
    <w:multiLevelType w:val="singleLevel"/>
    <w:tmpl w:val="28CE804C"/>
    <w:lvl w:ilvl="0">
      <w:start w:val="2"/>
      <w:numFmt w:val="decimal"/>
      <w:suff w:val="nothing"/>
      <w:lvlText w:val="（%1）"/>
      <w:lvlJc w:val="left"/>
    </w:lvl>
  </w:abstractNum>
  <w:abstractNum w:abstractNumId="7">
    <w:nsid w:val="2A765D58"/>
    <w:multiLevelType w:val="singleLevel"/>
    <w:tmpl w:val="2A765D58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2"/>
  </w:num>
  <w:num w:numId="11">
    <w:abstractNumId w:val="0"/>
  </w:num>
  <w:num w:numId="12">
    <w:abstractNumId w:val="3"/>
  </w:num>
  <w:num w:numId="13">
    <w:abstractNumId w:val="1"/>
  </w:num>
  <w:num w:numId="14">
    <w:abstractNumId w:val="4"/>
  </w:num>
  <w:num w:numId="15">
    <w:abstractNumId w:val="5"/>
  </w:num>
  <w:num w:numId="16">
    <w:abstractNumId w:val="2"/>
  </w:num>
  <w:num w:numId="17">
    <w:abstractNumId w:val="0"/>
  </w:num>
  <w:num w:numId="18">
    <w:abstractNumId w:val="3"/>
  </w:num>
  <w:num w:numId="19">
    <w:abstractNumId w:val="1"/>
  </w:num>
  <w:num w:numId="20">
    <w:abstractNumId w:val="4"/>
  </w:num>
  <w:num w:numId="21">
    <w:abstractNumId w:val="5"/>
  </w:num>
  <w:num w:numId="22">
    <w:abstractNumId w:val="2"/>
  </w:num>
  <w:num w:numId="23">
    <w:abstractNumId w:val="0"/>
  </w:num>
  <w:num w:numId="24">
    <w:abstractNumId w:val="3"/>
  </w:num>
  <w:num w:numId="25">
    <w:abstractNumId w:val="0"/>
  </w:num>
  <w:num w:numId="26">
    <w:abstractNumId w:val="1"/>
  </w:num>
  <w:num w:numId="27">
    <w:abstractNumId w:val="5"/>
  </w:num>
  <w:num w:numId="28">
    <w:abstractNumId w:val="2"/>
  </w:num>
  <w:num w:numId="29">
    <w:abstractNumId w:val="3"/>
  </w:num>
  <w:num w:numId="30">
    <w:abstractNumId w:val="6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oNotTrackMoves/>
  <w:defaultTabStop w:val="720"/>
  <w:drawingGridHorizontalSpacing w:val="105"/>
  <w:displayHorizontalDrawingGridEvery w:val="2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3D0D"/>
    <w:rsid w:val="001E5125"/>
    <w:rsid w:val="002E77E6"/>
    <w:rsid w:val="008A3BBF"/>
    <w:rsid w:val="00983D0D"/>
    <w:rsid w:val="00C9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50"/>
        <o:r id="V:Rule2" type="connector" idref="#_x0000_s1052"/>
        <o:r id="V:Rule3" type="connector" idref="#_x0000_s105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6C1F95"/>
    <w:pPr>
      <w:spacing w:line="360" w:lineRule="auto"/>
    </w:pPr>
    <w:rPr>
      <w:sz w:val="21"/>
      <w:szCs w:val="21"/>
    </w:rPr>
  </w:style>
  <w:style w:type="paragraph" w:styleId="1">
    <w:name w:val="heading 1"/>
    <w:basedOn w:val="a0"/>
    <w:next w:val="a0"/>
    <w:link w:val="1Char"/>
    <w:uiPriority w:val="99"/>
    <w:qFormat/>
    <w:rsid w:val="006C1F95"/>
    <w:pPr>
      <w:keepNext/>
      <w:keepLines/>
      <w:spacing w:before="480"/>
      <w:outlineLvl w:val="0"/>
    </w:pPr>
    <w:rPr>
      <w:rFonts w:eastAsia="黑体"/>
      <w:b/>
      <w:bCs/>
      <w:color w:val="365F91"/>
      <w:sz w:val="30"/>
      <w:szCs w:val="30"/>
    </w:rPr>
  </w:style>
  <w:style w:type="paragraph" w:styleId="21">
    <w:name w:val="heading 2"/>
    <w:basedOn w:val="a0"/>
    <w:next w:val="a0"/>
    <w:link w:val="2Char"/>
    <w:uiPriority w:val="99"/>
    <w:qFormat/>
    <w:rsid w:val="006C1F95"/>
    <w:pPr>
      <w:keepNext/>
      <w:keepLines/>
      <w:pageBreakBefore/>
      <w:spacing w:before="200"/>
      <w:jc w:val="center"/>
      <w:outlineLvl w:val="1"/>
    </w:pPr>
    <w:rPr>
      <w:b/>
      <w:bCs/>
      <w:sz w:val="28"/>
      <w:szCs w:val="28"/>
    </w:rPr>
  </w:style>
  <w:style w:type="paragraph" w:styleId="31">
    <w:name w:val="heading 3"/>
    <w:basedOn w:val="a0"/>
    <w:next w:val="a0"/>
    <w:link w:val="3Char"/>
    <w:uiPriority w:val="99"/>
    <w:qFormat/>
    <w:rsid w:val="006C1F95"/>
    <w:pPr>
      <w:keepNext/>
      <w:keepLines/>
      <w:spacing w:before="200"/>
      <w:jc w:val="center"/>
      <w:outlineLvl w:val="2"/>
    </w:pPr>
    <w:rPr>
      <w:rFonts w:eastAsia="黑体"/>
      <w:b/>
      <w:bCs/>
      <w:sz w:val="26"/>
      <w:szCs w:val="26"/>
    </w:rPr>
  </w:style>
  <w:style w:type="paragraph" w:styleId="4">
    <w:name w:val="heading 4"/>
    <w:basedOn w:val="a0"/>
    <w:next w:val="a0"/>
    <w:link w:val="4Char"/>
    <w:uiPriority w:val="99"/>
    <w:qFormat/>
    <w:rsid w:val="006C1F95"/>
    <w:pPr>
      <w:keepNext/>
      <w:keepLines/>
      <w:spacing w:before="200"/>
      <w:outlineLvl w:val="3"/>
    </w:pPr>
    <w:rPr>
      <w:rFonts w:eastAsia="黑体"/>
      <w:b/>
      <w:bCs/>
      <w:i/>
      <w:iCs/>
      <w:color w:val="4F81BD"/>
    </w:rPr>
  </w:style>
  <w:style w:type="paragraph" w:styleId="5">
    <w:name w:val="heading 5"/>
    <w:basedOn w:val="a0"/>
    <w:next w:val="a0"/>
    <w:link w:val="5Char"/>
    <w:uiPriority w:val="99"/>
    <w:qFormat/>
    <w:rsid w:val="006C1F95"/>
    <w:pPr>
      <w:keepNext/>
      <w:keepLines/>
      <w:spacing w:before="200"/>
      <w:outlineLvl w:val="4"/>
    </w:pPr>
    <w:rPr>
      <w:rFonts w:eastAsia="黑体"/>
      <w:color w:val="243F60"/>
    </w:rPr>
  </w:style>
  <w:style w:type="paragraph" w:styleId="6">
    <w:name w:val="heading 6"/>
    <w:basedOn w:val="a0"/>
    <w:next w:val="a0"/>
    <w:link w:val="6Char"/>
    <w:uiPriority w:val="99"/>
    <w:qFormat/>
    <w:rsid w:val="006C1F95"/>
    <w:pPr>
      <w:keepNext/>
      <w:keepLines/>
      <w:spacing w:before="200"/>
      <w:outlineLvl w:val="5"/>
    </w:pPr>
    <w:rPr>
      <w:rFonts w:eastAsia="黑体"/>
      <w:i/>
      <w:iCs/>
      <w:color w:val="243F60"/>
    </w:rPr>
  </w:style>
  <w:style w:type="paragraph" w:styleId="7">
    <w:name w:val="heading 7"/>
    <w:basedOn w:val="a0"/>
    <w:next w:val="a0"/>
    <w:link w:val="7Char"/>
    <w:uiPriority w:val="99"/>
    <w:qFormat/>
    <w:rsid w:val="006C1F95"/>
    <w:pPr>
      <w:keepNext/>
      <w:keepLines/>
      <w:spacing w:before="200"/>
      <w:outlineLvl w:val="6"/>
    </w:pPr>
    <w:rPr>
      <w:rFonts w:eastAsia="黑体"/>
      <w:i/>
      <w:iCs/>
      <w:color w:val="404040"/>
    </w:rPr>
  </w:style>
  <w:style w:type="paragraph" w:styleId="8">
    <w:name w:val="heading 8"/>
    <w:basedOn w:val="a0"/>
    <w:next w:val="a0"/>
    <w:link w:val="8Char"/>
    <w:uiPriority w:val="99"/>
    <w:qFormat/>
    <w:rsid w:val="006C1F95"/>
    <w:pPr>
      <w:keepNext/>
      <w:keepLines/>
      <w:spacing w:before="200"/>
      <w:outlineLvl w:val="7"/>
    </w:pPr>
    <w:rPr>
      <w:rFonts w:eastAsia="黑体"/>
      <w:color w:val="4F81BD"/>
      <w:sz w:val="20"/>
      <w:szCs w:val="20"/>
    </w:rPr>
  </w:style>
  <w:style w:type="paragraph" w:styleId="9">
    <w:name w:val="heading 9"/>
    <w:basedOn w:val="a0"/>
    <w:next w:val="a0"/>
    <w:link w:val="9Char"/>
    <w:uiPriority w:val="99"/>
    <w:qFormat/>
    <w:rsid w:val="006C1F95"/>
    <w:pPr>
      <w:keepNext/>
      <w:keepLines/>
      <w:spacing w:before="200"/>
      <w:outlineLvl w:val="8"/>
    </w:pPr>
    <w:rPr>
      <w:rFonts w:eastAsia="黑体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6C1F95"/>
    <w:rPr>
      <w:rFonts w:ascii="Times New Roman" w:eastAsia="黑体" w:hAnsi="Times New Roman" w:cs="Times New Roman"/>
      <w:b/>
      <w:bCs/>
      <w:color w:val="365F91"/>
      <w:sz w:val="30"/>
      <w:szCs w:val="30"/>
    </w:rPr>
  </w:style>
  <w:style w:type="character" w:customStyle="1" w:styleId="2Char">
    <w:name w:val="标题 2 Char"/>
    <w:link w:val="21"/>
    <w:uiPriority w:val="99"/>
    <w:locked/>
    <w:rsid w:val="006C1F95"/>
    <w:rPr>
      <w:rFonts w:ascii="Times New Roman" w:hAnsi="Times New Roman" w:cs="Times New Roman"/>
      <w:b/>
      <w:bCs/>
      <w:sz w:val="28"/>
      <w:szCs w:val="28"/>
    </w:rPr>
  </w:style>
  <w:style w:type="character" w:customStyle="1" w:styleId="3Char">
    <w:name w:val="标题 3 Char"/>
    <w:link w:val="31"/>
    <w:uiPriority w:val="99"/>
    <w:locked/>
    <w:rsid w:val="006C1F95"/>
    <w:rPr>
      <w:rFonts w:ascii="Times New Roman" w:eastAsia="黑体" w:hAnsi="Times New Roman" w:cs="Times New Roman"/>
      <w:b/>
      <w:bCs/>
      <w:sz w:val="26"/>
      <w:szCs w:val="26"/>
    </w:rPr>
  </w:style>
  <w:style w:type="character" w:customStyle="1" w:styleId="4Char">
    <w:name w:val="标题 4 Char"/>
    <w:link w:val="4"/>
    <w:uiPriority w:val="99"/>
    <w:locked/>
    <w:rsid w:val="006C1F95"/>
    <w:rPr>
      <w:rFonts w:ascii="Times New Roman" w:eastAsia="黑体" w:hAnsi="Times New Roman" w:cs="Times New Roman"/>
      <w:b/>
      <w:bCs/>
      <w:i/>
      <w:iCs/>
      <w:color w:val="4F81BD"/>
    </w:rPr>
  </w:style>
  <w:style w:type="character" w:customStyle="1" w:styleId="5Char">
    <w:name w:val="标题 5 Char"/>
    <w:link w:val="5"/>
    <w:uiPriority w:val="99"/>
    <w:locked/>
    <w:rsid w:val="006C1F95"/>
    <w:rPr>
      <w:rFonts w:ascii="Times New Roman" w:eastAsia="黑体" w:hAnsi="Times New Roman" w:cs="Times New Roman"/>
      <w:color w:val="243F60"/>
    </w:rPr>
  </w:style>
  <w:style w:type="character" w:customStyle="1" w:styleId="6Char">
    <w:name w:val="标题 6 Char"/>
    <w:link w:val="6"/>
    <w:uiPriority w:val="99"/>
    <w:semiHidden/>
    <w:locked/>
    <w:rsid w:val="006C1F95"/>
    <w:rPr>
      <w:rFonts w:ascii="Times New Roman" w:eastAsia="黑体" w:hAnsi="Times New Roman" w:cs="Times New Roman"/>
      <w:i/>
      <w:iCs/>
      <w:color w:val="243F60"/>
    </w:rPr>
  </w:style>
  <w:style w:type="character" w:customStyle="1" w:styleId="7Char">
    <w:name w:val="标题 7 Char"/>
    <w:link w:val="7"/>
    <w:uiPriority w:val="99"/>
    <w:semiHidden/>
    <w:locked/>
    <w:rsid w:val="006C1F95"/>
    <w:rPr>
      <w:rFonts w:ascii="Times New Roman" w:eastAsia="黑体" w:hAnsi="Times New Roman" w:cs="Times New Roman"/>
      <w:i/>
      <w:iCs/>
      <w:color w:val="404040"/>
    </w:rPr>
  </w:style>
  <w:style w:type="character" w:customStyle="1" w:styleId="8Char">
    <w:name w:val="标题 8 Char"/>
    <w:link w:val="8"/>
    <w:uiPriority w:val="99"/>
    <w:semiHidden/>
    <w:locked/>
    <w:rsid w:val="006C1F95"/>
    <w:rPr>
      <w:rFonts w:ascii="Times New Roman" w:eastAsia="黑体" w:hAnsi="Times New Roman" w:cs="Times New Roman"/>
      <w:color w:val="4F81BD"/>
      <w:sz w:val="20"/>
      <w:szCs w:val="20"/>
    </w:rPr>
  </w:style>
  <w:style w:type="character" w:customStyle="1" w:styleId="9Char">
    <w:name w:val="标题 9 Char"/>
    <w:link w:val="9"/>
    <w:uiPriority w:val="99"/>
    <w:semiHidden/>
    <w:locked/>
    <w:rsid w:val="006C1F95"/>
    <w:rPr>
      <w:rFonts w:ascii="Times New Roman" w:eastAsia="黑体" w:hAnsi="Times New Roman" w:cs="Times New Roman"/>
      <w:i/>
      <w:iCs/>
      <w:color w:val="404040"/>
      <w:sz w:val="20"/>
      <w:szCs w:val="20"/>
    </w:rPr>
  </w:style>
  <w:style w:type="paragraph" w:styleId="32">
    <w:name w:val="List 3"/>
    <w:basedOn w:val="a0"/>
    <w:uiPriority w:val="99"/>
    <w:rsid w:val="006C1F95"/>
    <w:pPr>
      <w:ind w:left="1080" w:hanging="360"/>
      <w:contextualSpacing/>
    </w:pPr>
  </w:style>
  <w:style w:type="paragraph" w:styleId="20">
    <w:name w:val="List Number 2"/>
    <w:basedOn w:val="a0"/>
    <w:uiPriority w:val="99"/>
    <w:rsid w:val="006C1F95"/>
    <w:pPr>
      <w:numPr>
        <w:numId w:val="7"/>
      </w:numPr>
      <w:contextualSpacing/>
    </w:pPr>
  </w:style>
  <w:style w:type="paragraph" w:styleId="a4">
    <w:name w:val="macro"/>
    <w:link w:val="Char"/>
    <w:uiPriority w:val="99"/>
    <w:rsid w:val="006C1F9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360" w:lineRule="auto"/>
    </w:pPr>
    <w:rPr>
      <w:rFonts w:ascii="Courier" w:hAnsi="Courier"/>
    </w:rPr>
  </w:style>
  <w:style w:type="character" w:customStyle="1" w:styleId="Char">
    <w:name w:val="宏文本 Char"/>
    <w:link w:val="a4"/>
    <w:uiPriority w:val="99"/>
    <w:locked/>
    <w:rsid w:val="006C1F95"/>
    <w:rPr>
      <w:rFonts w:ascii="Courier" w:hAnsi="Courier"/>
      <w:lang w:val="en-US" w:eastAsia="zh-CN" w:bidi="ar-SA"/>
    </w:rPr>
  </w:style>
  <w:style w:type="paragraph" w:styleId="a">
    <w:name w:val="List Number"/>
    <w:basedOn w:val="a0"/>
    <w:uiPriority w:val="99"/>
    <w:rsid w:val="006C1F95"/>
    <w:pPr>
      <w:numPr>
        <w:numId w:val="8"/>
      </w:numPr>
      <w:tabs>
        <w:tab w:val="left" w:pos="360"/>
      </w:tabs>
      <w:contextualSpacing/>
    </w:pPr>
  </w:style>
  <w:style w:type="paragraph" w:styleId="a5">
    <w:name w:val="caption"/>
    <w:basedOn w:val="a0"/>
    <w:next w:val="a0"/>
    <w:uiPriority w:val="99"/>
    <w:qFormat/>
    <w:rsid w:val="006C1F95"/>
    <w:pPr>
      <w:spacing w:line="240" w:lineRule="auto"/>
    </w:pPr>
    <w:rPr>
      <w:b/>
      <w:bCs/>
      <w:color w:val="4F81BD"/>
      <w:sz w:val="18"/>
      <w:szCs w:val="18"/>
    </w:rPr>
  </w:style>
  <w:style w:type="paragraph" w:styleId="a6">
    <w:name w:val="List Bullet"/>
    <w:basedOn w:val="a0"/>
    <w:uiPriority w:val="99"/>
    <w:rsid w:val="006C1F95"/>
    <w:pPr>
      <w:tabs>
        <w:tab w:val="left" w:pos="360"/>
      </w:tabs>
      <w:ind w:left="360" w:hanging="360"/>
      <w:contextualSpacing/>
    </w:pPr>
  </w:style>
  <w:style w:type="paragraph" w:styleId="33">
    <w:name w:val="Body Text 3"/>
    <w:basedOn w:val="a0"/>
    <w:link w:val="3Char0"/>
    <w:uiPriority w:val="99"/>
    <w:rsid w:val="006C1F95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3"/>
    <w:uiPriority w:val="99"/>
    <w:locked/>
    <w:rsid w:val="006C1F95"/>
    <w:rPr>
      <w:rFonts w:cs="Times New Roman"/>
      <w:sz w:val="16"/>
      <w:szCs w:val="16"/>
    </w:rPr>
  </w:style>
  <w:style w:type="paragraph" w:styleId="3">
    <w:name w:val="List Bullet 3"/>
    <w:basedOn w:val="a0"/>
    <w:uiPriority w:val="99"/>
    <w:rsid w:val="006C1F95"/>
    <w:pPr>
      <w:numPr>
        <w:numId w:val="10"/>
      </w:numPr>
      <w:contextualSpacing/>
    </w:pPr>
  </w:style>
  <w:style w:type="paragraph" w:styleId="a7">
    <w:name w:val="Body Text"/>
    <w:basedOn w:val="a0"/>
    <w:link w:val="Char0"/>
    <w:uiPriority w:val="99"/>
    <w:rsid w:val="006C1F95"/>
    <w:pPr>
      <w:spacing w:after="120"/>
    </w:pPr>
  </w:style>
  <w:style w:type="character" w:customStyle="1" w:styleId="Char0">
    <w:name w:val="正文文本 Char"/>
    <w:link w:val="a7"/>
    <w:uiPriority w:val="99"/>
    <w:locked/>
    <w:rsid w:val="006C1F95"/>
    <w:rPr>
      <w:rFonts w:cs="Times New Roman"/>
    </w:rPr>
  </w:style>
  <w:style w:type="paragraph" w:styleId="30">
    <w:name w:val="List Number 3"/>
    <w:basedOn w:val="a0"/>
    <w:uiPriority w:val="99"/>
    <w:rsid w:val="006C1F95"/>
    <w:pPr>
      <w:numPr>
        <w:numId w:val="9"/>
      </w:numPr>
      <w:tabs>
        <w:tab w:val="clear" w:pos="360"/>
        <w:tab w:val="left" w:pos="1080"/>
      </w:tabs>
      <w:ind w:left="1080"/>
      <w:contextualSpacing/>
    </w:pPr>
  </w:style>
  <w:style w:type="paragraph" w:styleId="22">
    <w:name w:val="List 2"/>
    <w:basedOn w:val="a0"/>
    <w:uiPriority w:val="99"/>
    <w:rsid w:val="006C1F95"/>
    <w:pPr>
      <w:ind w:left="720" w:hanging="360"/>
      <w:contextualSpacing/>
    </w:pPr>
  </w:style>
  <w:style w:type="paragraph" w:styleId="a8">
    <w:name w:val="List Continue"/>
    <w:basedOn w:val="a0"/>
    <w:uiPriority w:val="99"/>
    <w:rsid w:val="006C1F95"/>
    <w:pPr>
      <w:spacing w:after="120"/>
      <w:ind w:left="360"/>
      <w:contextualSpacing/>
    </w:pPr>
  </w:style>
  <w:style w:type="paragraph" w:styleId="2">
    <w:name w:val="List Bullet 2"/>
    <w:basedOn w:val="a0"/>
    <w:uiPriority w:val="99"/>
    <w:rsid w:val="006C1F95"/>
    <w:pPr>
      <w:numPr>
        <w:numId w:val="11"/>
      </w:numPr>
      <w:tabs>
        <w:tab w:val="clear" w:pos="1080"/>
        <w:tab w:val="left" w:pos="720"/>
      </w:tabs>
      <w:ind w:left="720"/>
      <w:contextualSpacing/>
    </w:pPr>
  </w:style>
  <w:style w:type="paragraph" w:styleId="a9">
    <w:name w:val="Plain Text"/>
    <w:basedOn w:val="a0"/>
    <w:link w:val="Char1"/>
    <w:uiPriority w:val="99"/>
    <w:semiHidden/>
    <w:locked/>
    <w:rsid w:val="006C1F95"/>
    <w:rPr>
      <w:rFonts w:ascii="宋体" w:hAnsi="Courier New" w:cs="Courier New"/>
    </w:rPr>
  </w:style>
  <w:style w:type="character" w:customStyle="1" w:styleId="Char1">
    <w:name w:val="纯文本 Char"/>
    <w:link w:val="a9"/>
    <w:uiPriority w:val="99"/>
    <w:semiHidden/>
    <w:locked/>
    <w:rsid w:val="00514FA7"/>
    <w:rPr>
      <w:rFonts w:ascii="宋体" w:hAnsi="Courier New" w:cs="Courier New"/>
      <w:kern w:val="0"/>
      <w:sz w:val="21"/>
      <w:szCs w:val="21"/>
    </w:rPr>
  </w:style>
  <w:style w:type="paragraph" w:styleId="aa">
    <w:name w:val="footer"/>
    <w:basedOn w:val="a0"/>
    <w:link w:val="Char2"/>
    <w:uiPriority w:val="99"/>
    <w:rsid w:val="006C1F9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link w:val="aa"/>
    <w:uiPriority w:val="99"/>
    <w:locked/>
    <w:rsid w:val="006C1F95"/>
    <w:rPr>
      <w:rFonts w:cs="Times New Roman"/>
      <w:sz w:val="18"/>
      <w:szCs w:val="18"/>
    </w:rPr>
  </w:style>
  <w:style w:type="paragraph" w:styleId="ab">
    <w:name w:val="header"/>
    <w:basedOn w:val="a0"/>
    <w:link w:val="Char3"/>
    <w:uiPriority w:val="99"/>
    <w:rsid w:val="006C1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3">
    <w:name w:val="页眉 Char"/>
    <w:link w:val="ab"/>
    <w:uiPriority w:val="99"/>
    <w:locked/>
    <w:rsid w:val="006C1F95"/>
    <w:rPr>
      <w:rFonts w:cs="Times New Roman"/>
      <w:sz w:val="18"/>
      <w:szCs w:val="18"/>
    </w:rPr>
  </w:style>
  <w:style w:type="paragraph" w:styleId="ac">
    <w:name w:val="Subtitle"/>
    <w:basedOn w:val="a0"/>
    <w:next w:val="a0"/>
    <w:link w:val="Char4"/>
    <w:uiPriority w:val="99"/>
    <w:qFormat/>
    <w:rsid w:val="006C1F95"/>
    <w:rPr>
      <w:rFonts w:eastAsia="黑体"/>
      <w:i/>
      <w:iCs/>
      <w:color w:val="4F81BD"/>
      <w:spacing w:val="15"/>
      <w:sz w:val="24"/>
      <w:szCs w:val="24"/>
    </w:rPr>
  </w:style>
  <w:style w:type="character" w:customStyle="1" w:styleId="Char4">
    <w:name w:val="副标题 Char"/>
    <w:link w:val="ac"/>
    <w:uiPriority w:val="99"/>
    <w:locked/>
    <w:rsid w:val="006C1F95"/>
    <w:rPr>
      <w:rFonts w:ascii="Times New Roman" w:eastAsia="黑体" w:hAnsi="Times New Roman" w:cs="Times New Roman"/>
      <w:i/>
      <w:iCs/>
      <w:color w:val="4F81BD"/>
      <w:spacing w:val="15"/>
      <w:sz w:val="24"/>
      <w:szCs w:val="24"/>
    </w:rPr>
  </w:style>
  <w:style w:type="paragraph" w:styleId="ad">
    <w:name w:val="List"/>
    <w:basedOn w:val="a0"/>
    <w:uiPriority w:val="99"/>
    <w:rsid w:val="006C1F95"/>
    <w:pPr>
      <w:ind w:left="360" w:hanging="360"/>
      <w:contextualSpacing/>
    </w:pPr>
  </w:style>
  <w:style w:type="paragraph" w:styleId="23">
    <w:name w:val="Body Text 2"/>
    <w:basedOn w:val="a0"/>
    <w:link w:val="2Char0"/>
    <w:uiPriority w:val="99"/>
    <w:rsid w:val="006C1F95"/>
    <w:pPr>
      <w:spacing w:after="120" w:line="480" w:lineRule="auto"/>
    </w:pPr>
  </w:style>
  <w:style w:type="character" w:customStyle="1" w:styleId="2Char0">
    <w:name w:val="正文文本 2 Char"/>
    <w:link w:val="23"/>
    <w:uiPriority w:val="99"/>
    <w:locked/>
    <w:rsid w:val="006C1F95"/>
    <w:rPr>
      <w:rFonts w:cs="Times New Roman"/>
    </w:rPr>
  </w:style>
  <w:style w:type="paragraph" w:styleId="24">
    <w:name w:val="List Continue 2"/>
    <w:basedOn w:val="a0"/>
    <w:uiPriority w:val="99"/>
    <w:rsid w:val="006C1F95"/>
    <w:pPr>
      <w:spacing w:after="120"/>
      <w:ind w:left="720"/>
      <w:contextualSpacing/>
    </w:pPr>
  </w:style>
  <w:style w:type="paragraph" w:styleId="34">
    <w:name w:val="List Continue 3"/>
    <w:basedOn w:val="a0"/>
    <w:uiPriority w:val="99"/>
    <w:rsid w:val="006C1F95"/>
    <w:pPr>
      <w:spacing w:after="120"/>
      <w:ind w:left="1080"/>
      <w:contextualSpacing/>
    </w:pPr>
  </w:style>
  <w:style w:type="paragraph" w:styleId="ae">
    <w:name w:val="Title"/>
    <w:basedOn w:val="a0"/>
    <w:next w:val="a0"/>
    <w:link w:val="Char5"/>
    <w:uiPriority w:val="99"/>
    <w:qFormat/>
    <w:rsid w:val="006C1F95"/>
    <w:pPr>
      <w:pBdr>
        <w:bottom w:val="single" w:sz="8" w:space="1" w:color="auto"/>
      </w:pBdr>
      <w:spacing w:after="300" w:line="240" w:lineRule="auto"/>
      <w:contextualSpacing/>
      <w:jc w:val="center"/>
    </w:pPr>
    <w:rPr>
      <w:rFonts w:eastAsia="黑体"/>
      <w:spacing w:val="5"/>
      <w:kern w:val="28"/>
      <w:sz w:val="32"/>
      <w:szCs w:val="52"/>
    </w:rPr>
  </w:style>
  <w:style w:type="character" w:customStyle="1" w:styleId="Char5">
    <w:name w:val="标题 Char"/>
    <w:link w:val="ae"/>
    <w:uiPriority w:val="99"/>
    <w:locked/>
    <w:rsid w:val="006C1F95"/>
    <w:rPr>
      <w:rFonts w:ascii="Times New Roman" w:eastAsia="黑体" w:hAnsi="Times New Roman" w:cs="Times New Roman"/>
      <w:spacing w:val="5"/>
      <w:kern w:val="28"/>
      <w:sz w:val="52"/>
      <w:szCs w:val="52"/>
    </w:rPr>
  </w:style>
  <w:style w:type="character" w:styleId="af">
    <w:name w:val="Strong"/>
    <w:uiPriority w:val="99"/>
    <w:qFormat/>
    <w:rsid w:val="006C1F95"/>
    <w:rPr>
      <w:rFonts w:cs="Times New Roman"/>
      <w:b/>
      <w:bCs/>
    </w:rPr>
  </w:style>
  <w:style w:type="character" w:styleId="af0">
    <w:name w:val="Emphasis"/>
    <w:uiPriority w:val="99"/>
    <w:qFormat/>
    <w:rsid w:val="006C1F95"/>
    <w:rPr>
      <w:rFonts w:cs="Times New Roman"/>
      <w:i/>
      <w:iCs/>
    </w:rPr>
  </w:style>
  <w:style w:type="table" w:styleId="af1">
    <w:name w:val="Table Grid"/>
    <w:basedOn w:val="a2"/>
    <w:uiPriority w:val="99"/>
    <w:rsid w:val="006C1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Light Shading"/>
    <w:basedOn w:val="a2"/>
    <w:uiPriority w:val="99"/>
    <w:rsid w:val="006C1F9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2"/>
    <w:uiPriority w:val="99"/>
    <w:rsid w:val="006C1F95"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2"/>
    <w:uiPriority w:val="99"/>
    <w:rsid w:val="006C1F95"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2"/>
    <w:uiPriority w:val="99"/>
    <w:rsid w:val="006C1F95"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2"/>
    <w:uiPriority w:val="99"/>
    <w:rsid w:val="006C1F95"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2"/>
    <w:uiPriority w:val="99"/>
    <w:rsid w:val="006C1F95"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2"/>
    <w:uiPriority w:val="99"/>
    <w:rsid w:val="006C1F95"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3">
    <w:name w:val="Light List"/>
    <w:basedOn w:val="a2"/>
    <w:uiPriority w:val="99"/>
    <w:rsid w:val="006C1F95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0">
    <w:name w:val="Light List Accent 1"/>
    <w:basedOn w:val="a2"/>
    <w:uiPriority w:val="99"/>
    <w:rsid w:val="006C1F95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0">
    <w:name w:val="Light List Accent 2"/>
    <w:basedOn w:val="a2"/>
    <w:uiPriority w:val="99"/>
    <w:rsid w:val="006C1F95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0">
    <w:name w:val="Light List Accent 3"/>
    <w:basedOn w:val="a2"/>
    <w:uiPriority w:val="99"/>
    <w:rsid w:val="006C1F95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0">
    <w:name w:val="Light List Accent 4"/>
    <w:basedOn w:val="a2"/>
    <w:uiPriority w:val="99"/>
    <w:rsid w:val="006C1F95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0">
    <w:name w:val="Light List Accent 5"/>
    <w:basedOn w:val="a2"/>
    <w:uiPriority w:val="99"/>
    <w:rsid w:val="006C1F95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0">
    <w:name w:val="Light List Accent 6"/>
    <w:basedOn w:val="a2"/>
    <w:uiPriority w:val="99"/>
    <w:rsid w:val="006C1F95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4">
    <w:name w:val="Light Grid"/>
    <w:basedOn w:val="a2"/>
    <w:uiPriority w:val="99"/>
    <w:rsid w:val="006C1F95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-11">
    <w:name w:val="Light Grid Accent 1"/>
    <w:basedOn w:val="a2"/>
    <w:uiPriority w:val="99"/>
    <w:rsid w:val="006C1F95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-21">
    <w:name w:val="Light Grid Accent 2"/>
    <w:basedOn w:val="a2"/>
    <w:uiPriority w:val="99"/>
    <w:rsid w:val="006C1F95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-31">
    <w:name w:val="Light Grid Accent 3"/>
    <w:basedOn w:val="a2"/>
    <w:uiPriority w:val="99"/>
    <w:rsid w:val="006C1F95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-41">
    <w:name w:val="Light Grid Accent 4"/>
    <w:basedOn w:val="a2"/>
    <w:uiPriority w:val="99"/>
    <w:rsid w:val="006C1F95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-51">
    <w:name w:val="Light Grid Accent 5"/>
    <w:basedOn w:val="a2"/>
    <w:uiPriority w:val="99"/>
    <w:rsid w:val="006C1F95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-61">
    <w:name w:val="Light Grid Accent 6"/>
    <w:basedOn w:val="a2"/>
    <w:uiPriority w:val="99"/>
    <w:rsid w:val="006C1F95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/>
      </w:pPr>
      <w:rPr>
        <w:rFonts w:ascii="Times New Roman" w:eastAsia="黑体" w:hAnsi="Times New Rom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ascii="Times New Roman" w:eastAsia="黑体" w:hAnsi="Times New Roman" w:cs="Times New Roman"/>
        <w:b/>
        <w:bCs/>
      </w:rPr>
    </w:tblStylePr>
    <w:tblStylePr w:type="lastCol">
      <w:rPr>
        <w:rFonts w:ascii="Times New Roman" w:eastAsia="黑体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10">
    <w:name w:val="Medium Shading 1"/>
    <w:basedOn w:val="a2"/>
    <w:uiPriority w:val="99"/>
    <w:rsid w:val="006C1F95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2"/>
    <w:uiPriority w:val="99"/>
    <w:rsid w:val="006C1F95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2"/>
    <w:uiPriority w:val="99"/>
    <w:rsid w:val="006C1F95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2"/>
    <w:uiPriority w:val="99"/>
    <w:rsid w:val="006C1F95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6EED5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2"/>
    <w:uiPriority w:val="99"/>
    <w:rsid w:val="006C1F95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D8E8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2"/>
    <w:uiPriority w:val="99"/>
    <w:rsid w:val="006C1F95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2"/>
    <w:uiPriority w:val="99"/>
    <w:rsid w:val="006C1F95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2"/>
    <w:uiPriority w:val="99"/>
    <w:rsid w:val="006C1F95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2"/>
    <w:uiPriority w:val="99"/>
    <w:rsid w:val="006C1F95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2"/>
    <w:uiPriority w:val="99"/>
    <w:rsid w:val="006C1F95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2"/>
    <w:uiPriority w:val="99"/>
    <w:rsid w:val="006C1F95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2"/>
    <w:uiPriority w:val="99"/>
    <w:rsid w:val="006C1F95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2"/>
    <w:uiPriority w:val="99"/>
    <w:rsid w:val="006C1F95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2"/>
    <w:uiPriority w:val="99"/>
    <w:rsid w:val="006C1F95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2"/>
    <w:uiPriority w:val="99"/>
    <w:rsid w:val="006C1F9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0C0C0"/>
      </w:tcPr>
    </w:tblStylePr>
  </w:style>
  <w:style w:type="table" w:styleId="1-10">
    <w:name w:val="Medium List 1 Accent 1"/>
    <w:basedOn w:val="a2"/>
    <w:uiPriority w:val="99"/>
    <w:rsid w:val="006C1F9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3DFEE"/>
      </w:tcPr>
    </w:tblStylePr>
  </w:style>
  <w:style w:type="table" w:styleId="1-20">
    <w:name w:val="Medium List 1 Accent 2"/>
    <w:basedOn w:val="a2"/>
    <w:uiPriority w:val="99"/>
    <w:rsid w:val="006C1F95"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shd w:val="clear" w:color="auto" w:fill="EFD3D2"/>
      </w:tcPr>
    </w:tblStylePr>
  </w:style>
  <w:style w:type="table" w:styleId="1-30">
    <w:name w:val="Medium List 1 Accent 3"/>
    <w:basedOn w:val="a2"/>
    <w:uiPriority w:val="99"/>
    <w:rsid w:val="006C1F95"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rPr>
        <w:rFonts w:cs="Times New Roman"/>
      </w:rPr>
      <w:tblPr/>
      <w:tcPr>
        <w:shd w:val="clear" w:color="auto" w:fill="E6EED5"/>
      </w:tcPr>
    </w:tblStylePr>
    <w:tblStylePr w:type="band1Horz">
      <w:rPr>
        <w:rFonts w:cs="Times New Roman"/>
      </w:rPr>
      <w:tblPr/>
      <w:tcPr>
        <w:shd w:val="clear" w:color="auto" w:fill="E6EED5"/>
      </w:tcPr>
    </w:tblStylePr>
  </w:style>
  <w:style w:type="table" w:styleId="1-40">
    <w:name w:val="Medium List 1 Accent 4"/>
    <w:basedOn w:val="a2"/>
    <w:uiPriority w:val="99"/>
    <w:rsid w:val="006C1F95"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rPr>
        <w:rFonts w:cs="Times New Roman"/>
      </w:rPr>
      <w:tblPr/>
      <w:tcPr>
        <w:shd w:val="clear" w:color="auto" w:fill="DFD8E8"/>
      </w:tcPr>
    </w:tblStylePr>
    <w:tblStylePr w:type="band1Horz">
      <w:rPr>
        <w:rFonts w:cs="Times New Roman"/>
      </w:rPr>
      <w:tblPr/>
      <w:tcPr>
        <w:shd w:val="clear" w:color="auto" w:fill="DFD8E8"/>
      </w:tcPr>
    </w:tblStylePr>
  </w:style>
  <w:style w:type="table" w:styleId="1-50">
    <w:name w:val="Medium List 1 Accent 5"/>
    <w:basedOn w:val="a2"/>
    <w:uiPriority w:val="99"/>
    <w:rsid w:val="006C1F95"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shd w:val="clear" w:color="auto" w:fill="D2EAF1"/>
      </w:tcPr>
    </w:tblStylePr>
  </w:style>
  <w:style w:type="table" w:styleId="1-60">
    <w:name w:val="Medium List 1 Accent 6"/>
    <w:basedOn w:val="a2"/>
    <w:uiPriority w:val="99"/>
    <w:rsid w:val="006C1F95"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Times New Roman" w:eastAsia="黑体" w:hAnsi="Times New Rom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shd w:val="clear" w:color="auto" w:fill="FDE4D0"/>
      </w:tcPr>
    </w:tblStylePr>
  </w:style>
  <w:style w:type="table" w:styleId="26">
    <w:name w:val="Medium List 2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10">
    <w:name w:val="Medium List 2 Accent 1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20">
    <w:name w:val="Medium List 2 Accent 2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30">
    <w:name w:val="Medium List 2 Accent 3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40">
    <w:name w:val="Medium List 2 Accent 4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50">
    <w:name w:val="Medium List 2 Accent 5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60">
    <w:name w:val="Medium List 2 Accent 6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12">
    <w:name w:val="Medium Grid 1"/>
    <w:basedOn w:val="a2"/>
    <w:uiPriority w:val="99"/>
    <w:rsid w:val="006C1F95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1-11">
    <w:name w:val="Medium Grid 1 Accent 1"/>
    <w:basedOn w:val="a2"/>
    <w:uiPriority w:val="99"/>
    <w:rsid w:val="006C1F95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1-21">
    <w:name w:val="Medium Grid 1 Accent 2"/>
    <w:basedOn w:val="a2"/>
    <w:uiPriority w:val="99"/>
    <w:rsid w:val="006C1F95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</w:style>
  <w:style w:type="table" w:styleId="1-31">
    <w:name w:val="Medium Grid 1 Accent 3"/>
    <w:basedOn w:val="a2"/>
    <w:uiPriority w:val="99"/>
    <w:rsid w:val="006C1F95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1-41">
    <w:name w:val="Medium Grid 1 Accent 4"/>
    <w:basedOn w:val="a2"/>
    <w:uiPriority w:val="99"/>
    <w:rsid w:val="006C1F95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</w:style>
  <w:style w:type="table" w:styleId="1-51">
    <w:name w:val="Medium Grid 1 Accent 5"/>
    <w:basedOn w:val="a2"/>
    <w:uiPriority w:val="99"/>
    <w:rsid w:val="006C1F95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table" w:styleId="1-61">
    <w:name w:val="Medium Grid 1 Accent 6"/>
    <w:basedOn w:val="a2"/>
    <w:uiPriority w:val="99"/>
    <w:rsid w:val="006C1F95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27">
    <w:name w:val="Medium Grid 2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rFonts w:cs="Times New Roman"/>
        <w:b/>
        <w:bCs/>
        <w:color w:val="000000"/>
      </w:rPr>
      <w:tblPr/>
      <w:tcPr>
        <w:shd w:val="clear" w:color="auto" w:fill="E6E6E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11">
    <w:name w:val="Medium Grid 2 Accent 1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2F8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21">
    <w:name w:val="Medium Grid 2 Accent 2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rFonts w:cs="Times New Roman"/>
        <w:b/>
        <w:bCs/>
        <w:color w:val="000000"/>
      </w:rPr>
      <w:tblPr/>
      <w:tcPr>
        <w:shd w:val="clear" w:color="auto" w:fill="F8EDED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31">
    <w:name w:val="Medium Grid 2 Accent 3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41">
    <w:name w:val="Medium Grid 2 Accent 4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rFonts w:cs="Times New Roman"/>
        <w:b/>
        <w:bCs/>
        <w:color w:val="000000"/>
      </w:rPr>
      <w:tblPr/>
      <w:tcPr>
        <w:shd w:val="clear" w:color="auto" w:fill="F2EFF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51">
    <w:name w:val="Medium Grid 2 Accent 5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61">
    <w:name w:val="Medium Grid 2 Accent 6"/>
    <w:basedOn w:val="a2"/>
    <w:uiPriority w:val="99"/>
    <w:rsid w:val="006C1F95"/>
    <w:rPr>
      <w:rFonts w:eastAsia="黑体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rFonts w:cs="Times New Roman"/>
        <w:b/>
        <w:bCs/>
        <w:color w:val="000000"/>
      </w:rPr>
      <w:tblPr/>
      <w:tcPr>
        <w:shd w:val="clear" w:color="auto" w:fill="FEF4E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35">
    <w:name w:val="Medium Grid 3"/>
    <w:basedOn w:val="a2"/>
    <w:uiPriority w:val="99"/>
    <w:rsid w:val="006C1F95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2"/>
    <w:uiPriority w:val="99"/>
    <w:rsid w:val="006C1F95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2"/>
    <w:uiPriority w:val="99"/>
    <w:rsid w:val="006C1F95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2"/>
    <w:uiPriority w:val="99"/>
    <w:rsid w:val="006C1F95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2"/>
    <w:uiPriority w:val="99"/>
    <w:rsid w:val="006C1F95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2"/>
    <w:uiPriority w:val="99"/>
    <w:rsid w:val="006C1F95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2"/>
    <w:uiPriority w:val="99"/>
    <w:rsid w:val="006C1F95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af5">
    <w:name w:val="Dark List"/>
    <w:basedOn w:val="a2"/>
    <w:uiPriority w:val="99"/>
    <w:rsid w:val="006C1F95"/>
    <w:rPr>
      <w:color w:val="FFFFFF"/>
    </w:rPr>
    <w:tblPr/>
    <w:tcPr>
      <w:shd w:val="clear" w:color="auto" w:fill="000000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2"/>
    <w:uiPriority w:val="99"/>
    <w:rsid w:val="006C1F95"/>
    <w:rPr>
      <w:color w:val="FFFFFF"/>
    </w:rPr>
    <w:tblPr/>
    <w:tcPr>
      <w:shd w:val="clear" w:color="auto" w:fill="4F81B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2">
    <w:name w:val="Dark List Accent 2"/>
    <w:basedOn w:val="a2"/>
    <w:uiPriority w:val="99"/>
    <w:rsid w:val="006C1F95"/>
    <w:rPr>
      <w:color w:val="FFFFFF"/>
    </w:rPr>
    <w:tblPr/>
    <w:tcPr>
      <w:shd w:val="clear" w:color="auto" w:fill="C0504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2">
    <w:name w:val="Dark List Accent 3"/>
    <w:basedOn w:val="a2"/>
    <w:uiPriority w:val="99"/>
    <w:rsid w:val="006C1F95"/>
    <w:rPr>
      <w:color w:val="FFFFFF"/>
    </w:rPr>
    <w:tblPr/>
    <w:tcPr>
      <w:shd w:val="clear" w:color="auto" w:fill="9BBB5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2">
    <w:name w:val="Dark List Accent 4"/>
    <w:basedOn w:val="a2"/>
    <w:uiPriority w:val="99"/>
    <w:rsid w:val="006C1F95"/>
    <w:rPr>
      <w:color w:val="FFFFFF"/>
    </w:rPr>
    <w:tblPr/>
    <w:tcPr>
      <w:shd w:val="clear" w:color="auto" w:fill="8064A2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2">
    <w:name w:val="Dark List Accent 5"/>
    <w:basedOn w:val="a2"/>
    <w:uiPriority w:val="99"/>
    <w:rsid w:val="006C1F95"/>
    <w:rPr>
      <w:color w:val="FFFFFF"/>
    </w:rPr>
    <w:tblPr/>
    <w:tcPr>
      <w:shd w:val="clear" w:color="auto" w:fill="4BACC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2">
    <w:name w:val="Dark List Accent 6"/>
    <w:basedOn w:val="a2"/>
    <w:uiPriority w:val="99"/>
    <w:rsid w:val="006C1F95"/>
    <w:rPr>
      <w:color w:val="FFFFFF"/>
    </w:rPr>
    <w:tblPr/>
    <w:tcPr>
      <w:shd w:val="clear" w:color="auto" w:fill="F7964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af6">
    <w:name w:val="Colorful Shading"/>
    <w:basedOn w:val="a2"/>
    <w:uiPriority w:val="99"/>
    <w:rsid w:val="006C1F95"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999999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13">
    <w:name w:val="Colorful Shading Accent 1"/>
    <w:basedOn w:val="a2"/>
    <w:uiPriority w:val="99"/>
    <w:rsid w:val="006C1F95"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cs="Times New Roman"/>
      </w:rPr>
      <w:tblPr/>
      <w:tcPr>
        <w:shd w:val="clear" w:color="auto" w:fill="B8CCE4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23">
    <w:name w:val="Colorful Shading Accent 2"/>
    <w:basedOn w:val="a2"/>
    <w:uiPriority w:val="99"/>
    <w:rsid w:val="006C1F95"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rPr>
        <w:rFonts w:cs="Times New Roman"/>
      </w:rPr>
      <w:tblPr/>
      <w:tcPr>
        <w:shd w:val="clear" w:color="auto" w:fill="E5B8B7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33">
    <w:name w:val="Colorful Shading Accent 3"/>
    <w:basedOn w:val="a2"/>
    <w:uiPriority w:val="99"/>
    <w:rsid w:val="006C1F95"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rPr>
        <w:rFonts w:cs="Times New Roman"/>
      </w:rPr>
      <w:tblPr/>
      <w:tcPr>
        <w:shd w:val="clear" w:color="auto" w:fill="D6E3B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-43">
    <w:name w:val="Colorful Shading Accent 4"/>
    <w:basedOn w:val="a2"/>
    <w:uiPriority w:val="99"/>
    <w:rsid w:val="006C1F95"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rPr>
        <w:rFonts w:cs="Times New Roman"/>
      </w:rPr>
      <w:tblPr/>
      <w:tcPr>
        <w:shd w:val="clear" w:color="auto" w:fill="CCC0D9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53">
    <w:name w:val="Colorful Shading Accent 5"/>
    <w:basedOn w:val="a2"/>
    <w:uiPriority w:val="99"/>
    <w:rsid w:val="006C1F95"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rPr>
        <w:rFonts w:cs="Times New Roman"/>
      </w:rPr>
      <w:tblPr/>
      <w:tcPr>
        <w:shd w:val="clear" w:color="auto" w:fill="B6DDE8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63">
    <w:name w:val="Colorful Shading Accent 6"/>
    <w:basedOn w:val="a2"/>
    <w:uiPriority w:val="99"/>
    <w:rsid w:val="006C1F95"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rPr>
        <w:rFonts w:cs="Times New Roman"/>
      </w:rPr>
      <w:tblPr/>
      <w:tcPr>
        <w:shd w:val="clear" w:color="auto" w:fill="FBD4B4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af7">
    <w:name w:val="Colorful List"/>
    <w:basedOn w:val="a2"/>
    <w:uiPriority w:val="99"/>
    <w:rsid w:val="006C1F95"/>
    <w:rPr>
      <w:color w:val="000000"/>
    </w:rPr>
    <w:tblPr/>
    <w:tcPr>
      <w:shd w:val="clear" w:color="auto" w:fill="E6E6E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styleId="-14">
    <w:name w:val="Colorful List Accent 1"/>
    <w:basedOn w:val="a2"/>
    <w:uiPriority w:val="99"/>
    <w:rsid w:val="006C1F95"/>
    <w:rPr>
      <w:color w:val="000000"/>
    </w:rPr>
    <w:tblPr/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styleId="-24">
    <w:name w:val="Colorful List Accent 2"/>
    <w:basedOn w:val="a2"/>
    <w:uiPriority w:val="99"/>
    <w:rsid w:val="006C1F95"/>
    <w:rPr>
      <w:color w:val="000000"/>
    </w:rPr>
    <w:tblPr/>
    <w:tcPr>
      <w:shd w:val="clear" w:color="auto" w:fill="F8EDED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shd w:val="clear" w:color="auto" w:fill="F2DBDB"/>
      </w:tcPr>
    </w:tblStylePr>
  </w:style>
  <w:style w:type="table" w:styleId="-34">
    <w:name w:val="Colorful List Accent 3"/>
    <w:basedOn w:val="a2"/>
    <w:uiPriority w:val="99"/>
    <w:rsid w:val="006C1F95"/>
    <w:rPr>
      <w:color w:val="000000"/>
    </w:rPr>
    <w:tblPr/>
    <w:tcPr>
      <w:shd w:val="clear" w:color="auto" w:fill="F5F8EE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rFonts w:cs="Times New Roman"/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shd w:val="clear" w:color="auto" w:fill="EAF1DD"/>
      </w:tcPr>
    </w:tblStylePr>
  </w:style>
  <w:style w:type="table" w:styleId="-44">
    <w:name w:val="Colorful List Accent 4"/>
    <w:basedOn w:val="a2"/>
    <w:uiPriority w:val="99"/>
    <w:rsid w:val="006C1F95"/>
    <w:rPr>
      <w:color w:val="000000"/>
    </w:rPr>
    <w:tblPr/>
    <w:tcPr>
      <w:shd w:val="clear" w:color="auto" w:fill="F2EFF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rFonts w:cs="Times New Roman"/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shd w:val="clear" w:color="auto" w:fill="E5DFEC"/>
      </w:tcPr>
    </w:tblStylePr>
  </w:style>
  <w:style w:type="table" w:styleId="-54">
    <w:name w:val="Colorful List Accent 5"/>
    <w:basedOn w:val="a2"/>
    <w:uiPriority w:val="99"/>
    <w:rsid w:val="006C1F95"/>
    <w:rPr>
      <w:color w:val="000000"/>
    </w:rPr>
    <w:tblPr/>
    <w:tcPr>
      <w:shd w:val="clear" w:color="auto" w:fill="EDF6F9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rFonts w:cs="Times New Roman"/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shd w:val="clear" w:color="auto" w:fill="DAEEF3"/>
      </w:tcPr>
    </w:tblStylePr>
  </w:style>
  <w:style w:type="table" w:styleId="-64">
    <w:name w:val="Colorful List Accent 6"/>
    <w:basedOn w:val="a2"/>
    <w:uiPriority w:val="99"/>
    <w:rsid w:val="006C1F95"/>
    <w:rPr>
      <w:color w:val="000000"/>
    </w:rPr>
    <w:tblPr/>
    <w:tcPr>
      <w:shd w:val="clear" w:color="auto" w:fill="FEF4E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rFonts w:cs="Times New Roman"/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shd w:val="clear" w:color="auto" w:fill="FDE9D9"/>
      </w:tcPr>
    </w:tblStylePr>
  </w:style>
  <w:style w:type="table" w:styleId="af8">
    <w:name w:val="Colorful Grid"/>
    <w:basedOn w:val="a2"/>
    <w:uiPriority w:val="99"/>
    <w:rsid w:val="006C1F95"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rFonts w:cs="Times New Roman"/>
        <w:b/>
        <w:bCs/>
      </w:rPr>
      <w:tblPr/>
      <w:tcPr>
        <w:shd w:val="clear" w:color="auto" w:fill="99999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999999"/>
      </w:tcPr>
    </w:tblStylePr>
    <w:tblStylePr w:type="firstCol">
      <w:rPr>
        <w:rFonts w:cs="Times New Roman"/>
        <w:color w:val="FFFFFF"/>
      </w:rPr>
      <w:tblPr/>
      <w:tcPr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-15">
    <w:name w:val="Colorful Grid Accent 1"/>
    <w:basedOn w:val="a2"/>
    <w:uiPriority w:val="99"/>
    <w:rsid w:val="006C1F95"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rFonts w:cs="Times New Roman"/>
        <w:b/>
        <w:bCs/>
      </w:rPr>
      <w:tblPr/>
      <w:tcPr>
        <w:shd w:val="clear" w:color="auto" w:fill="B8CCE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8CCE4"/>
      </w:tcPr>
    </w:tblStylePr>
    <w:tblStylePr w:type="firstCol">
      <w:rPr>
        <w:rFonts w:cs="Times New Roman"/>
        <w:color w:val="FFFFFF"/>
      </w:rPr>
      <w:tblPr/>
      <w:tcPr>
        <w:shd w:val="clear" w:color="auto" w:fill="365F91"/>
      </w:tcPr>
    </w:tblStylePr>
    <w:tblStylePr w:type="lastCol">
      <w:rPr>
        <w:rFonts w:cs="Times New Roman"/>
        <w:color w:val="FFFFFF"/>
      </w:rPr>
      <w:tblPr/>
      <w:tcPr>
        <w:shd w:val="clear" w:color="auto" w:fill="365F9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-25">
    <w:name w:val="Colorful Grid Accent 2"/>
    <w:basedOn w:val="a2"/>
    <w:uiPriority w:val="99"/>
    <w:rsid w:val="006C1F95"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rFonts w:cs="Times New Roman"/>
        <w:b/>
        <w:bCs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E5B8B7"/>
      </w:tcPr>
    </w:tblStylePr>
    <w:tblStylePr w:type="firstCol">
      <w:rPr>
        <w:rFonts w:cs="Times New Roman"/>
        <w:color w:val="FFFFFF"/>
      </w:rPr>
      <w:tblPr/>
      <w:tcPr>
        <w:shd w:val="clear" w:color="auto" w:fill="943634"/>
      </w:tcPr>
    </w:tblStylePr>
    <w:tblStylePr w:type="lastCol">
      <w:rPr>
        <w:rFonts w:cs="Times New Roman"/>
        <w:color w:val="FFFFFF"/>
      </w:rPr>
      <w:tblPr/>
      <w:tcPr>
        <w:shd w:val="clear" w:color="auto" w:fill="943634"/>
      </w:tc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</w:style>
  <w:style w:type="table" w:styleId="-35">
    <w:name w:val="Colorful Grid Accent 3"/>
    <w:basedOn w:val="a2"/>
    <w:uiPriority w:val="99"/>
    <w:rsid w:val="006C1F95"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rFonts w:cs="Times New Roman"/>
        <w:b/>
        <w:bCs/>
      </w:rPr>
      <w:tblPr/>
      <w:tcPr>
        <w:shd w:val="clear" w:color="auto" w:fill="D6E3BC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D6E3BC"/>
      </w:tcPr>
    </w:tblStylePr>
    <w:tblStylePr w:type="firstCol">
      <w:rPr>
        <w:rFonts w:cs="Times New Roman"/>
        <w:color w:val="FFFFFF"/>
      </w:rPr>
      <w:tblPr/>
      <w:tcPr>
        <w:shd w:val="clear" w:color="auto" w:fill="76923C"/>
      </w:tcPr>
    </w:tblStylePr>
    <w:tblStylePr w:type="lastCol">
      <w:rPr>
        <w:rFonts w:cs="Times New Roman"/>
        <w:color w:val="FFFFFF"/>
      </w:rPr>
      <w:tblPr/>
      <w:tcPr>
        <w:shd w:val="clear" w:color="auto" w:fill="76923C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-45">
    <w:name w:val="Colorful Grid Accent 4"/>
    <w:basedOn w:val="a2"/>
    <w:uiPriority w:val="99"/>
    <w:rsid w:val="006C1F95"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rFonts w:cs="Times New Roman"/>
        <w:b/>
        <w:bCs/>
      </w:rPr>
      <w:tblPr/>
      <w:tcPr>
        <w:shd w:val="clear" w:color="auto" w:fill="CCC0D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CCC0D9"/>
      </w:tcPr>
    </w:tblStylePr>
    <w:tblStylePr w:type="firstCol">
      <w:rPr>
        <w:rFonts w:cs="Times New Roman"/>
        <w:color w:val="FFFFFF"/>
      </w:rPr>
      <w:tblPr/>
      <w:tcPr>
        <w:shd w:val="clear" w:color="auto" w:fill="5F497A"/>
      </w:tcPr>
    </w:tblStylePr>
    <w:tblStylePr w:type="lastCol">
      <w:rPr>
        <w:rFonts w:cs="Times New Roman"/>
        <w:color w:val="FFFFFF"/>
      </w:rPr>
      <w:tblPr/>
      <w:tcPr>
        <w:shd w:val="clear" w:color="auto" w:fill="5F497A"/>
      </w:tc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shd w:val="clear" w:color="auto" w:fill="BFB1D0"/>
      </w:tcPr>
    </w:tblStylePr>
  </w:style>
  <w:style w:type="table" w:styleId="-55">
    <w:name w:val="Colorful Grid Accent 5"/>
    <w:basedOn w:val="a2"/>
    <w:uiPriority w:val="99"/>
    <w:rsid w:val="006C1F95"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rFonts w:cs="Times New Roman"/>
        <w:b/>
        <w:bCs/>
      </w:rPr>
      <w:tblPr/>
      <w:tcPr>
        <w:shd w:val="clear" w:color="auto" w:fill="B6DDE8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6DDE8"/>
      </w:tcPr>
    </w:tblStylePr>
    <w:tblStylePr w:type="firstCol">
      <w:rPr>
        <w:rFonts w:cs="Times New Roman"/>
        <w:color w:val="FFFFFF"/>
      </w:rPr>
      <w:tblPr/>
      <w:tcPr>
        <w:shd w:val="clear" w:color="auto" w:fill="31849B"/>
      </w:tcPr>
    </w:tblStylePr>
    <w:tblStylePr w:type="lastCol">
      <w:rPr>
        <w:rFonts w:cs="Times New Roman"/>
        <w:color w:val="FFFFFF"/>
      </w:rPr>
      <w:tblPr/>
      <w:tcPr>
        <w:shd w:val="clear" w:color="auto" w:fill="31849B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table" w:styleId="-65">
    <w:name w:val="Colorful Grid Accent 6"/>
    <w:basedOn w:val="a2"/>
    <w:uiPriority w:val="99"/>
    <w:rsid w:val="006C1F95"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paragraph" w:styleId="af9">
    <w:name w:val="No Spacing"/>
    <w:link w:val="Char6"/>
    <w:uiPriority w:val="1"/>
    <w:qFormat/>
    <w:rsid w:val="006C1F95"/>
    <w:rPr>
      <w:sz w:val="21"/>
      <w:szCs w:val="21"/>
    </w:rPr>
  </w:style>
  <w:style w:type="paragraph" w:styleId="afa">
    <w:name w:val="List Paragraph"/>
    <w:basedOn w:val="a0"/>
    <w:uiPriority w:val="99"/>
    <w:qFormat/>
    <w:rsid w:val="006C1F95"/>
    <w:pPr>
      <w:ind w:left="720"/>
      <w:contextualSpacing/>
    </w:pPr>
  </w:style>
  <w:style w:type="paragraph" w:customStyle="1" w:styleId="afb">
    <w:name w:val="题干"/>
    <w:basedOn w:val="a0"/>
    <w:next w:val="a0"/>
    <w:link w:val="ItemStemChar"/>
    <w:uiPriority w:val="99"/>
    <w:rsid w:val="006C1F95"/>
  </w:style>
  <w:style w:type="character" w:customStyle="1" w:styleId="ItemStemChar">
    <w:name w:val="Item Stem Char"/>
    <w:link w:val="afb"/>
    <w:uiPriority w:val="99"/>
    <w:locked/>
    <w:rsid w:val="006C1F95"/>
    <w:rPr>
      <w:rFonts w:cs="Times New Roman"/>
    </w:rPr>
  </w:style>
  <w:style w:type="paragraph" w:customStyle="1" w:styleId="afc">
    <w:name w:val="小题描述"/>
    <w:basedOn w:val="a0"/>
    <w:next w:val="a0"/>
    <w:link w:val="ItemQuestionDescChar"/>
    <w:uiPriority w:val="99"/>
    <w:rsid w:val="006C1F95"/>
    <w:rPr>
      <w:bCs/>
    </w:rPr>
  </w:style>
  <w:style w:type="character" w:customStyle="1" w:styleId="ItemQuestionDescChar">
    <w:name w:val="Item Question Desc Char"/>
    <w:link w:val="afc"/>
    <w:uiPriority w:val="99"/>
    <w:locked/>
    <w:rsid w:val="006C1F95"/>
    <w:rPr>
      <w:rFonts w:cs="Times New Roman"/>
      <w:bCs/>
    </w:rPr>
  </w:style>
  <w:style w:type="paragraph" w:customStyle="1" w:styleId="afd">
    <w:name w:val="小题选项"/>
    <w:basedOn w:val="a0"/>
    <w:link w:val="ItemQuestionOptsChar"/>
    <w:uiPriority w:val="99"/>
    <w:rsid w:val="006C1F95"/>
  </w:style>
  <w:style w:type="character" w:customStyle="1" w:styleId="ItemQuestionOptsChar">
    <w:name w:val="Item Question Opts Char"/>
    <w:link w:val="afd"/>
    <w:uiPriority w:val="99"/>
    <w:locked/>
    <w:rsid w:val="006C1F95"/>
    <w:rPr>
      <w:rFonts w:cs="Times New Roman"/>
    </w:rPr>
  </w:style>
  <w:style w:type="paragraph" w:customStyle="1" w:styleId="afe">
    <w:name w:val="答案"/>
    <w:basedOn w:val="a0"/>
    <w:link w:val="ItemAnswerChar"/>
    <w:uiPriority w:val="99"/>
    <w:rsid w:val="006C1F95"/>
    <w:pPr>
      <w:spacing w:line="240" w:lineRule="auto"/>
    </w:pPr>
  </w:style>
  <w:style w:type="character" w:customStyle="1" w:styleId="ItemAnswerChar">
    <w:name w:val="Item Answer Char"/>
    <w:link w:val="afe"/>
    <w:uiPriority w:val="99"/>
    <w:locked/>
    <w:rsid w:val="006C1F95"/>
    <w:rPr>
      <w:rFonts w:cs="Times New Roman"/>
    </w:rPr>
  </w:style>
  <w:style w:type="paragraph" w:styleId="aff">
    <w:name w:val="Quote"/>
    <w:basedOn w:val="a0"/>
    <w:next w:val="a0"/>
    <w:link w:val="Char7"/>
    <w:uiPriority w:val="99"/>
    <w:qFormat/>
    <w:rsid w:val="006C1F95"/>
    <w:rPr>
      <w:i/>
      <w:iCs/>
      <w:color w:val="000000"/>
    </w:rPr>
  </w:style>
  <w:style w:type="character" w:customStyle="1" w:styleId="Char7">
    <w:name w:val="引用 Char"/>
    <w:link w:val="aff"/>
    <w:uiPriority w:val="99"/>
    <w:locked/>
    <w:rsid w:val="006C1F95"/>
    <w:rPr>
      <w:rFonts w:cs="Times New Roman"/>
      <w:i/>
      <w:iCs/>
      <w:color w:val="000000"/>
    </w:rPr>
  </w:style>
  <w:style w:type="paragraph" w:styleId="aff0">
    <w:name w:val="Intense Quote"/>
    <w:basedOn w:val="a0"/>
    <w:next w:val="a0"/>
    <w:link w:val="Char8"/>
    <w:uiPriority w:val="99"/>
    <w:qFormat/>
    <w:rsid w:val="006C1F9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8">
    <w:name w:val="明显引用 Char"/>
    <w:link w:val="aff0"/>
    <w:uiPriority w:val="99"/>
    <w:locked/>
    <w:rsid w:val="006C1F95"/>
    <w:rPr>
      <w:rFonts w:cs="Times New Roman"/>
      <w:b/>
      <w:bCs/>
      <w:i/>
      <w:iCs/>
      <w:color w:val="4F81BD"/>
    </w:rPr>
  </w:style>
  <w:style w:type="character" w:customStyle="1" w:styleId="13">
    <w:name w:val="不明显强调1"/>
    <w:uiPriority w:val="99"/>
    <w:rsid w:val="006C1F95"/>
    <w:rPr>
      <w:rFonts w:cs="Times New Roman"/>
      <w:i/>
      <w:iCs/>
      <w:color w:val="808080"/>
    </w:rPr>
  </w:style>
  <w:style w:type="character" w:customStyle="1" w:styleId="14">
    <w:name w:val="明显强调1"/>
    <w:uiPriority w:val="99"/>
    <w:rsid w:val="006C1F95"/>
    <w:rPr>
      <w:rFonts w:cs="Times New Roman"/>
      <w:b/>
      <w:bCs/>
      <w:i/>
      <w:iCs/>
      <w:color w:val="4F81BD"/>
    </w:rPr>
  </w:style>
  <w:style w:type="character" w:customStyle="1" w:styleId="15">
    <w:name w:val="不明显参考1"/>
    <w:uiPriority w:val="99"/>
    <w:rsid w:val="006C1F95"/>
    <w:rPr>
      <w:rFonts w:cs="Times New Roman"/>
      <w:smallCaps/>
      <w:color w:val="C0504D"/>
      <w:u w:val="single"/>
    </w:rPr>
  </w:style>
  <w:style w:type="character" w:customStyle="1" w:styleId="16">
    <w:name w:val="明显参考1"/>
    <w:uiPriority w:val="99"/>
    <w:rsid w:val="006C1F95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17">
    <w:name w:val="书籍标题1"/>
    <w:uiPriority w:val="99"/>
    <w:rsid w:val="006C1F95"/>
    <w:rPr>
      <w:rFonts w:cs="Times New Roman"/>
      <w:b/>
      <w:bCs/>
      <w:smallCaps/>
      <w:spacing w:val="5"/>
    </w:rPr>
  </w:style>
  <w:style w:type="paragraph" w:customStyle="1" w:styleId="TOC1">
    <w:name w:val="TOC 标题1"/>
    <w:basedOn w:val="1"/>
    <w:next w:val="a0"/>
    <w:uiPriority w:val="99"/>
    <w:rsid w:val="006C1F95"/>
    <w:pPr>
      <w:outlineLvl w:val="9"/>
    </w:pPr>
  </w:style>
  <w:style w:type="table" w:customStyle="1" w:styleId="aff1">
    <w:name w:val="横排选项"/>
    <w:uiPriority w:val="99"/>
    <w:rsid w:val="006C1F95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name w:val="竖排选项"/>
    <w:uiPriority w:val="99"/>
    <w:rsid w:val="006C1F95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Stem">
    <w:name w:val="ItemStem"/>
    <w:uiPriority w:val="99"/>
    <w:rsid w:val="006C1F95"/>
    <w:pPr>
      <w:spacing w:line="312" w:lineRule="auto"/>
      <w:jc w:val="both"/>
    </w:pPr>
    <w:rPr>
      <w:sz w:val="21"/>
      <w:szCs w:val="21"/>
    </w:rPr>
  </w:style>
  <w:style w:type="paragraph" w:customStyle="1" w:styleId="ItemQDesc">
    <w:name w:val="ItemQDesc"/>
    <w:basedOn w:val="ItemStem"/>
    <w:uiPriority w:val="99"/>
    <w:rsid w:val="006C1F95"/>
  </w:style>
  <w:style w:type="table" w:customStyle="1" w:styleId="TableOptsV">
    <w:name w:val="TableOptsV"/>
    <w:uiPriority w:val="99"/>
    <w:rsid w:val="006C1F95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Answer">
    <w:name w:val="ItemAnswer"/>
    <w:basedOn w:val="a0"/>
    <w:rsid w:val="006C1F95"/>
    <w:pPr>
      <w:spacing w:line="312" w:lineRule="auto"/>
    </w:pPr>
  </w:style>
  <w:style w:type="paragraph" w:customStyle="1" w:styleId="OptWithTabs4">
    <w:name w:val="OptWithTabs4"/>
    <w:basedOn w:val="a0"/>
    <w:next w:val="a0"/>
    <w:uiPriority w:val="99"/>
    <w:rsid w:val="006C1F95"/>
    <w:pPr>
      <w:tabs>
        <w:tab w:val="left" w:pos="326"/>
        <w:tab w:val="left" w:pos="2453"/>
        <w:tab w:val="left" w:pos="4578"/>
        <w:tab w:val="left" w:pos="6705"/>
      </w:tabs>
    </w:pPr>
  </w:style>
  <w:style w:type="table" w:customStyle="1" w:styleId="TableGrid">
    <w:name w:val="TableGrid"/>
    <w:uiPriority w:val="99"/>
    <w:rsid w:val="006C1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108" w:type="dxa"/>
        <w:bottom w:w="85" w:type="dxa"/>
        <w:right w:w="108" w:type="dxa"/>
      </w:tblCellMar>
    </w:tblPr>
  </w:style>
  <w:style w:type="paragraph" w:customStyle="1" w:styleId="OptWithTabs2">
    <w:name w:val="OptWithTabs2"/>
    <w:basedOn w:val="OptWithTabs4"/>
    <w:next w:val="a0"/>
    <w:uiPriority w:val="99"/>
    <w:rsid w:val="006C1F95"/>
    <w:pPr>
      <w:tabs>
        <w:tab w:val="clear" w:pos="2453"/>
        <w:tab w:val="clear" w:pos="6705"/>
      </w:tabs>
    </w:pPr>
  </w:style>
  <w:style w:type="paragraph" w:customStyle="1" w:styleId="OptWithTabs1">
    <w:name w:val="OptWithTabs1"/>
    <w:basedOn w:val="OptWithTabs4"/>
    <w:next w:val="a0"/>
    <w:uiPriority w:val="99"/>
    <w:rsid w:val="006C1F95"/>
    <w:pPr>
      <w:tabs>
        <w:tab w:val="clear" w:pos="2453"/>
        <w:tab w:val="clear" w:pos="4578"/>
        <w:tab w:val="clear" w:pos="6705"/>
      </w:tabs>
    </w:pPr>
  </w:style>
  <w:style w:type="paragraph" w:customStyle="1" w:styleId="OptWithTabs3">
    <w:name w:val="OptWithTabs3"/>
    <w:basedOn w:val="OptWithTabs4"/>
    <w:next w:val="a0"/>
    <w:uiPriority w:val="99"/>
    <w:rsid w:val="006C1F95"/>
    <w:pPr>
      <w:tabs>
        <w:tab w:val="clear" w:pos="2453"/>
        <w:tab w:val="clear" w:pos="4578"/>
        <w:tab w:val="clear" w:pos="6705"/>
        <w:tab w:val="left" w:pos="3066"/>
        <w:tab w:val="left" w:pos="5796"/>
      </w:tabs>
    </w:pPr>
  </w:style>
  <w:style w:type="paragraph" w:customStyle="1" w:styleId="ItemStemSpecialEnglishDuanWenGaiCuo1">
    <w:name w:val="ItemStemSpecialEnglishDuanWenGaiCuo1"/>
    <w:basedOn w:val="ItemStem"/>
    <w:uiPriority w:val="99"/>
    <w:rsid w:val="006C1F95"/>
    <w:pPr>
      <w:spacing w:line="408" w:lineRule="auto"/>
    </w:pPr>
  </w:style>
  <w:style w:type="paragraph" w:customStyle="1" w:styleId="ItemQDescSpecialEnglishDanJuGaiCuo">
    <w:name w:val="ItemQDescSpecialEnglishDanJuGaiCuo"/>
    <w:basedOn w:val="ItemQDesc"/>
    <w:uiPriority w:val="99"/>
    <w:rsid w:val="006C1F95"/>
    <w:pPr>
      <w:tabs>
        <w:tab w:val="right" w:pos="8610"/>
      </w:tabs>
    </w:pPr>
  </w:style>
  <w:style w:type="paragraph" w:customStyle="1" w:styleId="ItemStemSpecialEnglishDuanWenGaiCuo2">
    <w:name w:val="ItemStemSpecialEnglishDuanWenGaiCuo2"/>
    <w:basedOn w:val="ItemStem"/>
    <w:uiPriority w:val="99"/>
    <w:rsid w:val="006C1F95"/>
    <w:pPr>
      <w:tabs>
        <w:tab w:val="right" w:pos="8610"/>
      </w:tabs>
    </w:pPr>
  </w:style>
  <w:style w:type="table" w:customStyle="1" w:styleId="TableOptsEnglishXuanCiTianKong">
    <w:name w:val="TableOptsEnglishXuanCiTianKong"/>
    <w:uiPriority w:val="99"/>
    <w:rsid w:val="006C1F95"/>
    <w:pPr>
      <w:tabs>
        <w:tab w:val="left" w:pos="1680"/>
        <w:tab w:val="left" w:pos="3360"/>
        <w:tab w:val="left" w:pos="5040"/>
        <w:tab w:val="left" w:pos="6720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nespaceMathQuestion">
    <w:name w:val="LinespaceMathQuestion"/>
    <w:basedOn w:val="a0"/>
    <w:next w:val="a0"/>
    <w:uiPriority w:val="99"/>
    <w:rsid w:val="006C1F95"/>
    <w:pPr>
      <w:tabs>
        <w:tab w:val="left" w:pos="195"/>
      </w:tabs>
      <w:spacing w:line="16" w:lineRule="exact"/>
      <w:ind w:left="93" w:hangingChars="93" w:hanging="93"/>
    </w:pPr>
  </w:style>
  <w:style w:type="paragraph" w:customStyle="1" w:styleId="ItemQDescSpecialEnglishDanXuan2">
    <w:name w:val="ItemQDescSpecialEnglishDanXuan2"/>
    <w:basedOn w:val="LinespaceMathQuestion"/>
    <w:uiPriority w:val="99"/>
    <w:rsid w:val="006C1F95"/>
    <w:pPr>
      <w:tabs>
        <w:tab w:val="clear" w:pos="195"/>
        <w:tab w:val="left" w:pos="307"/>
      </w:tabs>
      <w:ind w:left="146" w:hangingChars="146" w:hanging="146"/>
    </w:pPr>
  </w:style>
  <w:style w:type="table" w:customStyle="1" w:styleId="TableGrid1x1">
    <w:name w:val="TableGrid1x1"/>
    <w:basedOn w:val="TableGrid"/>
    <w:uiPriority w:val="99"/>
    <w:rsid w:val="006C1F95"/>
    <w:tblPr/>
  </w:style>
  <w:style w:type="paragraph" w:customStyle="1" w:styleId="TitleSpecialMath">
    <w:name w:val="TitleSpecialMath"/>
    <w:basedOn w:val="a0"/>
    <w:next w:val="a0"/>
    <w:uiPriority w:val="99"/>
    <w:rsid w:val="006C1F95"/>
    <w:pPr>
      <w:ind w:left="193" w:hanging="193"/>
      <w:jc w:val="center"/>
    </w:pPr>
    <w:rPr>
      <w:b/>
      <w:sz w:val="24"/>
    </w:rPr>
  </w:style>
  <w:style w:type="paragraph" w:customStyle="1" w:styleId="LinespaceMathQuestionType">
    <w:name w:val="LinespaceMathQuestionType"/>
    <w:basedOn w:val="a0"/>
    <w:next w:val="a0"/>
    <w:uiPriority w:val="99"/>
    <w:rsid w:val="006C1F95"/>
    <w:pPr>
      <w:spacing w:line="160" w:lineRule="exact"/>
      <w:ind w:left="193" w:hanging="193"/>
    </w:pPr>
  </w:style>
  <w:style w:type="paragraph" w:customStyle="1" w:styleId="Title2SpecialMath">
    <w:name w:val="Title2SpecialMath"/>
    <w:basedOn w:val="a0"/>
    <w:next w:val="a0"/>
    <w:uiPriority w:val="99"/>
    <w:rsid w:val="006C1F95"/>
    <w:pPr>
      <w:jc w:val="center"/>
    </w:pPr>
  </w:style>
  <w:style w:type="paragraph" w:customStyle="1" w:styleId="ItemQDescSpecialMathIndent1">
    <w:name w:val="ItemQDescSpecialMathIndent1"/>
    <w:basedOn w:val="ItemStem"/>
    <w:uiPriority w:val="99"/>
    <w:rsid w:val="006C1F95"/>
    <w:pPr>
      <w:tabs>
        <w:tab w:val="left" w:pos="515"/>
      </w:tabs>
      <w:ind w:leftChars="134" w:left="245" w:hangingChars="111" w:hanging="111"/>
    </w:pPr>
  </w:style>
  <w:style w:type="paragraph" w:customStyle="1" w:styleId="ItemQDescSpecialMathIndent2">
    <w:name w:val="ItemQDescSpecialMathIndent2"/>
    <w:basedOn w:val="ItemStem"/>
    <w:uiPriority w:val="99"/>
    <w:rsid w:val="006C1F95"/>
    <w:pPr>
      <w:tabs>
        <w:tab w:val="left" w:pos="613"/>
      </w:tabs>
      <w:ind w:leftChars="134" w:left="292" w:hangingChars="158" w:hanging="158"/>
    </w:pPr>
  </w:style>
  <w:style w:type="paragraph" w:customStyle="1" w:styleId="OptWithTabs4SpecialMathIndent1">
    <w:name w:val="OptWithTabs4SpecialMathIndent1"/>
    <w:basedOn w:val="a0"/>
    <w:next w:val="a0"/>
    <w:uiPriority w:val="99"/>
    <w:rsid w:val="006C1F95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OptWithTabs2SpecialMathIndent1">
    <w:name w:val="OptWithTabs2SpecialMathIndent1"/>
    <w:basedOn w:val="OptWithTabs4SpecialMathIndent1"/>
    <w:next w:val="a0"/>
    <w:uiPriority w:val="99"/>
    <w:rsid w:val="006C1F95"/>
    <w:pPr>
      <w:tabs>
        <w:tab w:val="clear" w:pos="2799"/>
        <w:tab w:val="clear" w:pos="7335"/>
      </w:tabs>
    </w:pPr>
  </w:style>
  <w:style w:type="paragraph" w:customStyle="1" w:styleId="OptWithTabs1SpecialMathIndent1">
    <w:name w:val="OptWithTabs1SpecialMathIndent1"/>
    <w:basedOn w:val="OptWithTabs2SpecialMathIndent1"/>
    <w:next w:val="a0"/>
    <w:uiPriority w:val="99"/>
    <w:rsid w:val="006C1F95"/>
    <w:pPr>
      <w:tabs>
        <w:tab w:val="clear" w:pos="5055"/>
      </w:tabs>
    </w:pPr>
  </w:style>
  <w:style w:type="paragraph" w:customStyle="1" w:styleId="OptWithTabs4SpecialMathIndent2">
    <w:name w:val="OptWithTabs4SpecialMathIndent2"/>
    <w:basedOn w:val="a0"/>
    <w:next w:val="a0"/>
    <w:uiPriority w:val="99"/>
    <w:rsid w:val="006C1F95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OptWithTabs2SpecialMathIndent2">
    <w:name w:val="OptWithTabs2SpecialMathIndent2"/>
    <w:basedOn w:val="OptWithTabs4SpecialMathIndent2"/>
    <w:next w:val="a0"/>
    <w:uiPriority w:val="99"/>
    <w:rsid w:val="006C1F95"/>
    <w:pPr>
      <w:tabs>
        <w:tab w:val="clear" w:pos="2913"/>
        <w:tab w:val="clear" w:pos="7371"/>
      </w:tabs>
    </w:pPr>
  </w:style>
  <w:style w:type="paragraph" w:customStyle="1" w:styleId="OptWithTabs1SpecialMathIndent2">
    <w:name w:val="OptWithTabs1SpecialMathIndent2"/>
    <w:basedOn w:val="OptWithTabs2SpecialMathIndent2"/>
    <w:next w:val="a0"/>
    <w:uiPriority w:val="99"/>
    <w:rsid w:val="006C1F95"/>
    <w:pPr>
      <w:tabs>
        <w:tab w:val="clear" w:pos="5151"/>
      </w:tabs>
    </w:pPr>
  </w:style>
  <w:style w:type="paragraph" w:customStyle="1" w:styleId="ItemQDescSpecialMathIndent1Indent1">
    <w:name w:val="ItemQDescSpecialMathIndent1Indent1"/>
    <w:basedOn w:val="ItemStem"/>
    <w:uiPriority w:val="99"/>
    <w:rsid w:val="006C1F95"/>
    <w:pPr>
      <w:tabs>
        <w:tab w:val="left" w:pos="893"/>
      </w:tabs>
      <w:ind w:leftChars="269" w:left="425" w:hangingChars="156" w:hanging="156"/>
    </w:pPr>
  </w:style>
  <w:style w:type="paragraph" w:customStyle="1" w:styleId="ItemQDescSpecialMathIndent2Indent1">
    <w:name w:val="ItemQDescSpecialMathIndent2Indent1"/>
    <w:basedOn w:val="ItemStem"/>
    <w:uiPriority w:val="99"/>
    <w:rsid w:val="006C1F95"/>
    <w:pPr>
      <w:tabs>
        <w:tab w:val="left" w:pos="895"/>
      </w:tabs>
      <w:ind w:leftChars="286" w:left="446" w:hangingChars="160" w:hanging="160"/>
    </w:pPr>
  </w:style>
  <w:style w:type="paragraph" w:customStyle="1" w:styleId="ItemSub2QDescSpecialMathIndent">
    <w:name w:val="ItemSub2QDescSpecialMathIndent"/>
    <w:basedOn w:val="ItemQDescSpecialMathIndent2Indent1"/>
    <w:uiPriority w:val="99"/>
    <w:rsid w:val="006C1F95"/>
    <w:pPr>
      <w:ind w:leftChars="412" w:left="572"/>
    </w:pPr>
  </w:style>
  <w:style w:type="character" w:customStyle="1" w:styleId="apple-converted-space">
    <w:name w:val="apple-converted-space"/>
    <w:uiPriority w:val="99"/>
    <w:rsid w:val="006C1F95"/>
    <w:rPr>
      <w:rFonts w:cs="Times New Roman"/>
    </w:rPr>
  </w:style>
  <w:style w:type="paragraph" w:customStyle="1" w:styleId="DefaultParagraph">
    <w:name w:val="DefaultParagraph"/>
    <w:link w:val="DefaultParagraphChar"/>
    <w:qFormat/>
    <w:rsid w:val="006C1F95"/>
    <w:rPr>
      <w:rFonts w:hAnsi="Calibri"/>
      <w:kern w:val="2"/>
      <w:sz w:val="21"/>
      <w:szCs w:val="22"/>
    </w:rPr>
  </w:style>
  <w:style w:type="paragraph" w:styleId="aff3">
    <w:name w:val="Balloon Text"/>
    <w:basedOn w:val="a0"/>
    <w:link w:val="Char9"/>
    <w:uiPriority w:val="99"/>
    <w:semiHidden/>
    <w:locked/>
    <w:rsid w:val="0019199F"/>
    <w:pPr>
      <w:spacing w:line="240" w:lineRule="auto"/>
    </w:pPr>
    <w:rPr>
      <w:sz w:val="18"/>
      <w:szCs w:val="18"/>
    </w:rPr>
  </w:style>
  <w:style w:type="character" w:customStyle="1" w:styleId="Char9">
    <w:name w:val="批注框文本 Char"/>
    <w:link w:val="aff3"/>
    <w:uiPriority w:val="99"/>
    <w:semiHidden/>
    <w:locked/>
    <w:rsid w:val="0019199F"/>
    <w:rPr>
      <w:rFonts w:cs="Times New Roman"/>
      <w:sz w:val="18"/>
      <w:szCs w:val="18"/>
    </w:rPr>
  </w:style>
  <w:style w:type="character" w:customStyle="1" w:styleId="Char6">
    <w:name w:val="无间隔 Char"/>
    <w:link w:val="af9"/>
    <w:uiPriority w:val="1"/>
    <w:rsid w:val="008A3B7F"/>
    <w:rPr>
      <w:sz w:val="21"/>
      <w:szCs w:val="21"/>
      <w:lang w:bidi="ar-SA"/>
    </w:rPr>
  </w:style>
  <w:style w:type="character" w:customStyle="1" w:styleId="DefaultParagraphChar">
    <w:name w:val="DefaultParagraph Char"/>
    <w:link w:val="DefaultParagraph"/>
    <w:locked/>
    <w:rsid w:val="008A3B7F"/>
    <w:rPr>
      <w:rFonts w:hAnsi="Calibri"/>
      <w:kern w:val="2"/>
      <w:sz w:val="21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6.png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png"/><Relationship Id="rId63" Type="http://schemas.openxmlformats.org/officeDocument/2006/relationships/image" Target="media/image32.wmf"/><Relationship Id="rId68" Type="http://schemas.openxmlformats.org/officeDocument/2006/relationships/image" Target="media/image36.png"/><Relationship Id="rId84" Type="http://schemas.openxmlformats.org/officeDocument/2006/relationships/image" Target="media/image48.wmf"/><Relationship Id="rId89" Type="http://schemas.openxmlformats.org/officeDocument/2006/relationships/oleObject" Target="embeddings/oleObject32.bin"/><Relationship Id="rId112" Type="http://schemas.openxmlformats.org/officeDocument/2006/relationships/oleObject" Target="embeddings/oleObject42.bin"/><Relationship Id="rId133" Type="http://schemas.openxmlformats.org/officeDocument/2006/relationships/oleObject" Target="embeddings/oleObject53.bin"/><Relationship Id="rId138" Type="http://schemas.openxmlformats.org/officeDocument/2006/relationships/oleObject" Target="embeddings/oleObject58.bin"/><Relationship Id="rId154" Type="http://schemas.openxmlformats.org/officeDocument/2006/relationships/image" Target="media/image82.wmf"/><Relationship Id="rId159" Type="http://schemas.openxmlformats.org/officeDocument/2006/relationships/image" Target="media/image84.wmf"/><Relationship Id="rId175" Type="http://schemas.openxmlformats.org/officeDocument/2006/relationships/image" Target="media/image92.wmf"/><Relationship Id="rId170" Type="http://schemas.openxmlformats.org/officeDocument/2006/relationships/oleObject" Target="embeddings/oleObject74.bin"/><Relationship Id="rId191" Type="http://schemas.openxmlformats.org/officeDocument/2006/relationships/footer" Target="footer2.xml"/><Relationship Id="rId16" Type="http://schemas.openxmlformats.org/officeDocument/2006/relationships/image" Target="media/image6.wmf"/><Relationship Id="rId107" Type="http://schemas.openxmlformats.org/officeDocument/2006/relationships/oleObject" Target="embeddings/oleObject39.bin"/><Relationship Id="rId11" Type="http://schemas.openxmlformats.org/officeDocument/2006/relationships/image" Target="media/image3.png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2.bin"/><Relationship Id="rId74" Type="http://schemas.openxmlformats.org/officeDocument/2006/relationships/oleObject" Target="embeddings/oleObject26.bin"/><Relationship Id="rId79" Type="http://schemas.openxmlformats.org/officeDocument/2006/relationships/image" Target="media/image44.wmf"/><Relationship Id="rId102" Type="http://schemas.openxmlformats.org/officeDocument/2006/relationships/image" Target="media/image59.wmf"/><Relationship Id="rId123" Type="http://schemas.openxmlformats.org/officeDocument/2006/relationships/image" Target="media/image69.wmf"/><Relationship Id="rId128" Type="http://schemas.openxmlformats.org/officeDocument/2006/relationships/image" Target="media/image72.wmf"/><Relationship Id="rId144" Type="http://schemas.openxmlformats.org/officeDocument/2006/relationships/oleObject" Target="embeddings/oleObject61.bin"/><Relationship Id="rId149" Type="http://schemas.openxmlformats.org/officeDocument/2006/relationships/image" Target="media/image79.wmf"/><Relationship Id="rId5" Type="http://schemas.openxmlformats.org/officeDocument/2006/relationships/webSettings" Target="webSettings.xml"/><Relationship Id="rId90" Type="http://schemas.openxmlformats.org/officeDocument/2006/relationships/image" Target="media/image51.wmf"/><Relationship Id="rId95" Type="http://schemas.openxmlformats.org/officeDocument/2006/relationships/image" Target="media/image55.png"/><Relationship Id="rId160" Type="http://schemas.openxmlformats.org/officeDocument/2006/relationships/oleObject" Target="embeddings/oleObject69.bin"/><Relationship Id="rId165" Type="http://schemas.openxmlformats.org/officeDocument/2006/relationships/image" Target="media/image87.wmf"/><Relationship Id="rId181" Type="http://schemas.openxmlformats.org/officeDocument/2006/relationships/oleObject" Target="embeddings/oleObject81.bin"/><Relationship Id="rId186" Type="http://schemas.openxmlformats.org/officeDocument/2006/relationships/oleObject" Target="embeddings/oleObject84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43" Type="http://schemas.openxmlformats.org/officeDocument/2006/relationships/image" Target="media/image20.wmf"/><Relationship Id="rId48" Type="http://schemas.openxmlformats.org/officeDocument/2006/relationships/image" Target="media/image24.png"/><Relationship Id="rId64" Type="http://schemas.openxmlformats.org/officeDocument/2006/relationships/oleObject" Target="embeddings/oleObject25.bin"/><Relationship Id="rId69" Type="http://schemas.openxmlformats.org/officeDocument/2006/relationships/image" Target="media/image37.png"/><Relationship Id="rId113" Type="http://schemas.openxmlformats.org/officeDocument/2006/relationships/image" Target="media/image64.wmf"/><Relationship Id="rId118" Type="http://schemas.openxmlformats.org/officeDocument/2006/relationships/image" Target="media/image67.wmf"/><Relationship Id="rId134" Type="http://schemas.openxmlformats.org/officeDocument/2006/relationships/oleObject" Target="embeddings/oleObject54.bin"/><Relationship Id="rId139" Type="http://schemas.openxmlformats.org/officeDocument/2006/relationships/image" Target="media/image74.wmf"/><Relationship Id="rId80" Type="http://schemas.openxmlformats.org/officeDocument/2006/relationships/oleObject" Target="embeddings/oleObject29.bin"/><Relationship Id="rId85" Type="http://schemas.openxmlformats.org/officeDocument/2006/relationships/oleObject" Target="embeddings/oleObject30.bin"/><Relationship Id="rId150" Type="http://schemas.openxmlformats.org/officeDocument/2006/relationships/oleObject" Target="embeddings/oleObject64.bin"/><Relationship Id="rId155" Type="http://schemas.openxmlformats.org/officeDocument/2006/relationships/oleObject" Target="embeddings/oleObject66.bin"/><Relationship Id="rId171" Type="http://schemas.openxmlformats.org/officeDocument/2006/relationships/image" Target="media/image90.wmf"/><Relationship Id="rId176" Type="http://schemas.openxmlformats.org/officeDocument/2006/relationships/oleObject" Target="embeddings/oleObject77.bin"/><Relationship Id="rId192" Type="http://schemas.openxmlformats.org/officeDocument/2006/relationships/header" Target="header3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59" Type="http://schemas.openxmlformats.org/officeDocument/2006/relationships/image" Target="media/image30.wmf"/><Relationship Id="rId103" Type="http://schemas.openxmlformats.org/officeDocument/2006/relationships/oleObject" Target="embeddings/oleObject37.bin"/><Relationship Id="rId108" Type="http://schemas.openxmlformats.org/officeDocument/2006/relationships/oleObject" Target="embeddings/oleObject40.bin"/><Relationship Id="rId124" Type="http://schemas.openxmlformats.org/officeDocument/2006/relationships/oleObject" Target="embeddings/oleObject48.bin"/><Relationship Id="rId129" Type="http://schemas.openxmlformats.org/officeDocument/2006/relationships/oleObject" Target="embeddings/oleObject50.bin"/><Relationship Id="rId54" Type="http://schemas.openxmlformats.org/officeDocument/2006/relationships/oleObject" Target="embeddings/oleObject20.bin"/><Relationship Id="rId70" Type="http://schemas.openxmlformats.org/officeDocument/2006/relationships/image" Target="media/image38.png"/><Relationship Id="rId75" Type="http://schemas.openxmlformats.org/officeDocument/2006/relationships/image" Target="media/image42.wmf"/><Relationship Id="rId91" Type="http://schemas.openxmlformats.org/officeDocument/2006/relationships/oleObject" Target="embeddings/oleObject33.bin"/><Relationship Id="rId96" Type="http://schemas.openxmlformats.org/officeDocument/2006/relationships/image" Target="media/image56.png"/><Relationship Id="rId140" Type="http://schemas.openxmlformats.org/officeDocument/2006/relationships/oleObject" Target="embeddings/oleObject59.bin"/><Relationship Id="rId145" Type="http://schemas.openxmlformats.org/officeDocument/2006/relationships/image" Target="media/image77.wmf"/><Relationship Id="rId161" Type="http://schemas.openxmlformats.org/officeDocument/2006/relationships/image" Target="media/image85.wmf"/><Relationship Id="rId166" Type="http://schemas.openxmlformats.org/officeDocument/2006/relationships/oleObject" Target="embeddings/oleObject72.bin"/><Relationship Id="rId182" Type="http://schemas.openxmlformats.org/officeDocument/2006/relationships/image" Target="media/image94.wmf"/><Relationship Id="rId187" Type="http://schemas.openxmlformats.org/officeDocument/2006/relationships/image" Target="media/image96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49" Type="http://schemas.openxmlformats.org/officeDocument/2006/relationships/image" Target="media/image25.wmf"/><Relationship Id="rId114" Type="http://schemas.openxmlformats.org/officeDocument/2006/relationships/oleObject" Target="embeddings/oleObject43.bin"/><Relationship Id="rId119" Type="http://schemas.openxmlformats.org/officeDocument/2006/relationships/oleObject" Target="embeddings/oleObject45.bin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3.png"/><Relationship Id="rId81" Type="http://schemas.openxmlformats.org/officeDocument/2006/relationships/image" Target="media/image45.png"/><Relationship Id="rId86" Type="http://schemas.openxmlformats.org/officeDocument/2006/relationships/image" Target="media/image49.wmf"/><Relationship Id="rId130" Type="http://schemas.openxmlformats.org/officeDocument/2006/relationships/image" Target="media/image73.wmf"/><Relationship Id="rId135" Type="http://schemas.openxmlformats.org/officeDocument/2006/relationships/oleObject" Target="embeddings/oleObject55.bin"/><Relationship Id="rId151" Type="http://schemas.openxmlformats.org/officeDocument/2006/relationships/image" Target="media/image80.png"/><Relationship Id="rId156" Type="http://schemas.openxmlformats.org/officeDocument/2006/relationships/oleObject" Target="embeddings/oleObject67.bin"/><Relationship Id="rId177" Type="http://schemas.openxmlformats.org/officeDocument/2006/relationships/image" Target="media/image93.wmf"/><Relationship Id="rId172" Type="http://schemas.openxmlformats.org/officeDocument/2006/relationships/oleObject" Target="embeddings/oleObject75.bin"/><Relationship Id="rId193" Type="http://schemas.openxmlformats.org/officeDocument/2006/relationships/footer" Target="footer3.xml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image" Target="media/image62.wmf"/><Relationship Id="rId34" Type="http://schemas.openxmlformats.org/officeDocument/2006/relationships/image" Target="media/image15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8.wmf"/><Relationship Id="rId76" Type="http://schemas.openxmlformats.org/officeDocument/2006/relationships/oleObject" Target="embeddings/oleObject27.bin"/><Relationship Id="rId97" Type="http://schemas.openxmlformats.org/officeDocument/2006/relationships/image" Target="media/image57.wmf"/><Relationship Id="rId104" Type="http://schemas.openxmlformats.org/officeDocument/2006/relationships/image" Target="media/image60.wmf"/><Relationship Id="rId120" Type="http://schemas.openxmlformats.org/officeDocument/2006/relationships/image" Target="media/image68.wmf"/><Relationship Id="rId125" Type="http://schemas.openxmlformats.org/officeDocument/2006/relationships/image" Target="media/image70.png"/><Relationship Id="rId141" Type="http://schemas.openxmlformats.org/officeDocument/2006/relationships/image" Target="media/image75.wmf"/><Relationship Id="rId146" Type="http://schemas.openxmlformats.org/officeDocument/2006/relationships/oleObject" Target="embeddings/oleObject62.bin"/><Relationship Id="rId167" Type="http://schemas.openxmlformats.org/officeDocument/2006/relationships/image" Target="media/image88.wmf"/><Relationship Id="rId188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39.png"/><Relationship Id="rId92" Type="http://schemas.openxmlformats.org/officeDocument/2006/relationships/image" Target="media/image52.png"/><Relationship Id="rId162" Type="http://schemas.openxmlformats.org/officeDocument/2006/relationships/oleObject" Target="embeddings/oleObject70.bin"/><Relationship Id="rId183" Type="http://schemas.openxmlformats.org/officeDocument/2006/relationships/oleObject" Target="embeddings/oleObject82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1.png"/><Relationship Id="rId66" Type="http://schemas.openxmlformats.org/officeDocument/2006/relationships/image" Target="media/image34.png"/><Relationship Id="rId87" Type="http://schemas.openxmlformats.org/officeDocument/2006/relationships/oleObject" Target="embeddings/oleObject31.bin"/><Relationship Id="rId110" Type="http://schemas.openxmlformats.org/officeDocument/2006/relationships/oleObject" Target="embeddings/oleObject41.bin"/><Relationship Id="rId115" Type="http://schemas.openxmlformats.org/officeDocument/2006/relationships/image" Target="media/image65.wmf"/><Relationship Id="rId131" Type="http://schemas.openxmlformats.org/officeDocument/2006/relationships/oleObject" Target="embeddings/oleObject51.bin"/><Relationship Id="rId136" Type="http://schemas.openxmlformats.org/officeDocument/2006/relationships/oleObject" Target="embeddings/oleObject56.bin"/><Relationship Id="rId157" Type="http://schemas.openxmlformats.org/officeDocument/2006/relationships/image" Target="media/image83.wmf"/><Relationship Id="rId178" Type="http://schemas.openxmlformats.org/officeDocument/2006/relationships/oleObject" Target="embeddings/oleObject78.bin"/><Relationship Id="rId61" Type="http://schemas.openxmlformats.org/officeDocument/2006/relationships/image" Target="media/image31.wmf"/><Relationship Id="rId82" Type="http://schemas.openxmlformats.org/officeDocument/2006/relationships/image" Target="media/image46.png"/><Relationship Id="rId152" Type="http://schemas.openxmlformats.org/officeDocument/2006/relationships/image" Target="media/image81.wmf"/><Relationship Id="rId173" Type="http://schemas.openxmlformats.org/officeDocument/2006/relationships/image" Target="media/image91.wmf"/><Relationship Id="rId194" Type="http://schemas.openxmlformats.org/officeDocument/2006/relationships/fontTable" Target="fontTable.xml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1.bin"/><Relationship Id="rId77" Type="http://schemas.openxmlformats.org/officeDocument/2006/relationships/image" Target="media/image43.wmf"/><Relationship Id="rId100" Type="http://schemas.openxmlformats.org/officeDocument/2006/relationships/oleObject" Target="embeddings/oleObject35.bin"/><Relationship Id="rId105" Type="http://schemas.openxmlformats.org/officeDocument/2006/relationships/oleObject" Target="embeddings/oleObject38.bin"/><Relationship Id="rId126" Type="http://schemas.openxmlformats.org/officeDocument/2006/relationships/image" Target="media/image71.wmf"/><Relationship Id="rId147" Type="http://schemas.openxmlformats.org/officeDocument/2006/relationships/image" Target="media/image78.wmf"/><Relationship Id="rId168" Type="http://schemas.openxmlformats.org/officeDocument/2006/relationships/oleObject" Target="embeddings/oleObject73.bin"/><Relationship Id="rId8" Type="http://schemas.openxmlformats.org/officeDocument/2006/relationships/image" Target="media/image1.png"/><Relationship Id="rId51" Type="http://schemas.openxmlformats.org/officeDocument/2006/relationships/image" Target="media/image26.wmf"/><Relationship Id="rId72" Type="http://schemas.openxmlformats.org/officeDocument/2006/relationships/image" Target="media/image40.png"/><Relationship Id="rId93" Type="http://schemas.openxmlformats.org/officeDocument/2006/relationships/image" Target="media/image53.png"/><Relationship Id="rId98" Type="http://schemas.openxmlformats.org/officeDocument/2006/relationships/oleObject" Target="embeddings/oleObject34.bin"/><Relationship Id="rId121" Type="http://schemas.openxmlformats.org/officeDocument/2006/relationships/oleObject" Target="embeddings/oleObject46.bin"/><Relationship Id="rId142" Type="http://schemas.openxmlformats.org/officeDocument/2006/relationships/oleObject" Target="embeddings/oleObject60.bin"/><Relationship Id="rId163" Type="http://schemas.openxmlformats.org/officeDocument/2006/relationships/image" Target="media/image86.wmf"/><Relationship Id="rId184" Type="http://schemas.openxmlformats.org/officeDocument/2006/relationships/oleObject" Target="embeddings/oleObject83.bin"/><Relationship Id="rId189" Type="http://schemas.openxmlformats.org/officeDocument/2006/relationships/header" Target="header2.xml"/><Relationship Id="rId3" Type="http://schemas.microsoft.com/office/2007/relationships/stylesWithEffects" Target="stylesWithEffect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2.png"/><Relationship Id="rId67" Type="http://schemas.openxmlformats.org/officeDocument/2006/relationships/image" Target="media/image35.png"/><Relationship Id="rId116" Type="http://schemas.openxmlformats.org/officeDocument/2006/relationships/oleObject" Target="embeddings/oleObject44.bin"/><Relationship Id="rId137" Type="http://schemas.openxmlformats.org/officeDocument/2006/relationships/oleObject" Target="embeddings/oleObject57.bin"/><Relationship Id="rId158" Type="http://schemas.openxmlformats.org/officeDocument/2006/relationships/oleObject" Target="embeddings/oleObject68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4.bin"/><Relationship Id="rId83" Type="http://schemas.openxmlformats.org/officeDocument/2006/relationships/image" Target="media/image47.png"/><Relationship Id="rId88" Type="http://schemas.openxmlformats.org/officeDocument/2006/relationships/image" Target="media/image50.wmf"/><Relationship Id="rId111" Type="http://schemas.openxmlformats.org/officeDocument/2006/relationships/image" Target="media/image63.wmf"/><Relationship Id="rId132" Type="http://schemas.openxmlformats.org/officeDocument/2006/relationships/oleObject" Target="embeddings/oleObject52.bin"/><Relationship Id="rId153" Type="http://schemas.openxmlformats.org/officeDocument/2006/relationships/oleObject" Target="embeddings/oleObject65.bin"/><Relationship Id="rId174" Type="http://schemas.openxmlformats.org/officeDocument/2006/relationships/oleObject" Target="embeddings/oleObject76.bin"/><Relationship Id="rId179" Type="http://schemas.openxmlformats.org/officeDocument/2006/relationships/oleObject" Target="embeddings/oleObject79.bin"/><Relationship Id="rId195" Type="http://schemas.openxmlformats.org/officeDocument/2006/relationships/theme" Target="theme/theme1.xml"/><Relationship Id="rId190" Type="http://schemas.openxmlformats.org/officeDocument/2006/relationships/footer" Target="footer1.xml"/><Relationship Id="rId15" Type="http://schemas.openxmlformats.org/officeDocument/2006/relationships/oleObject" Target="embeddings/oleObject3.bin"/><Relationship Id="rId36" Type="http://schemas.openxmlformats.org/officeDocument/2006/relationships/image" Target="media/image16.png"/><Relationship Id="rId57" Type="http://schemas.openxmlformats.org/officeDocument/2006/relationships/image" Target="media/image29.wmf"/><Relationship Id="rId106" Type="http://schemas.openxmlformats.org/officeDocument/2006/relationships/image" Target="media/image61.png"/><Relationship Id="rId127" Type="http://schemas.openxmlformats.org/officeDocument/2006/relationships/oleObject" Target="embeddings/oleObject49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19.bin"/><Relationship Id="rId73" Type="http://schemas.openxmlformats.org/officeDocument/2006/relationships/image" Target="media/image41.wmf"/><Relationship Id="rId78" Type="http://schemas.openxmlformats.org/officeDocument/2006/relationships/oleObject" Target="embeddings/oleObject28.bin"/><Relationship Id="rId94" Type="http://schemas.openxmlformats.org/officeDocument/2006/relationships/image" Target="media/image54.png"/><Relationship Id="rId99" Type="http://schemas.openxmlformats.org/officeDocument/2006/relationships/image" Target="media/image58.wmf"/><Relationship Id="rId101" Type="http://schemas.openxmlformats.org/officeDocument/2006/relationships/oleObject" Target="embeddings/oleObject36.bin"/><Relationship Id="rId122" Type="http://schemas.openxmlformats.org/officeDocument/2006/relationships/oleObject" Target="embeddings/oleObject47.bin"/><Relationship Id="rId143" Type="http://schemas.openxmlformats.org/officeDocument/2006/relationships/image" Target="media/image76.wmf"/><Relationship Id="rId148" Type="http://schemas.openxmlformats.org/officeDocument/2006/relationships/oleObject" Target="embeddings/oleObject63.bin"/><Relationship Id="rId164" Type="http://schemas.openxmlformats.org/officeDocument/2006/relationships/oleObject" Target="embeddings/oleObject71.bin"/><Relationship Id="rId169" Type="http://schemas.openxmlformats.org/officeDocument/2006/relationships/image" Target="media/image89.wmf"/><Relationship Id="rId185" Type="http://schemas.openxmlformats.org/officeDocument/2006/relationships/image" Target="media/image95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0.bin"/><Relationship Id="rId26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1392</Words>
  <Characters>7938</Characters>
  <Application>Microsoft Office Word</Application>
  <DocSecurity>0</DocSecurity>
  <Lines>66</Lines>
  <Paragraphs>18</Paragraphs>
  <ScaleCrop>false</ScaleCrop>
  <Company/>
  <LinksUpToDate>false</LinksUpToDate>
  <CharactersWithSpaces>9312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creator>数学备课大师【全免费】</dc:creator>
  <dc:description>数学备课大师【全免费】</dc:description>
  <cp:lastModifiedBy/>
  <cp:revision>数学备课大师【全免费】</cp:revision>
  <dcterms:created xsi:type="dcterms:W3CDTF">2018-06-05T13:51:00Z</dcterms:created>
  <dcterms:modified xsi:type="dcterms:W3CDTF">2018-06-05T13:53:00Z</dcterms:modified>
</cp:coreProperties>
</file>